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74E0C" w:rsidRDefault="00774E0C">
      <w:pPr>
        <w:pStyle w:val="a3"/>
        <w:rPr>
          <w:sz w:val="20"/>
        </w:rPr>
      </w:pPr>
      <w:bookmarkStart w:id="0" w:name="_GoBack"/>
      <w:bookmarkEnd w:id="0"/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3B2F82">
      <w:pPr>
        <w:pStyle w:val="1"/>
        <w:spacing w:before="215" w:line="360" w:lineRule="auto"/>
        <w:ind w:left="4676" w:right="3869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774E0C" w:rsidRDefault="00774E0C">
      <w:pPr>
        <w:pStyle w:val="a3"/>
        <w:rPr>
          <w:b/>
          <w:sz w:val="36"/>
        </w:rPr>
      </w:pPr>
    </w:p>
    <w:p w:rsidR="00774E0C" w:rsidRDefault="003B2F82">
      <w:pPr>
        <w:ind w:left="4674" w:right="3869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774E0C" w:rsidRDefault="00774E0C">
      <w:pPr>
        <w:pStyle w:val="a3"/>
        <w:rPr>
          <w:b/>
          <w:sz w:val="20"/>
        </w:rPr>
      </w:pPr>
    </w:p>
    <w:p w:rsidR="00774E0C" w:rsidRDefault="00774E0C">
      <w:pPr>
        <w:pStyle w:val="a3"/>
        <w:spacing w:before="4"/>
        <w:rPr>
          <w:b/>
        </w:rPr>
      </w:pPr>
    </w:p>
    <w:p w:rsidR="00774E0C" w:rsidRDefault="003B2F82">
      <w:pPr>
        <w:pStyle w:val="1"/>
        <w:spacing w:before="89"/>
        <w:ind w:left="4724" w:right="3869"/>
      </w:pPr>
      <w:r>
        <w:t>Вариант</w:t>
      </w:r>
      <w:r>
        <w:rPr>
          <w:spacing w:val="-3"/>
        </w:rPr>
        <w:t xml:space="preserve"> </w:t>
      </w:r>
      <w:r>
        <w:t>1</w:t>
      </w:r>
      <w:r w:rsidR="00B7256B">
        <w:t>5</w:t>
      </w:r>
    </w:p>
    <w:p w:rsidR="00774E0C" w:rsidRDefault="00774E0C">
      <w:pPr>
        <w:pStyle w:val="a3"/>
        <w:rPr>
          <w:b/>
          <w:sz w:val="20"/>
        </w:rPr>
      </w:pPr>
    </w:p>
    <w:p w:rsidR="00774E0C" w:rsidRDefault="00774E0C">
      <w:pPr>
        <w:pStyle w:val="a3"/>
        <w:spacing w:before="1"/>
        <w:rPr>
          <w:b/>
          <w:sz w:val="16"/>
        </w:rPr>
      </w:pPr>
    </w:p>
    <w:p w:rsidR="00774E0C" w:rsidRDefault="003B2F82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774E0C" w:rsidRDefault="00774E0C">
      <w:pPr>
        <w:pStyle w:val="a3"/>
        <w:spacing w:before="9"/>
        <w:rPr>
          <w:b/>
          <w:sz w:val="35"/>
        </w:rPr>
      </w:pPr>
    </w:p>
    <w:p w:rsidR="00B7256B" w:rsidRDefault="00B7256B" w:rsidP="00B7256B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B7256B" w:rsidRDefault="00B7256B" w:rsidP="00B7256B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B7256B" w:rsidRDefault="00B7256B" w:rsidP="00B7256B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B7256B" w:rsidRDefault="00B7256B" w:rsidP="00B7256B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B7256B" w:rsidRDefault="00B7256B" w:rsidP="00B7256B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B7256B" w:rsidRDefault="00B7256B" w:rsidP="00B7256B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B7256B" w:rsidRDefault="00B7256B" w:rsidP="00B7256B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1104" name="Рисунок 1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B7256B" w:rsidRDefault="00B7256B" w:rsidP="00B7256B">
      <w:pPr>
        <w:pStyle w:val="a3"/>
        <w:rPr>
          <w:sz w:val="26"/>
        </w:rPr>
      </w:pPr>
    </w:p>
    <w:p w:rsidR="00B7256B" w:rsidRDefault="00B7256B" w:rsidP="00B7256B">
      <w:pPr>
        <w:pStyle w:val="a3"/>
        <w:spacing w:before="10"/>
        <w:rPr>
          <w:sz w:val="22"/>
        </w:rPr>
      </w:pPr>
    </w:p>
    <w:p w:rsidR="00B7256B" w:rsidRDefault="00B7256B" w:rsidP="00B7256B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B7256B" w:rsidRDefault="00B7256B" w:rsidP="00B7256B">
      <w:pPr>
        <w:pStyle w:val="a3"/>
        <w:rPr>
          <w:b/>
          <w:i/>
          <w:sz w:val="26"/>
        </w:rPr>
      </w:pPr>
    </w:p>
    <w:p w:rsidR="00B7256B" w:rsidRDefault="00B7256B" w:rsidP="00B7256B">
      <w:pPr>
        <w:pStyle w:val="a3"/>
        <w:spacing w:before="9"/>
        <w:rPr>
          <w:b/>
          <w:i/>
          <w:sz w:val="21"/>
        </w:rPr>
      </w:pPr>
    </w:p>
    <w:p w:rsidR="00B7256B" w:rsidRDefault="00B7256B" w:rsidP="00B7256B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B7256B" w:rsidTr="00B7256B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B7256B" w:rsidTr="00B7256B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6B" w:rsidRDefault="00B7256B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6B" w:rsidRDefault="00B7256B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B7256B" w:rsidRDefault="00B7256B" w:rsidP="00B7256B">
      <w:pPr>
        <w:pStyle w:val="a3"/>
        <w:spacing w:before="4"/>
        <w:rPr>
          <w:i/>
          <w:sz w:val="5"/>
        </w:rPr>
      </w:pPr>
    </w:p>
    <w:p w:rsidR="00B7256B" w:rsidRDefault="00B7256B" w:rsidP="00B7256B">
      <w:pPr>
        <w:pStyle w:val="a3"/>
        <w:ind w:left="2639"/>
        <w:rPr>
          <w:sz w:val="20"/>
        </w:rPr>
      </w:pPr>
    </w:p>
    <w:p w:rsidR="00B7256B" w:rsidRDefault="00B7256B" w:rsidP="00B7256B">
      <w:pPr>
        <w:pStyle w:val="a3"/>
        <w:rPr>
          <w:i/>
          <w:sz w:val="20"/>
        </w:rPr>
      </w:pPr>
    </w:p>
    <w:p w:rsidR="00B7256B" w:rsidRDefault="00B7256B" w:rsidP="00B7256B">
      <w:pPr>
        <w:pStyle w:val="a3"/>
        <w:rPr>
          <w:i/>
          <w:sz w:val="20"/>
        </w:rPr>
      </w:pPr>
    </w:p>
    <w:p w:rsidR="00B7256B" w:rsidRDefault="00B7256B" w:rsidP="00B7256B">
      <w:pPr>
        <w:pStyle w:val="a3"/>
        <w:rPr>
          <w:i/>
          <w:sz w:val="20"/>
        </w:rPr>
      </w:pPr>
    </w:p>
    <w:p w:rsidR="00774E0C" w:rsidRDefault="00774E0C">
      <w:pPr>
        <w:rPr>
          <w:sz w:val="20"/>
        </w:rPr>
        <w:sectPr w:rsidR="00774E0C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774E0C" w:rsidRDefault="00774E0C">
      <w:pPr>
        <w:pStyle w:val="a3"/>
        <w:rPr>
          <w:sz w:val="20"/>
        </w:rPr>
      </w:pPr>
    </w:p>
    <w:p w:rsidR="00774E0C" w:rsidRDefault="003B2F82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1" w:firstLine="0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01920" behindDoc="0" locked="0" layoutInCell="1" allowOverlap="1">
            <wp:simplePos x="0" y="0"/>
            <wp:positionH relativeFrom="page">
              <wp:posOffset>5179352</wp:posOffset>
            </wp:positionH>
            <wp:positionV relativeFrom="paragraph">
              <wp:posOffset>663745</wp:posOffset>
            </wp:positionV>
            <wp:extent cx="717038" cy="600075"/>
            <wp:effectExtent l="0" t="0" r="0" b="0"/>
            <wp:wrapNone/>
            <wp:docPr id="3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0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7038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884" name="Group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885" name="Freeform 859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6" name="Text Box 858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3B2F82">
                              <w:pPr>
                                <w:spacing w:before="93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57" o:spid="_x0000_s1235" style="position:absolute;left:0;text-align:left;margin-left:24.1pt;margin-top:4.25pt;width:26.25pt;height:26.25pt;z-index:251608064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">
                <v:shape id="Freeform 859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858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" filled="f" stroked="f">
                  <v:textbox inset="0,0,0,0">
                    <w:txbxContent>
                      <w:p w:rsidR="00774E0C" w:rsidRDefault="003B2F82">
                        <w:pPr>
                          <w:spacing w:before="93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1"/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рисунках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представлены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контуры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соседей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России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указанием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столиц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этих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стран.</w:t>
      </w:r>
      <w:r>
        <w:rPr>
          <w:spacing w:val="-57"/>
          <w:sz w:val="24"/>
        </w:rPr>
        <w:t xml:space="preserve"> </w:t>
      </w:r>
      <w:r>
        <w:rPr>
          <w:spacing w:val="-3"/>
          <w:sz w:val="24"/>
        </w:rPr>
        <w:t>Подпишите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под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каждым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рисунком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рядом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номером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название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страны.</w:t>
      </w:r>
    </w:p>
    <w:p w:rsidR="00774E0C" w:rsidRDefault="003B2F82">
      <w:pPr>
        <w:pStyle w:val="a3"/>
        <w:spacing w:before="3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5185410</wp:posOffset>
                </wp:positionH>
                <wp:positionV relativeFrom="paragraph">
                  <wp:posOffset>180340</wp:posOffset>
                </wp:positionV>
                <wp:extent cx="19050" cy="28575"/>
                <wp:effectExtent l="0" t="0" r="0" b="0"/>
                <wp:wrapTopAndBottom/>
                <wp:docPr id="883" name="AutoShape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050" cy="28575"/>
                        </a:xfrm>
                        <a:custGeom>
                          <a:avLst/>
                          <a:gdLst>
                            <a:gd name="T0" fmla="+- 0 8176 8166"/>
                            <a:gd name="T1" fmla="*/ T0 w 30"/>
                            <a:gd name="T2" fmla="+- 0 313 284"/>
                            <a:gd name="T3" fmla="*/ 313 h 45"/>
                            <a:gd name="T4" fmla="+- 0 8166 8166"/>
                            <a:gd name="T5" fmla="*/ T4 w 30"/>
                            <a:gd name="T6" fmla="+- 0 324 284"/>
                            <a:gd name="T7" fmla="*/ 324 h 45"/>
                            <a:gd name="T8" fmla="+- 0 8171 8166"/>
                            <a:gd name="T9" fmla="*/ T8 w 30"/>
                            <a:gd name="T10" fmla="+- 0 328 284"/>
                            <a:gd name="T11" fmla="*/ 328 h 45"/>
                            <a:gd name="T12" fmla="+- 0 8176 8166"/>
                            <a:gd name="T13" fmla="*/ T12 w 30"/>
                            <a:gd name="T14" fmla="+- 0 328 284"/>
                            <a:gd name="T15" fmla="*/ 328 h 45"/>
                            <a:gd name="T16" fmla="+- 0 8176 8166"/>
                            <a:gd name="T17" fmla="*/ T16 w 30"/>
                            <a:gd name="T18" fmla="+- 0 313 284"/>
                            <a:gd name="T19" fmla="*/ 313 h 45"/>
                            <a:gd name="T20" fmla="+- 0 8196 8166"/>
                            <a:gd name="T21" fmla="*/ T20 w 30"/>
                            <a:gd name="T22" fmla="+- 0 289 284"/>
                            <a:gd name="T23" fmla="*/ 289 h 45"/>
                            <a:gd name="T24" fmla="+- 0 8191 8166"/>
                            <a:gd name="T25" fmla="*/ T24 w 30"/>
                            <a:gd name="T26" fmla="+- 0 284 284"/>
                            <a:gd name="T27" fmla="*/ 284 h 45"/>
                            <a:gd name="T28" fmla="+- 0 8186 8166"/>
                            <a:gd name="T29" fmla="*/ T28 w 30"/>
                            <a:gd name="T30" fmla="+- 0 284 284"/>
                            <a:gd name="T31" fmla="*/ 284 h 45"/>
                            <a:gd name="T32" fmla="+- 0 8186 8166"/>
                            <a:gd name="T33" fmla="*/ T32 w 30"/>
                            <a:gd name="T34" fmla="+- 0 294 284"/>
                            <a:gd name="T35" fmla="*/ 294 h 45"/>
                            <a:gd name="T36" fmla="+- 0 8180 8166"/>
                            <a:gd name="T37" fmla="*/ T36 w 30"/>
                            <a:gd name="T38" fmla="+- 0 298 284"/>
                            <a:gd name="T39" fmla="*/ 298 h 45"/>
                            <a:gd name="T40" fmla="+- 0 8180 8166"/>
                            <a:gd name="T41" fmla="*/ T40 w 30"/>
                            <a:gd name="T42" fmla="+- 0 303 284"/>
                            <a:gd name="T43" fmla="*/ 303 h 45"/>
                            <a:gd name="T44" fmla="+- 0 8191 8166"/>
                            <a:gd name="T45" fmla="*/ T44 w 30"/>
                            <a:gd name="T46" fmla="+- 0 303 284"/>
                            <a:gd name="T47" fmla="*/ 303 h 45"/>
                            <a:gd name="T48" fmla="+- 0 8191 8166"/>
                            <a:gd name="T49" fmla="*/ T48 w 30"/>
                            <a:gd name="T50" fmla="+- 0 313 284"/>
                            <a:gd name="T51" fmla="*/ 313 h 45"/>
                            <a:gd name="T52" fmla="+- 0 8196 8166"/>
                            <a:gd name="T53" fmla="*/ T52 w 30"/>
                            <a:gd name="T54" fmla="+- 0 313 284"/>
                            <a:gd name="T55" fmla="*/ 313 h 45"/>
                            <a:gd name="T56" fmla="+- 0 8196 8166"/>
                            <a:gd name="T57" fmla="*/ T56 w 30"/>
                            <a:gd name="T58" fmla="+- 0 289 284"/>
                            <a:gd name="T59" fmla="*/ 289 h 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</a:cxnLst>
                          <a:rect l="0" t="0" r="r" b="b"/>
                          <a:pathLst>
                            <a:path w="30" h="45">
                              <a:moveTo>
                                <a:pt x="10" y="29"/>
                              </a:moveTo>
                              <a:lnTo>
                                <a:pt x="0" y="40"/>
                              </a:lnTo>
                              <a:lnTo>
                                <a:pt x="5" y="44"/>
                              </a:lnTo>
                              <a:lnTo>
                                <a:pt x="10" y="44"/>
                              </a:lnTo>
                              <a:lnTo>
                                <a:pt x="10" y="29"/>
                              </a:lnTo>
                              <a:close/>
                              <a:moveTo>
                                <a:pt x="30" y="5"/>
                              </a:moveTo>
                              <a:lnTo>
                                <a:pt x="25" y="0"/>
                              </a:lnTo>
                              <a:lnTo>
                                <a:pt x="20" y="0"/>
                              </a:lnTo>
                              <a:lnTo>
                                <a:pt x="20" y="10"/>
                              </a:lnTo>
                              <a:lnTo>
                                <a:pt x="14" y="14"/>
                              </a:lnTo>
                              <a:lnTo>
                                <a:pt x="14" y="19"/>
                              </a:lnTo>
                              <a:lnTo>
                                <a:pt x="25" y="19"/>
                              </a:lnTo>
                              <a:lnTo>
                                <a:pt x="25" y="29"/>
                              </a:lnTo>
                              <a:lnTo>
                                <a:pt x="30" y="29"/>
                              </a:lnTo>
                              <a:lnTo>
                                <a:pt x="30" y="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2B2B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866252" id="AutoShape 856" o:spid="_x0000_s1026" style="position:absolute;margin-left:408.3pt;margin-top:14.2pt;width:1.5pt;height:2.25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0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" path="m10,29l,40r5,4l10,44r,-15xm30,5l25,,20,r,10l14,14r,5l25,19r,10l30,29,30,5xe" fillcolor="#b2b2b2" stroked="f">
                <v:path arrowok="t" o:connecttype="custom" o:connectlocs="6350,198755;0,205740;3175,208280;6350,208280;6350,198755;19050,183515;15875,180340;12700,180340;12700,186690;8890,189230;8890,192405;15875,192405;15875,198755;19050,198755;19050,183515" o:connectangles="0,0,0,0,0,0,0,0,0,0,0,0,0,0,0"/>
                <w10:wrap type="topAndBottom" anchorx="page"/>
              </v:shape>
            </w:pict>
          </mc:Fallback>
        </mc:AlternateContent>
      </w: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18"/>
        </w:rPr>
      </w:pPr>
    </w:p>
    <w:p w:rsidR="00774E0C" w:rsidRDefault="003B2F82">
      <w:pPr>
        <w:pStyle w:val="a3"/>
        <w:tabs>
          <w:tab w:val="left" w:pos="2886"/>
          <w:tab w:val="left" w:pos="3192"/>
          <w:tab w:val="left" w:pos="5321"/>
          <w:tab w:val="left" w:pos="5659"/>
          <w:tab w:val="left" w:pos="7321"/>
          <w:tab w:val="left" w:pos="7614"/>
          <w:tab w:val="left" w:pos="8121"/>
          <w:tab w:val="left" w:pos="10263"/>
        </w:tabs>
        <w:spacing w:before="90"/>
        <w:ind w:left="934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-1455420</wp:posOffset>
                </wp:positionV>
                <wp:extent cx="1134110" cy="1257300"/>
                <wp:effectExtent l="0" t="0" r="0" b="0"/>
                <wp:wrapNone/>
                <wp:docPr id="878" name="Group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4110" cy="1257300"/>
                          <a:chOff x="1493" y="-2292"/>
                          <a:chExt cx="1786" cy="1980"/>
                        </a:xfrm>
                      </wpg:grpSpPr>
                      <wps:wsp>
                        <wps:cNvPr id="879" name="AutoShape 855"/>
                        <wps:cNvSpPr>
                          <a:spLocks/>
                        </wps:cNvSpPr>
                        <wps:spPr bwMode="auto">
                          <a:xfrm>
                            <a:off x="1492" y="-2293"/>
                            <a:ext cx="1786" cy="1980"/>
                          </a:xfrm>
                          <a:custGeom>
                            <a:avLst/>
                            <a:gdLst>
                              <a:gd name="T0" fmla="+- 0 1523 1493"/>
                              <a:gd name="T1" fmla="*/ T0 w 1786"/>
                              <a:gd name="T2" fmla="+- 0 -384 -2292"/>
                              <a:gd name="T3" fmla="*/ -384 h 1980"/>
                              <a:gd name="T4" fmla="+- 0 1547 1493"/>
                              <a:gd name="T5" fmla="*/ T4 w 1786"/>
                              <a:gd name="T6" fmla="+- 0 -860 -2292"/>
                              <a:gd name="T7" fmla="*/ -860 h 1980"/>
                              <a:gd name="T8" fmla="+- 0 1652 1493"/>
                              <a:gd name="T9" fmla="*/ T8 w 1786"/>
                              <a:gd name="T10" fmla="+- 0 -994 -2292"/>
                              <a:gd name="T11" fmla="*/ -994 h 1980"/>
                              <a:gd name="T12" fmla="+- 0 1802 1493"/>
                              <a:gd name="T13" fmla="*/ T12 w 1786"/>
                              <a:gd name="T14" fmla="+- 0 -1084 -2292"/>
                              <a:gd name="T15" fmla="*/ -1084 h 1980"/>
                              <a:gd name="T16" fmla="+- 0 1877 1493"/>
                              <a:gd name="T17" fmla="*/ T16 w 1786"/>
                              <a:gd name="T18" fmla="+- 0 -1179 -2292"/>
                              <a:gd name="T19" fmla="*/ -1179 h 1980"/>
                              <a:gd name="T20" fmla="+- 0 1907 1493"/>
                              <a:gd name="T21" fmla="*/ T20 w 1786"/>
                              <a:gd name="T22" fmla="+- 0 -1160 -2292"/>
                              <a:gd name="T23" fmla="*/ -1160 h 1980"/>
                              <a:gd name="T24" fmla="+- 0 1852 1493"/>
                              <a:gd name="T25" fmla="*/ T24 w 1786"/>
                              <a:gd name="T26" fmla="+- 0 -1048 -2292"/>
                              <a:gd name="T27" fmla="*/ -1048 h 1980"/>
                              <a:gd name="T28" fmla="+- 0 1782 1493"/>
                              <a:gd name="T29" fmla="*/ T28 w 1786"/>
                              <a:gd name="T30" fmla="+- 0 -1038 -2292"/>
                              <a:gd name="T31" fmla="*/ -1038 h 1980"/>
                              <a:gd name="T32" fmla="+- 0 1703 1493"/>
                              <a:gd name="T33" fmla="*/ T32 w 1786"/>
                              <a:gd name="T34" fmla="+- 0 -998 -2292"/>
                              <a:gd name="T35" fmla="*/ -998 h 1980"/>
                              <a:gd name="T36" fmla="+- 0 1738 1493"/>
                              <a:gd name="T37" fmla="*/ T36 w 1786"/>
                              <a:gd name="T38" fmla="+- 0 -958 -2292"/>
                              <a:gd name="T39" fmla="*/ -958 h 1980"/>
                              <a:gd name="T40" fmla="+- 0 1673 1493"/>
                              <a:gd name="T41" fmla="*/ T40 w 1786"/>
                              <a:gd name="T42" fmla="+- 0 -944 -2292"/>
                              <a:gd name="T43" fmla="*/ -944 h 1980"/>
                              <a:gd name="T44" fmla="+- 0 1703 1493"/>
                              <a:gd name="T45" fmla="*/ T44 w 1786"/>
                              <a:gd name="T46" fmla="+- 0 -908 -2292"/>
                              <a:gd name="T47" fmla="*/ -908 h 1980"/>
                              <a:gd name="T48" fmla="+- 0 1553 1493"/>
                              <a:gd name="T49" fmla="*/ T48 w 1786"/>
                              <a:gd name="T50" fmla="+- 0 -868 -2292"/>
                              <a:gd name="T51" fmla="*/ -868 h 1980"/>
                              <a:gd name="T52" fmla="+- 0 1732 1493"/>
                              <a:gd name="T53" fmla="*/ T52 w 1786"/>
                              <a:gd name="T54" fmla="+- 0 -831 -2292"/>
                              <a:gd name="T55" fmla="*/ -831 h 1980"/>
                              <a:gd name="T56" fmla="+- 0 1532 1493"/>
                              <a:gd name="T57" fmla="*/ T56 w 1786"/>
                              <a:gd name="T58" fmla="+- 0 -748 -2292"/>
                              <a:gd name="T59" fmla="*/ -748 h 1980"/>
                              <a:gd name="T60" fmla="+- 0 1622 1493"/>
                              <a:gd name="T61" fmla="*/ T60 w 1786"/>
                              <a:gd name="T62" fmla="+- 0 -688 -2292"/>
                              <a:gd name="T63" fmla="*/ -688 h 1980"/>
                              <a:gd name="T64" fmla="+- 0 1567 1493"/>
                              <a:gd name="T65" fmla="*/ T64 w 1786"/>
                              <a:gd name="T66" fmla="+- 0 -588 -2292"/>
                              <a:gd name="T67" fmla="*/ -588 h 1980"/>
                              <a:gd name="T68" fmla="+- 0 1583 1493"/>
                              <a:gd name="T69" fmla="*/ T68 w 1786"/>
                              <a:gd name="T70" fmla="+- 0 -562 -2292"/>
                              <a:gd name="T71" fmla="*/ -562 h 1980"/>
                              <a:gd name="T72" fmla="+- 0 1567 1493"/>
                              <a:gd name="T73" fmla="*/ T72 w 1786"/>
                              <a:gd name="T74" fmla="+- 0 -464 -2292"/>
                              <a:gd name="T75" fmla="*/ -464 h 1980"/>
                              <a:gd name="T76" fmla="+- 0 1618 1493"/>
                              <a:gd name="T77" fmla="*/ T76 w 1786"/>
                              <a:gd name="T78" fmla="+- 0 -318 -2292"/>
                              <a:gd name="T79" fmla="*/ -318 h 1980"/>
                              <a:gd name="T80" fmla="+- 0 1837 1493"/>
                              <a:gd name="T81" fmla="*/ T80 w 1786"/>
                              <a:gd name="T82" fmla="+- 0 -448 -2292"/>
                              <a:gd name="T83" fmla="*/ -448 h 1980"/>
                              <a:gd name="T84" fmla="+- 0 1922 1493"/>
                              <a:gd name="T85" fmla="*/ T84 w 1786"/>
                              <a:gd name="T86" fmla="+- 0 -532 -2292"/>
                              <a:gd name="T87" fmla="*/ -532 h 1980"/>
                              <a:gd name="T88" fmla="+- 0 2072 1493"/>
                              <a:gd name="T89" fmla="*/ T88 w 1786"/>
                              <a:gd name="T90" fmla="+- 0 -572 -2292"/>
                              <a:gd name="T91" fmla="*/ -572 h 1980"/>
                              <a:gd name="T92" fmla="+- 0 2202 1493"/>
                              <a:gd name="T93" fmla="*/ T92 w 1786"/>
                              <a:gd name="T94" fmla="+- 0 -1515 -2292"/>
                              <a:gd name="T95" fmla="*/ -1515 h 1980"/>
                              <a:gd name="T96" fmla="+- 0 2322 1493"/>
                              <a:gd name="T97" fmla="*/ T96 w 1786"/>
                              <a:gd name="T98" fmla="+- 0 -1659 -2292"/>
                              <a:gd name="T99" fmla="*/ -1659 h 1980"/>
                              <a:gd name="T100" fmla="+- 0 2362 1493"/>
                              <a:gd name="T101" fmla="*/ T100 w 1786"/>
                              <a:gd name="T102" fmla="+- 0 -1880 -2292"/>
                              <a:gd name="T103" fmla="*/ -1880 h 1980"/>
                              <a:gd name="T104" fmla="+- 0 2410 1493"/>
                              <a:gd name="T105" fmla="*/ T104 w 1786"/>
                              <a:gd name="T106" fmla="+- 0 -1910 -2292"/>
                              <a:gd name="T107" fmla="*/ -1910 h 1980"/>
                              <a:gd name="T108" fmla="+- 0 2452 1493"/>
                              <a:gd name="T109" fmla="*/ T108 w 1786"/>
                              <a:gd name="T110" fmla="+- 0 -1910 -2292"/>
                              <a:gd name="T111" fmla="*/ -1910 h 1980"/>
                              <a:gd name="T112" fmla="+- 0 2472 1493"/>
                              <a:gd name="T113" fmla="*/ T112 w 1786"/>
                              <a:gd name="T114" fmla="+- 0 -1884 -2292"/>
                              <a:gd name="T115" fmla="*/ -1884 h 1980"/>
                              <a:gd name="T116" fmla="+- 0 2512 1493"/>
                              <a:gd name="T117" fmla="*/ T116 w 1786"/>
                              <a:gd name="T118" fmla="+- 0 -1954 -2292"/>
                              <a:gd name="T119" fmla="*/ -1954 h 1980"/>
                              <a:gd name="T120" fmla="+- 0 2597 1493"/>
                              <a:gd name="T121" fmla="*/ T120 w 1786"/>
                              <a:gd name="T122" fmla="+- 0 -1998 -2292"/>
                              <a:gd name="T123" fmla="*/ -1998 h 1980"/>
                              <a:gd name="T124" fmla="+- 0 2627 1493"/>
                              <a:gd name="T125" fmla="*/ T124 w 1786"/>
                              <a:gd name="T126" fmla="+- 0 -2074 -2292"/>
                              <a:gd name="T127" fmla="*/ -2074 h 1980"/>
                              <a:gd name="T128" fmla="+- 0 2552 1493"/>
                              <a:gd name="T129" fmla="*/ T128 w 1786"/>
                              <a:gd name="T130" fmla="+- 0 -1832 -2292"/>
                              <a:gd name="T131" fmla="*/ -1832 h 1980"/>
                              <a:gd name="T132" fmla="+- 0 2440 1493"/>
                              <a:gd name="T133" fmla="*/ T132 w 1786"/>
                              <a:gd name="T134" fmla="+- 0 -1802 -2292"/>
                              <a:gd name="T135" fmla="*/ -1802 h 1980"/>
                              <a:gd name="T136" fmla="+- 0 2402 1493"/>
                              <a:gd name="T137" fmla="*/ T136 w 1786"/>
                              <a:gd name="T138" fmla="+- 0 -1732 -2292"/>
                              <a:gd name="T139" fmla="*/ -1732 h 1980"/>
                              <a:gd name="T140" fmla="+- 0 2332 1493"/>
                              <a:gd name="T141" fmla="*/ T140 w 1786"/>
                              <a:gd name="T142" fmla="+- 0 -1658 -2292"/>
                              <a:gd name="T143" fmla="*/ -1658 h 1980"/>
                              <a:gd name="T144" fmla="+- 0 2232 1493"/>
                              <a:gd name="T145" fmla="*/ T144 w 1786"/>
                              <a:gd name="T146" fmla="+- 0 -1528 -2292"/>
                              <a:gd name="T147" fmla="*/ -1528 h 1980"/>
                              <a:gd name="T148" fmla="+- 0 2188 1493"/>
                              <a:gd name="T149" fmla="*/ T148 w 1786"/>
                              <a:gd name="T150" fmla="+- 0 -1402 -2292"/>
                              <a:gd name="T151" fmla="*/ -1402 h 1980"/>
                              <a:gd name="T152" fmla="+- 0 2152 1493"/>
                              <a:gd name="T153" fmla="*/ T152 w 1786"/>
                              <a:gd name="T154" fmla="+- 0 -1364 -2292"/>
                              <a:gd name="T155" fmla="*/ -1364 h 1980"/>
                              <a:gd name="T156" fmla="+- 0 2077 1493"/>
                              <a:gd name="T157" fmla="*/ T156 w 1786"/>
                              <a:gd name="T158" fmla="+- 0 -1308 -2292"/>
                              <a:gd name="T159" fmla="*/ -1308 h 1980"/>
                              <a:gd name="T160" fmla="+- 0 1952 1493"/>
                              <a:gd name="T161" fmla="*/ T160 w 1786"/>
                              <a:gd name="T162" fmla="+- 0 -1162 -2292"/>
                              <a:gd name="T163" fmla="*/ -1162 h 1980"/>
                              <a:gd name="T164" fmla="+- 0 2038 1493"/>
                              <a:gd name="T165" fmla="*/ T164 w 1786"/>
                              <a:gd name="T166" fmla="+- 0 -1154 -2292"/>
                              <a:gd name="T167" fmla="*/ -1154 h 1980"/>
                              <a:gd name="T168" fmla="+- 0 2150 1493"/>
                              <a:gd name="T169" fmla="*/ T168 w 1786"/>
                              <a:gd name="T170" fmla="+- 0 -1162 -2292"/>
                              <a:gd name="T171" fmla="*/ -1162 h 1980"/>
                              <a:gd name="T172" fmla="+- 0 2387 1493"/>
                              <a:gd name="T173" fmla="*/ T172 w 1786"/>
                              <a:gd name="T174" fmla="+- 0 -1522 -2292"/>
                              <a:gd name="T175" fmla="*/ -1522 h 1980"/>
                              <a:gd name="T176" fmla="+- 0 2639 1493"/>
                              <a:gd name="T177" fmla="*/ T176 w 1786"/>
                              <a:gd name="T178" fmla="+- 0 -1850 -2292"/>
                              <a:gd name="T179" fmla="*/ -1850 h 1980"/>
                              <a:gd name="T180" fmla="+- 0 2726 1493"/>
                              <a:gd name="T181" fmla="*/ T180 w 1786"/>
                              <a:gd name="T182" fmla="+- 0 -2099 -2292"/>
                              <a:gd name="T183" fmla="*/ -2099 h 1980"/>
                              <a:gd name="T184" fmla="+- 0 2782 1493"/>
                              <a:gd name="T185" fmla="*/ T184 w 1786"/>
                              <a:gd name="T186" fmla="+- 0 -2199 -2292"/>
                              <a:gd name="T187" fmla="*/ -2199 h 1980"/>
                              <a:gd name="T188" fmla="+- 0 2887 1493"/>
                              <a:gd name="T189" fmla="*/ T188 w 1786"/>
                              <a:gd name="T190" fmla="+- 0 -2244 -2292"/>
                              <a:gd name="T191" fmla="*/ -2244 h 1980"/>
                              <a:gd name="T192" fmla="+- 0 2941 1493"/>
                              <a:gd name="T193" fmla="*/ T192 w 1786"/>
                              <a:gd name="T194" fmla="+- 0 -2259 -2292"/>
                              <a:gd name="T195" fmla="*/ -2259 h 1980"/>
                              <a:gd name="T196" fmla="+- 0 3242 1493"/>
                              <a:gd name="T197" fmla="*/ T196 w 1786"/>
                              <a:gd name="T198" fmla="+- 0 -2096 -2292"/>
                              <a:gd name="T199" fmla="*/ -2096 h 1980"/>
                              <a:gd name="T200" fmla="+- 0 3260 1493"/>
                              <a:gd name="T201" fmla="*/ T200 w 1786"/>
                              <a:gd name="T202" fmla="+- 0 -2190 -2292"/>
                              <a:gd name="T203" fmla="*/ -2190 h 1980"/>
                              <a:gd name="T204" fmla="+- 0 3118 1493"/>
                              <a:gd name="T205" fmla="*/ T204 w 1786"/>
                              <a:gd name="T206" fmla="+- 0 -2198 -2292"/>
                              <a:gd name="T207" fmla="*/ -2198 h 1980"/>
                              <a:gd name="T208" fmla="+- 0 3056 1493"/>
                              <a:gd name="T209" fmla="*/ T208 w 1786"/>
                              <a:gd name="T210" fmla="+- 0 -2264 -2292"/>
                              <a:gd name="T211" fmla="*/ -2264 h 1980"/>
                              <a:gd name="T212" fmla="+- 0 2978 1493"/>
                              <a:gd name="T213" fmla="*/ T212 w 1786"/>
                              <a:gd name="T214" fmla="+- 0 -2170 -2292"/>
                              <a:gd name="T215" fmla="*/ -2170 h 1980"/>
                              <a:gd name="T216" fmla="+- 0 2917 1493"/>
                              <a:gd name="T217" fmla="*/ T216 w 1786"/>
                              <a:gd name="T218" fmla="+- 0 -2228 -2292"/>
                              <a:gd name="T219" fmla="*/ -2228 h 1980"/>
                              <a:gd name="T220" fmla="+- 0 2802 1493"/>
                              <a:gd name="T221" fmla="*/ T220 w 1786"/>
                              <a:gd name="T222" fmla="+- 0 -2098 -2292"/>
                              <a:gd name="T223" fmla="*/ -2098 h 1980"/>
                              <a:gd name="T224" fmla="+- 0 2782 1493"/>
                              <a:gd name="T225" fmla="*/ T224 w 1786"/>
                              <a:gd name="T226" fmla="+- 0 -2054 -2292"/>
                              <a:gd name="T227" fmla="*/ -2054 h 1980"/>
                              <a:gd name="T228" fmla="+- 0 2692 1493"/>
                              <a:gd name="T229" fmla="*/ T228 w 1786"/>
                              <a:gd name="T230" fmla="+- 0 -2072 -2292"/>
                              <a:gd name="T231" fmla="*/ -2072 h 1980"/>
                              <a:gd name="T232" fmla="+- 0 2606 1493"/>
                              <a:gd name="T233" fmla="*/ T232 w 1786"/>
                              <a:gd name="T234" fmla="+- 0 -1994 -2292"/>
                              <a:gd name="T235" fmla="*/ -1994 h 1980"/>
                              <a:gd name="T236" fmla="+- 0 2552 1493"/>
                              <a:gd name="T237" fmla="*/ T236 w 1786"/>
                              <a:gd name="T238" fmla="+- 0 -1912 -2292"/>
                              <a:gd name="T239" fmla="*/ -1912 h 1980"/>
                              <a:gd name="T240" fmla="+- 0 2932 1493"/>
                              <a:gd name="T241" fmla="*/ T240 w 1786"/>
                              <a:gd name="T242" fmla="+- 0 -1898 -2292"/>
                              <a:gd name="T243" fmla="*/ -1898 h 1980"/>
                              <a:gd name="T244" fmla="+- 0 3102 1493"/>
                              <a:gd name="T245" fmla="*/ T244 w 1786"/>
                              <a:gd name="T246" fmla="+- 0 -2108 -2292"/>
                              <a:gd name="T247" fmla="*/ -2108 h 19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1786" h="1980">
                                <a:moveTo>
                                  <a:pt x="14" y="1767"/>
                                </a:moveTo>
                                <a:lnTo>
                                  <a:pt x="5" y="1758"/>
                                </a:lnTo>
                                <a:lnTo>
                                  <a:pt x="0" y="1762"/>
                                </a:lnTo>
                                <a:lnTo>
                                  <a:pt x="0" y="1773"/>
                                </a:lnTo>
                                <a:lnTo>
                                  <a:pt x="9" y="1783"/>
                                </a:lnTo>
                                <a:lnTo>
                                  <a:pt x="14" y="1773"/>
                                </a:lnTo>
                                <a:lnTo>
                                  <a:pt x="14" y="1767"/>
                                </a:lnTo>
                                <a:close/>
                                <a:moveTo>
                                  <a:pt x="30" y="1683"/>
                                </a:moveTo>
                                <a:lnTo>
                                  <a:pt x="24" y="1683"/>
                                </a:lnTo>
                                <a:lnTo>
                                  <a:pt x="19" y="1677"/>
                                </a:lnTo>
                                <a:lnTo>
                                  <a:pt x="9" y="1677"/>
                                </a:lnTo>
                                <a:lnTo>
                                  <a:pt x="5" y="1683"/>
                                </a:lnTo>
                                <a:lnTo>
                                  <a:pt x="14" y="1688"/>
                                </a:lnTo>
                                <a:lnTo>
                                  <a:pt x="19" y="1693"/>
                                </a:lnTo>
                                <a:lnTo>
                                  <a:pt x="24" y="1688"/>
                                </a:lnTo>
                                <a:lnTo>
                                  <a:pt x="30" y="1683"/>
                                </a:lnTo>
                                <a:close/>
                                <a:moveTo>
                                  <a:pt x="30" y="1603"/>
                                </a:moveTo>
                                <a:lnTo>
                                  <a:pt x="19" y="1593"/>
                                </a:lnTo>
                                <a:lnTo>
                                  <a:pt x="14" y="1598"/>
                                </a:lnTo>
                                <a:lnTo>
                                  <a:pt x="14" y="1612"/>
                                </a:lnTo>
                                <a:lnTo>
                                  <a:pt x="19" y="1617"/>
                                </a:lnTo>
                                <a:lnTo>
                                  <a:pt x="24" y="1612"/>
                                </a:lnTo>
                                <a:lnTo>
                                  <a:pt x="30" y="1612"/>
                                </a:lnTo>
                                <a:lnTo>
                                  <a:pt x="30" y="1603"/>
                                </a:lnTo>
                                <a:close/>
                                <a:moveTo>
                                  <a:pt x="39" y="1912"/>
                                </a:moveTo>
                                <a:lnTo>
                                  <a:pt x="35" y="1903"/>
                                </a:lnTo>
                                <a:lnTo>
                                  <a:pt x="30" y="1903"/>
                                </a:lnTo>
                                <a:lnTo>
                                  <a:pt x="30" y="1898"/>
                                </a:lnTo>
                                <a:lnTo>
                                  <a:pt x="24" y="1903"/>
                                </a:lnTo>
                                <a:lnTo>
                                  <a:pt x="30" y="1908"/>
                                </a:lnTo>
                                <a:lnTo>
                                  <a:pt x="30" y="1917"/>
                                </a:lnTo>
                                <a:lnTo>
                                  <a:pt x="39" y="1912"/>
                                </a:lnTo>
                                <a:close/>
                                <a:moveTo>
                                  <a:pt x="49" y="1462"/>
                                </a:moveTo>
                                <a:lnTo>
                                  <a:pt x="44" y="1458"/>
                                </a:lnTo>
                                <a:lnTo>
                                  <a:pt x="35" y="1458"/>
                                </a:lnTo>
                                <a:lnTo>
                                  <a:pt x="39" y="1462"/>
                                </a:lnTo>
                                <a:lnTo>
                                  <a:pt x="39" y="1473"/>
                                </a:lnTo>
                                <a:lnTo>
                                  <a:pt x="44" y="1478"/>
                                </a:lnTo>
                                <a:lnTo>
                                  <a:pt x="49" y="1473"/>
                                </a:lnTo>
                                <a:lnTo>
                                  <a:pt x="49" y="1462"/>
                                </a:lnTo>
                                <a:close/>
                                <a:moveTo>
                                  <a:pt x="54" y="1683"/>
                                </a:moveTo>
                                <a:lnTo>
                                  <a:pt x="49" y="1677"/>
                                </a:lnTo>
                                <a:lnTo>
                                  <a:pt x="44" y="1672"/>
                                </a:lnTo>
                                <a:lnTo>
                                  <a:pt x="39" y="1668"/>
                                </a:lnTo>
                                <a:lnTo>
                                  <a:pt x="35" y="1672"/>
                                </a:lnTo>
                                <a:lnTo>
                                  <a:pt x="35" y="1677"/>
                                </a:lnTo>
                                <a:lnTo>
                                  <a:pt x="39" y="1688"/>
                                </a:lnTo>
                                <a:lnTo>
                                  <a:pt x="39" y="1683"/>
                                </a:lnTo>
                                <a:lnTo>
                                  <a:pt x="54" y="1683"/>
                                </a:lnTo>
                                <a:close/>
                                <a:moveTo>
                                  <a:pt x="60" y="1642"/>
                                </a:moveTo>
                                <a:lnTo>
                                  <a:pt x="49" y="1638"/>
                                </a:lnTo>
                                <a:lnTo>
                                  <a:pt x="49" y="1642"/>
                                </a:lnTo>
                                <a:lnTo>
                                  <a:pt x="44" y="1647"/>
                                </a:lnTo>
                                <a:lnTo>
                                  <a:pt x="44" y="1653"/>
                                </a:lnTo>
                                <a:lnTo>
                                  <a:pt x="54" y="1663"/>
                                </a:lnTo>
                                <a:lnTo>
                                  <a:pt x="60" y="1653"/>
                                </a:lnTo>
                                <a:lnTo>
                                  <a:pt x="60" y="1647"/>
                                </a:lnTo>
                                <a:lnTo>
                                  <a:pt x="60" y="1642"/>
                                </a:lnTo>
                                <a:close/>
                                <a:moveTo>
                                  <a:pt x="60" y="1432"/>
                                </a:moveTo>
                                <a:lnTo>
                                  <a:pt x="54" y="1432"/>
                                </a:lnTo>
                                <a:lnTo>
                                  <a:pt x="49" y="1428"/>
                                </a:lnTo>
                                <a:lnTo>
                                  <a:pt x="49" y="1437"/>
                                </a:lnTo>
                                <a:lnTo>
                                  <a:pt x="60" y="1432"/>
                                </a:lnTo>
                                <a:close/>
                                <a:moveTo>
                                  <a:pt x="79" y="1563"/>
                                </a:moveTo>
                                <a:lnTo>
                                  <a:pt x="74" y="1552"/>
                                </a:lnTo>
                                <a:lnTo>
                                  <a:pt x="65" y="1552"/>
                                </a:lnTo>
                                <a:lnTo>
                                  <a:pt x="65" y="1578"/>
                                </a:lnTo>
                                <a:lnTo>
                                  <a:pt x="74" y="1578"/>
                                </a:lnTo>
                                <a:lnTo>
                                  <a:pt x="74" y="1573"/>
                                </a:lnTo>
                                <a:lnTo>
                                  <a:pt x="79" y="1573"/>
                                </a:lnTo>
                                <a:lnTo>
                                  <a:pt x="79" y="1563"/>
                                </a:lnTo>
                                <a:close/>
                                <a:moveTo>
                                  <a:pt x="79" y="1363"/>
                                </a:moveTo>
                                <a:lnTo>
                                  <a:pt x="74" y="1353"/>
                                </a:lnTo>
                                <a:lnTo>
                                  <a:pt x="65" y="1353"/>
                                </a:lnTo>
                                <a:lnTo>
                                  <a:pt x="60" y="1358"/>
                                </a:lnTo>
                                <a:lnTo>
                                  <a:pt x="69" y="1368"/>
                                </a:lnTo>
                                <a:lnTo>
                                  <a:pt x="79" y="1368"/>
                                </a:lnTo>
                                <a:lnTo>
                                  <a:pt x="79" y="1363"/>
                                </a:lnTo>
                                <a:close/>
                                <a:moveTo>
                                  <a:pt x="144" y="1303"/>
                                </a:moveTo>
                                <a:lnTo>
                                  <a:pt x="134" y="1303"/>
                                </a:lnTo>
                                <a:lnTo>
                                  <a:pt x="134" y="1298"/>
                                </a:lnTo>
                                <a:lnTo>
                                  <a:pt x="129" y="1303"/>
                                </a:lnTo>
                                <a:lnTo>
                                  <a:pt x="129" y="1312"/>
                                </a:lnTo>
                                <a:lnTo>
                                  <a:pt x="134" y="1312"/>
                                </a:lnTo>
                                <a:lnTo>
                                  <a:pt x="139" y="1308"/>
                                </a:lnTo>
                                <a:lnTo>
                                  <a:pt x="144" y="1303"/>
                                </a:lnTo>
                                <a:close/>
                                <a:moveTo>
                                  <a:pt x="169" y="1282"/>
                                </a:moveTo>
                                <a:lnTo>
                                  <a:pt x="159" y="1287"/>
                                </a:lnTo>
                                <a:lnTo>
                                  <a:pt x="155" y="1287"/>
                                </a:lnTo>
                                <a:lnTo>
                                  <a:pt x="159" y="1298"/>
                                </a:lnTo>
                                <a:lnTo>
                                  <a:pt x="169" y="1293"/>
                                </a:lnTo>
                                <a:lnTo>
                                  <a:pt x="169" y="1282"/>
                                </a:lnTo>
                                <a:close/>
                                <a:moveTo>
                                  <a:pt x="234" y="1243"/>
                                </a:moveTo>
                                <a:lnTo>
                                  <a:pt x="224" y="1243"/>
                                </a:lnTo>
                                <a:lnTo>
                                  <a:pt x="224" y="1252"/>
                                </a:lnTo>
                                <a:lnTo>
                                  <a:pt x="229" y="1257"/>
                                </a:lnTo>
                                <a:lnTo>
                                  <a:pt x="234" y="1257"/>
                                </a:lnTo>
                                <a:lnTo>
                                  <a:pt x="234" y="1243"/>
                                </a:lnTo>
                                <a:close/>
                                <a:moveTo>
                                  <a:pt x="245" y="1227"/>
                                </a:moveTo>
                                <a:lnTo>
                                  <a:pt x="240" y="1227"/>
                                </a:lnTo>
                                <a:lnTo>
                                  <a:pt x="234" y="1222"/>
                                </a:lnTo>
                                <a:lnTo>
                                  <a:pt x="229" y="1222"/>
                                </a:lnTo>
                                <a:lnTo>
                                  <a:pt x="229" y="1233"/>
                                </a:lnTo>
                                <a:lnTo>
                                  <a:pt x="234" y="1238"/>
                                </a:lnTo>
                                <a:lnTo>
                                  <a:pt x="240" y="1243"/>
                                </a:lnTo>
                                <a:lnTo>
                                  <a:pt x="245" y="1238"/>
                                </a:lnTo>
                                <a:lnTo>
                                  <a:pt x="245" y="1227"/>
                                </a:lnTo>
                                <a:close/>
                                <a:moveTo>
                                  <a:pt x="305" y="1208"/>
                                </a:moveTo>
                                <a:lnTo>
                                  <a:pt x="300" y="1203"/>
                                </a:lnTo>
                                <a:lnTo>
                                  <a:pt x="289" y="1203"/>
                                </a:lnTo>
                                <a:lnTo>
                                  <a:pt x="289" y="1208"/>
                                </a:lnTo>
                                <a:lnTo>
                                  <a:pt x="294" y="1213"/>
                                </a:lnTo>
                                <a:lnTo>
                                  <a:pt x="305" y="1213"/>
                                </a:lnTo>
                                <a:lnTo>
                                  <a:pt x="305" y="1208"/>
                                </a:lnTo>
                                <a:close/>
                                <a:moveTo>
                                  <a:pt x="324" y="1203"/>
                                </a:moveTo>
                                <a:lnTo>
                                  <a:pt x="319" y="1203"/>
                                </a:lnTo>
                                <a:lnTo>
                                  <a:pt x="319" y="1197"/>
                                </a:lnTo>
                                <a:lnTo>
                                  <a:pt x="314" y="1197"/>
                                </a:lnTo>
                                <a:lnTo>
                                  <a:pt x="309" y="1203"/>
                                </a:lnTo>
                                <a:lnTo>
                                  <a:pt x="309" y="1208"/>
                                </a:lnTo>
                                <a:lnTo>
                                  <a:pt x="314" y="1208"/>
                                </a:lnTo>
                                <a:lnTo>
                                  <a:pt x="319" y="1213"/>
                                </a:lnTo>
                                <a:lnTo>
                                  <a:pt x="324" y="1213"/>
                                </a:lnTo>
                                <a:lnTo>
                                  <a:pt x="324" y="1203"/>
                                </a:lnTo>
                                <a:close/>
                                <a:moveTo>
                                  <a:pt x="349" y="1188"/>
                                </a:moveTo>
                                <a:lnTo>
                                  <a:pt x="344" y="1183"/>
                                </a:lnTo>
                                <a:lnTo>
                                  <a:pt x="339" y="1183"/>
                                </a:lnTo>
                                <a:lnTo>
                                  <a:pt x="330" y="1188"/>
                                </a:lnTo>
                                <a:lnTo>
                                  <a:pt x="324" y="1188"/>
                                </a:lnTo>
                                <a:lnTo>
                                  <a:pt x="330" y="1192"/>
                                </a:lnTo>
                                <a:lnTo>
                                  <a:pt x="330" y="1197"/>
                                </a:lnTo>
                                <a:lnTo>
                                  <a:pt x="344" y="1192"/>
                                </a:lnTo>
                                <a:lnTo>
                                  <a:pt x="349" y="1188"/>
                                </a:lnTo>
                                <a:close/>
                                <a:moveTo>
                                  <a:pt x="349" y="1153"/>
                                </a:moveTo>
                                <a:lnTo>
                                  <a:pt x="344" y="1153"/>
                                </a:lnTo>
                                <a:lnTo>
                                  <a:pt x="339" y="1148"/>
                                </a:lnTo>
                                <a:lnTo>
                                  <a:pt x="330" y="1158"/>
                                </a:lnTo>
                                <a:lnTo>
                                  <a:pt x="324" y="1158"/>
                                </a:lnTo>
                                <a:lnTo>
                                  <a:pt x="330" y="1162"/>
                                </a:lnTo>
                                <a:lnTo>
                                  <a:pt x="335" y="1167"/>
                                </a:lnTo>
                                <a:lnTo>
                                  <a:pt x="344" y="1167"/>
                                </a:lnTo>
                                <a:lnTo>
                                  <a:pt x="344" y="1162"/>
                                </a:lnTo>
                                <a:lnTo>
                                  <a:pt x="349" y="1153"/>
                                </a:lnTo>
                                <a:close/>
                                <a:moveTo>
                                  <a:pt x="399" y="1102"/>
                                </a:moveTo>
                                <a:lnTo>
                                  <a:pt x="395" y="1098"/>
                                </a:lnTo>
                                <a:lnTo>
                                  <a:pt x="389" y="1102"/>
                                </a:lnTo>
                                <a:lnTo>
                                  <a:pt x="384" y="1102"/>
                                </a:lnTo>
                                <a:lnTo>
                                  <a:pt x="379" y="1107"/>
                                </a:lnTo>
                                <a:lnTo>
                                  <a:pt x="379" y="1113"/>
                                </a:lnTo>
                                <a:lnTo>
                                  <a:pt x="384" y="1113"/>
                                </a:lnTo>
                                <a:lnTo>
                                  <a:pt x="384" y="1118"/>
                                </a:lnTo>
                                <a:lnTo>
                                  <a:pt x="395" y="1113"/>
                                </a:lnTo>
                                <a:lnTo>
                                  <a:pt x="395" y="1107"/>
                                </a:lnTo>
                                <a:lnTo>
                                  <a:pt x="399" y="1102"/>
                                </a:lnTo>
                                <a:close/>
                                <a:moveTo>
                                  <a:pt x="414" y="1190"/>
                                </a:moveTo>
                                <a:lnTo>
                                  <a:pt x="409" y="1180"/>
                                </a:lnTo>
                                <a:lnTo>
                                  <a:pt x="409" y="1168"/>
                                </a:lnTo>
                                <a:lnTo>
                                  <a:pt x="404" y="1164"/>
                                </a:lnTo>
                                <a:lnTo>
                                  <a:pt x="389" y="1164"/>
                                </a:lnTo>
                                <a:lnTo>
                                  <a:pt x="384" y="1174"/>
                                </a:lnTo>
                                <a:lnTo>
                                  <a:pt x="379" y="1180"/>
                                </a:lnTo>
                                <a:lnTo>
                                  <a:pt x="379" y="1194"/>
                                </a:lnTo>
                                <a:lnTo>
                                  <a:pt x="414" y="1194"/>
                                </a:lnTo>
                                <a:lnTo>
                                  <a:pt x="414" y="1190"/>
                                </a:lnTo>
                                <a:close/>
                                <a:moveTo>
                                  <a:pt x="414" y="1132"/>
                                </a:moveTo>
                                <a:lnTo>
                                  <a:pt x="404" y="1132"/>
                                </a:lnTo>
                                <a:lnTo>
                                  <a:pt x="399" y="1128"/>
                                </a:lnTo>
                                <a:lnTo>
                                  <a:pt x="395" y="1128"/>
                                </a:lnTo>
                                <a:lnTo>
                                  <a:pt x="389" y="1132"/>
                                </a:lnTo>
                                <a:lnTo>
                                  <a:pt x="384" y="1137"/>
                                </a:lnTo>
                                <a:lnTo>
                                  <a:pt x="379" y="1143"/>
                                </a:lnTo>
                                <a:lnTo>
                                  <a:pt x="365" y="1143"/>
                                </a:lnTo>
                                <a:lnTo>
                                  <a:pt x="369" y="1148"/>
                                </a:lnTo>
                                <a:lnTo>
                                  <a:pt x="374" y="1148"/>
                                </a:lnTo>
                                <a:lnTo>
                                  <a:pt x="379" y="1153"/>
                                </a:lnTo>
                                <a:lnTo>
                                  <a:pt x="389" y="1148"/>
                                </a:lnTo>
                                <a:lnTo>
                                  <a:pt x="404" y="1148"/>
                                </a:lnTo>
                                <a:lnTo>
                                  <a:pt x="409" y="1143"/>
                                </a:lnTo>
                                <a:lnTo>
                                  <a:pt x="414" y="1137"/>
                                </a:lnTo>
                                <a:lnTo>
                                  <a:pt x="414" y="1132"/>
                                </a:lnTo>
                                <a:close/>
                                <a:moveTo>
                                  <a:pt x="579" y="948"/>
                                </a:moveTo>
                                <a:lnTo>
                                  <a:pt x="575" y="948"/>
                                </a:lnTo>
                                <a:lnTo>
                                  <a:pt x="569" y="952"/>
                                </a:lnTo>
                                <a:lnTo>
                                  <a:pt x="564" y="957"/>
                                </a:lnTo>
                                <a:lnTo>
                                  <a:pt x="559" y="963"/>
                                </a:lnTo>
                                <a:lnTo>
                                  <a:pt x="575" y="963"/>
                                </a:lnTo>
                                <a:lnTo>
                                  <a:pt x="579" y="957"/>
                                </a:lnTo>
                                <a:lnTo>
                                  <a:pt x="579" y="948"/>
                                </a:lnTo>
                                <a:close/>
                                <a:moveTo>
                                  <a:pt x="629" y="918"/>
                                </a:moveTo>
                                <a:lnTo>
                                  <a:pt x="624" y="922"/>
                                </a:lnTo>
                                <a:lnTo>
                                  <a:pt x="614" y="922"/>
                                </a:lnTo>
                                <a:lnTo>
                                  <a:pt x="619" y="927"/>
                                </a:lnTo>
                                <a:lnTo>
                                  <a:pt x="619" y="933"/>
                                </a:lnTo>
                                <a:lnTo>
                                  <a:pt x="624" y="927"/>
                                </a:lnTo>
                                <a:lnTo>
                                  <a:pt x="629" y="927"/>
                                </a:lnTo>
                                <a:lnTo>
                                  <a:pt x="629" y="918"/>
                                </a:lnTo>
                                <a:close/>
                                <a:moveTo>
                                  <a:pt x="639" y="1204"/>
                                </a:moveTo>
                                <a:lnTo>
                                  <a:pt x="639" y="1198"/>
                                </a:lnTo>
                                <a:lnTo>
                                  <a:pt x="379" y="1198"/>
                                </a:lnTo>
                                <a:lnTo>
                                  <a:pt x="359" y="1198"/>
                                </a:lnTo>
                                <a:lnTo>
                                  <a:pt x="349" y="1198"/>
                                </a:lnTo>
                                <a:lnTo>
                                  <a:pt x="344" y="1210"/>
                                </a:lnTo>
                                <a:lnTo>
                                  <a:pt x="344" y="1220"/>
                                </a:lnTo>
                                <a:lnTo>
                                  <a:pt x="349" y="1220"/>
                                </a:lnTo>
                                <a:lnTo>
                                  <a:pt x="359" y="1224"/>
                                </a:lnTo>
                                <a:lnTo>
                                  <a:pt x="369" y="1224"/>
                                </a:lnTo>
                                <a:lnTo>
                                  <a:pt x="369" y="1228"/>
                                </a:lnTo>
                                <a:lnTo>
                                  <a:pt x="374" y="1240"/>
                                </a:lnTo>
                                <a:lnTo>
                                  <a:pt x="365" y="1244"/>
                                </a:lnTo>
                                <a:lnTo>
                                  <a:pt x="359" y="1244"/>
                                </a:lnTo>
                                <a:lnTo>
                                  <a:pt x="354" y="1250"/>
                                </a:lnTo>
                                <a:lnTo>
                                  <a:pt x="349" y="1250"/>
                                </a:lnTo>
                                <a:lnTo>
                                  <a:pt x="349" y="1228"/>
                                </a:lnTo>
                                <a:lnTo>
                                  <a:pt x="335" y="1214"/>
                                </a:lnTo>
                                <a:lnTo>
                                  <a:pt x="330" y="1214"/>
                                </a:lnTo>
                                <a:lnTo>
                                  <a:pt x="330" y="1228"/>
                                </a:lnTo>
                                <a:lnTo>
                                  <a:pt x="339" y="1240"/>
                                </a:lnTo>
                                <a:lnTo>
                                  <a:pt x="344" y="1250"/>
                                </a:lnTo>
                                <a:lnTo>
                                  <a:pt x="354" y="1254"/>
                                </a:lnTo>
                                <a:lnTo>
                                  <a:pt x="349" y="1258"/>
                                </a:lnTo>
                                <a:lnTo>
                                  <a:pt x="339" y="1270"/>
                                </a:lnTo>
                                <a:lnTo>
                                  <a:pt x="335" y="1258"/>
                                </a:lnTo>
                                <a:lnTo>
                                  <a:pt x="330" y="1250"/>
                                </a:lnTo>
                                <a:lnTo>
                                  <a:pt x="319" y="1228"/>
                                </a:lnTo>
                                <a:lnTo>
                                  <a:pt x="309" y="1228"/>
                                </a:lnTo>
                                <a:lnTo>
                                  <a:pt x="300" y="1224"/>
                                </a:lnTo>
                                <a:lnTo>
                                  <a:pt x="289" y="1228"/>
                                </a:lnTo>
                                <a:lnTo>
                                  <a:pt x="279" y="1220"/>
                                </a:lnTo>
                                <a:lnTo>
                                  <a:pt x="270" y="1214"/>
                                </a:lnTo>
                                <a:lnTo>
                                  <a:pt x="264" y="1210"/>
                                </a:lnTo>
                                <a:lnTo>
                                  <a:pt x="259" y="1210"/>
                                </a:lnTo>
                                <a:lnTo>
                                  <a:pt x="249" y="1220"/>
                                </a:lnTo>
                                <a:lnTo>
                                  <a:pt x="254" y="1228"/>
                                </a:lnTo>
                                <a:lnTo>
                                  <a:pt x="254" y="1240"/>
                                </a:lnTo>
                                <a:lnTo>
                                  <a:pt x="249" y="1240"/>
                                </a:lnTo>
                                <a:lnTo>
                                  <a:pt x="259" y="1244"/>
                                </a:lnTo>
                                <a:lnTo>
                                  <a:pt x="264" y="1244"/>
                                </a:lnTo>
                                <a:lnTo>
                                  <a:pt x="270" y="1250"/>
                                </a:lnTo>
                                <a:lnTo>
                                  <a:pt x="279" y="1250"/>
                                </a:lnTo>
                                <a:lnTo>
                                  <a:pt x="289" y="1254"/>
                                </a:lnTo>
                                <a:lnTo>
                                  <a:pt x="305" y="1254"/>
                                </a:lnTo>
                                <a:lnTo>
                                  <a:pt x="319" y="1258"/>
                                </a:lnTo>
                                <a:lnTo>
                                  <a:pt x="330" y="1264"/>
                                </a:lnTo>
                                <a:lnTo>
                                  <a:pt x="324" y="1270"/>
                                </a:lnTo>
                                <a:lnTo>
                                  <a:pt x="314" y="1270"/>
                                </a:lnTo>
                                <a:lnTo>
                                  <a:pt x="305" y="1264"/>
                                </a:lnTo>
                                <a:lnTo>
                                  <a:pt x="294" y="1264"/>
                                </a:lnTo>
                                <a:lnTo>
                                  <a:pt x="284" y="1270"/>
                                </a:lnTo>
                                <a:lnTo>
                                  <a:pt x="279" y="1270"/>
                                </a:lnTo>
                                <a:lnTo>
                                  <a:pt x="294" y="1284"/>
                                </a:lnTo>
                                <a:lnTo>
                                  <a:pt x="300" y="1288"/>
                                </a:lnTo>
                                <a:lnTo>
                                  <a:pt x="284" y="1288"/>
                                </a:lnTo>
                                <a:lnTo>
                                  <a:pt x="275" y="1284"/>
                                </a:lnTo>
                                <a:lnTo>
                                  <a:pt x="270" y="1280"/>
                                </a:lnTo>
                                <a:lnTo>
                                  <a:pt x="259" y="1274"/>
                                </a:lnTo>
                                <a:lnTo>
                                  <a:pt x="254" y="1264"/>
                                </a:lnTo>
                                <a:lnTo>
                                  <a:pt x="240" y="1264"/>
                                </a:lnTo>
                                <a:lnTo>
                                  <a:pt x="240" y="1274"/>
                                </a:lnTo>
                                <a:lnTo>
                                  <a:pt x="229" y="1270"/>
                                </a:lnTo>
                                <a:lnTo>
                                  <a:pt x="219" y="1264"/>
                                </a:lnTo>
                                <a:lnTo>
                                  <a:pt x="224" y="1258"/>
                                </a:lnTo>
                                <a:lnTo>
                                  <a:pt x="204" y="1258"/>
                                </a:lnTo>
                                <a:lnTo>
                                  <a:pt x="204" y="1274"/>
                                </a:lnTo>
                                <a:lnTo>
                                  <a:pt x="210" y="1280"/>
                                </a:lnTo>
                                <a:lnTo>
                                  <a:pt x="204" y="1284"/>
                                </a:lnTo>
                                <a:lnTo>
                                  <a:pt x="194" y="1284"/>
                                </a:lnTo>
                                <a:lnTo>
                                  <a:pt x="194" y="1288"/>
                                </a:lnTo>
                                <a:lnTo>
                                  <a:pt x="199" y="1294"/>
                                </a:lnTo>
                                <a:lnTo>
                                  <a:pt x="204" y="1294"/>
                                </a:lnTo>
                                <a:lnTo>
                                  <a:pt x="210" y="1294"/>
                                </a:lnTo>
                                <a:lnTo>
                                  <a:pt x="219" y="1288"/>
                                </a:lnTo>
                                <a:lnTo>
                                  <a:pt x="229" y="1288"/>
                                </a:lnTo>
                                <a:lnTo>
                                  <a:pt x="234" y="1300"/>
                                </a:lnTo>
                                <a:lnTo>
                                  <a:pt x="240" y="1304"/>
                                </a:lnTo>
                                <a:lnTo>
                                  <a:pt x="245" y="1314"/>
                                </a:lnTo>
                                <a:lnTo>
                                  <a:pt x="249" y="1318"/>
                                </a:lnTo>
                                <a:lnTo>
                                  <a:pt x="264" y="1324"/>
                                </a:lnTo>
                                <a:lnTo>
                                  <a:pt x="259" y="1330"/>
                                </a:lnTo>
                                <a:lnTo>
                                  <a:pt x="611" y="1330"/>
                                </a:lnTo>
                                <a:lnTo>
                                  <a:pt x="614" y="1304"/>
                                </a:lnTo>
                                <a:lnTo>
                                  <a:pt x="614" y="1274"/>
                                </a:lnTo>
                                <a:lnTo>
                                  <a:pt x="620" y="1270"/>
                                </a:lnTo>
                                <a:lnTo>
                                  <a:pt x="629" y="1264"/>
                                </a:lnTo>
                                <a:lnTo>
                                  <a:pt x="624" y="1250"/>
                                </a:lnTo>
                                <a:lnTo>
                                  <a:pt x="614" y="1220"/>
                                </a:lnTo>
                                <a:lnTo>
                                  <a:pt x="639" y="1204"/>
                                </a:lnTo>
                                <a:close/>
                                <a:moveTo>
                                  <a:pt x="644" y="1540"/>
                                </a:moveTo>
                                <a:lnTo>
                                  <a:pt x="641" y="1534"/>
                                </a:lnTo>
                                <a:lnTo>
                                  <a:pt x="627" y="1504"/>
                                </a:lnTo>
                                <a:lnTo>
                                  <a:pt x="624" y="1498"/>
                                </a:lnTo>
                                <a:lnTo>
                                  <a:pt x="605" y="1490"/>
                                </a:lnTo>
                                <a:lnTo>
                                  <a:pt x="600" y="1464"/>
                                </a:lnTo>
                                <a:lnTo>
                                  <a:pt x="600" y="1460"/>
                                </a:lnTo>
                                <a:lnTo>
                                  <a:pt x="599" y="1454"/>
                                </a:lnTo>
                                <a:lnTo>
                                  <a:pt x="624" y="1390"/>
                                </a:lnTo>
                                <a:lnTo>
                                  <a:pt x="614" y="1360"/>
                                </a:lnTo>
                                <a:lnTo>
                                  <a:pt x="609" y="1344"/>
                                </a:lnTo>
                                <a:lnTo>
                                  <a:pt x="611" y="1334"/>
                                </a:lnTo>
                                <a:lnTo>
                                  <a:pt x="259" y="1334"/>
                                </a:lnTo>
                                <a:lnTo>
                                  <a:pt x="245" y="1334"/>
                                </a:lnTo>
                                <a:lnTo>
                                  <a:pt x="240" y="1340"/>
                                </a:lnTo>
                                <a:lnTo>
                                  <a:pt x="240" y="1354"/>
                                </a:lnTo>
                                <a:lnTo>
                                  <a:pt x="249" y="1360"/>
                                </a:lnTo>
                                <a:lnTo>
                                  <a:pt x="229" y="1360"/>
                                </a:lnTo>
                                <a:lnTo>
                                  <a:pt x="224" y="1354"/>
                                </a:lnTo>
                                <a:lnTo>
                                  <a:pt x="224" y="1348"/>
                                </a:lnTo>
                                <a:lnTo>
                                  <a:pt x="224" y="1334"/>
                                </a:lnTo>
                                <a:lnTo>
                                  <a:pt x="229" y="1334"/>
                                </a:lnTo>
                                <a:lnTo>
                                  <a:pt x="229" y="1324"/>
                                </a:lnTo>
                                <a:lnTo>
                                  <a:pt x="234" y="1318"/>
                                </a:lnTo>
                                <a:lnTo>
                                  <a:pt x="240" y="1304"/>
                                </a:lnTo>
                                <a:lnTo>
                                  <a:pt x="219" y="1304"/>
                                </a:lnTo>
                                <a:lnTo>
                                  <a:pt x="204" y="1294"/>
                                </a:lnTo>
                                <a:lnTo>
                                  <a:pt x="199" y="1304"/>
                                </a:lnTo>
                                <a:lnTo>
                                  <a:pt x="199" y="1314"/>
                                </a:lnTo>
                                <a:lnTo>
                                  <a:pt x="204" y="1330"/>
                                </a:lnTo>
                                <a:lnTo>
                                  <a:pt x="199" y="1334"/>
                                </a:lnTo>
                                <a:lnTo>
                                  <a:pt x="199" y="1340"/>
                                </a:lnTo>
                                <a:lnTo>
                                  <a:pt x="194" y="1348"/>
                                </a:lnTo>
                                <a:lnTo>
                                  <a:pt x="194" y="1340"/>
                                </a:lnTo>
                                <a:lnTo>
                                  <a:pt x="189" y="1324"/>
                                </a:lnTo>
                                <a:lnTo>
                                  <a:pt x="189" y="1304"/>
                                </a:lnTo>
                                <a:lnTo>
                                  <a:pt x="159" y="1304"/>
                                </a:lnTo>
                                <a:lnTo>
                                  <a:pt x="159" y="1310"/>
                                </a:lnTo>
                                <a:lnTo>
                                  <a:pt x="155" y="1318"/>
                                </a:lnTo>
                                <a:lnTo>
                                  <a:pt x="159" y="1318"/>
                                </a:lnTo>
                                <a:lnTo>
                                  <a:pt x="169" y="1330"/>
                                </a:lnTo>
                                <a:lnTo>
                                  <a:pt x="174" y="1340"/>
                                </a:lnTo>
                                <a:lnTo>
                                  <a:pt x="185" y="1344"/>
                                </a:lnTo>
                                <a:lnTo>
                                  <a:pt x="180" y="1348"/>
                                </a:lnTo>
                                <a:lnTo>
                                  <a:pt x="174" y="1348"/>
                                </a:lnTo>
                                <a:lnTo>
                                  <a:pt x="169" y="1344"/>
                                </a:lnTo>
                                <a:lnTo>
                                  <a:pt x="159" y="1344"/>
                                </a:lnTo>
                                <a:lnTo>
                                  <a:pt x="150" y="1340"/>
                                </a:lnTo>
                                <a:lnTo>
                                  <a:pt x="150" y="1354"/>
                                </a:lnTo>
                                <a:lnTo>
                                  <a:pt x="144" y="1344"/>
                                </a:lnTo>
                                <a:lnTo>
                                  <a:pt x="140" y="1334"/>
                                </a:lnTo>
                                <a:lnTo>
                                  <a:pt x="139" y="1330"/>
                                </a:lnTo>
                                <a:lnTo>
                                  <a:pt x="139" y="1324"/>
                                </a:lnTo>
                                <a:lnTo>
                                  <a:pt x="125" y="1324"/>
                                </a:lnTo>
                                <a:lnTo>
                                  <a:pt x="120" y="1318"/>
                                </a:lnTo>
                                <a:lnTo>
                                  <a:pt x="120" y="1330"/>
                                </a:lnTo>
                                <a:lnTo>
                                  <a:pt x="114" y="1334"/>
                                </a:lnTo>
                                <a:lnTo>
                                  <a:pt x="109" y="1334"/>
                                </a:lnTo>
                                <a:lnTo>
                                  <a:pt x="109" y="1324"/>
                                </a:lnTo>
                                <a:lnTo>
                                  <a:pt x="104" y="1318"/>
                                </a:lnTo>
                                <a:lnTo>
                                  <a:pt x="104" y="1310"/>
                                </a:lnTo>
                                <a:lnTo>
                                  <a:pt x="90" y="1310"/>
                                </a:lnTo>
                                <a:lnTo>
                                  <a:pt x="95" y="1318"/>
                                </a:lnTo>
                                <a:lnTo>
                                  <a:pt x="95" y="1330"/>
                                </a:lnTo>
                                <a:lnTo>
                                  <a:pt x="104" y="1340"/>
                                </a:lnTo>
                                <a:lnTo>
                                  <a:pt x="95" y="1348"/>
                                </a:lnTo>
                                <a:lnTo>
                                  <a:pt x="90" y="1354"/>
                                </a:lnTo>
                                <a:lnTo>
                                  <a:pt x="125" y="1354"/>
                                </a:lnTo>
                                <a:lnTo>
                                  <a:pt x="134" y="1364"/>
                                </a:lnTo>
                                <a:lnTo>
                                  <a:pt x="144" y="1370"/>
                                </a:lnTo>
                                <a:lnTo>
                                  <a:pt x="164" y="1370"/>
                                </a:lnTo>
                                <a:lnTo>
                                  <a:pt x="169" y="1378"/>
                                </a:lnTo>
                                <a:lnTo>
                                  <a:pt x="215" y="1378"/>
                                </a:lnTo>
                                <a:lnTo>
                                  <a:pt x="210" y="1384"/>
                                </a:lnTo>
                                <a:lnTo>
                                  <a:pt x="204" y="1394"/>
                                </a:lnTo>
                                <a:lnTo>
                                  <a:pt x="194" y="1400"/>
                                </a:lnTo>
                                <a:lnTo>
                                  <a:pt x="180" y="1394"/>
                                </a:lnTo>
                                <a:lnTo>
                                  <a:pt x="169" y="1384"/>
                                </a:lnTo>
                                <a:lnTo>
                                  <a:pt x="150" y="1384"/>
                                </a:lnTo>
                                <a:lnTo>
                                  <a:pt x="139" y="1380"/>
                                </a:lnTo>
                                <a:lnTo>
                                  <a:pt x="133" y="1376"/>
                                </a:lnTo>
                                <a:lnTo>
                                  <a:pt x="128" y="1372"/>
                                </a:lnTo>
                                <a:lnTo>
                                  <a:pt x="120" y="1370"/>
                                </a:lnTo>
                                <a:lnTo>
                                  <a:pt x="104" y="1364"/>
                                </a:lnTo>
                                <a:lnTo>
                                  <a:pt x="90" y="1374"/>
                                </a:lnTo>
                                <a:lnTo>
                                  <a:pt x="84" y="1374"/>
                                </a:lnTo>
                                <a:lnTo>
                                  <a:pt x="74" y="1378"/>
                                </a:lnTo>
                                <a:lnTo>
                                  <a:pt x="69" y="1384"/>
                                </a:lnTo>
                                <a:lnTo>
                                  <a:pt x="74" y="1394"/>
                                </a:lnTo>
                                <a:lnTo>
                                  <a:pt x="84" y="1404"/>
                                </a:lnTo>
                                <a:lnTo>
                                  <a:pt x="95" y="1400"/>
                                </a:lnTo>
                                <a:lnTo>
                                  <a:pt x="90" y="1408"/>
                                </a:lnTo>
                                <a:lnTo>
                                  <a:pt x="90" y="1414"/>
                                </a:lnTo>
                                <a:lnTo>
                                  <a:pt x="84" y="1414"/>
                                </a:lnTo>
                                <a:lnTo>
                                  <a:pt x="95" y="1420"/>
                                </a:lnTo>
                                <a:lnTo>
                                  <a:pt x="104" y="1424"/>
                                </a:lnTo>
                                <a:lnTo>
                                  <a:pt x="125" y="1424"/>
                                </a:lnTo>
                                <a:lnTo>
                                  <a:pt x="125" y="1430"/>
                                </a:lnTo>
                                <a:lnTo>
                                  <a:pt x="129" y="1434"/>
                                </a:lnTo>
                                <a:lnTo>
                                  <a:pt x="125" y="1438"/>
                                </a:lnTo>
                                <a:lnTo>
                                  <a:pt x="114" y="1434"/>
                                </a:lnTo>
                                <a:lnTo>
                                  <a:pt x="99" y="1430"/>
                                </a:lnTo>
                                <a:lnTo>
                                  <a:pt x="90" y="1424"/>
                                </a:lnTo>
                                <a:lnTo>
                                  <a:pt x="60" y="1424"/>
                                </a:lnTo>
                                <a:lnTo>
                                  <a:pt x="69" y="1434"/>
                                </a:lnTo>
                                <a:lnTo>
                                  <a:pt x="90" y="1438"/>
                                </a:lnTo>
                                <a:lnTo>
                                  <a:pt x="95" y="1438"/>
                                </a:lnTo>
                                <a:lnTo>
                                  <a:pt x="104" y="1450"/>
                                </a:lnTo>
                                <a:lnTo>
                                  <a:pt x="90" y="1450"/>
                                </a:lnTo>
                                <a:lnTo>
                                  <a:pt x="74" y="1444"/>
                                </a:lnTo>
                                <a:lnTo>
                                  <a:pt x="60" y="1444"/>
                                </a:lnTo>
                                <a:lnTo>
                                  <a:pt x="54" y="1450"/>
                                </a:lnTo>
                                <a:lnTo>
                                  <a:pt x="49" y="1450"/>
                                </a:lnTo>
                                <a:lnTo>
                                  <a:pt x="54" y="1454"/>
                                </a:lnTo>
                                <a:lnTo>
                                  <a:pt x="60" y="1460"/>
                                </a:lnTo>
                                <a:lnTo>
                                  <a:pt x="60" y="1464"/>
                                </a:lnTo>
                                <a:lnTo>
                                  <a:pt x="69" y="1468"/>
                                </a:lnTo>
                                <a:lnTo>
                                  <a:pt x="79" y="1474"/>
                                </a:lnTo>
                                <a:lnTo>
                                  <a:pt x="129" y="1474"/>
                                </a:lnTo>
                                <a:lnTo>
                                  <a:pt x="134" y="1480"/>
                                </a:lnTo>
                                <a:lnTo>
                                  <a:pt x="139" y="1480"/>
                                </a:lnTo>
                                <a:lnTo>
                                  <a:pt x="150" y="1484"/>
                                </a:lnTo>
                                <a:lnTo>
                                  <a:pt x="159" y="1484"/>
                                </a:lnTo>
                                <a:lnTo>
                                  <a:pt x="169" y="1474"/>
                                </a:lnTo>
                                <a:lnTo>
                                  <a:pt x="174" y="1480"/>
                                </a:lnTo>
                                <a:lnTo>
                                  <a:pt x="185" y="1484"/>
                                </a:lnTo>
                                <a:lnTo>
                                  <a:pt x="185" y="1498"/>
                                </a:lnTo>
                                <a:lnTo>
                                  <a:pt x="194" y="1494"/>
                                </a:lnTo>
                                <a:lnTo>
                                  <a:pt x="215" y="1494"/>
                                </a:lnTo>
                                <a:lnTo>
                                  <a:pt x="215" y="1464"/>
                                </a:lnTo>
                                <a:lnTo>
                                  <a:pt x="219" y="1464"/>
                                </a:lnTo>
                                <a:lnTo>
                                  <a:pt x="229" y="1454"/>
                                </a:lnTo>
                                <a:lnTo>
                                  <a:pt x="234" y="1460"/>
                                </a:lnTo>
                                <a:lnTo>
                                  <a:pt x="239" y="1461"/>
                                </a:lnTo>
                                <a:lnTo>
                                  <a:pt x="234" y="1468"/>
                                </a:lnTo>
                                <a:lnTo>
                                  <a:pt x="229" y="1474"/>
                                </a:lnTo>
                                <a:lnTo>
                                  <a:pt x="219" y="1480"/>
                                </a:lnTo>
                                <a:lnTo>
                                  <a:pt x="229" y="1484"/>
                                </a:lnTo>
                                <a:lnTo>
                                  <a:pt x="234" y="1490"/>
                                </a:lnTo>
                                <a:lnTo>
                                  <a:pt x="245" y="1490"/>
                                </a:lnTo>
                                <a:lnTo>
                                  <a:pt x="245" y="1494"/>
                                </a:lnTo>
                                <a:lnTo>
                                  <a:pt x="249" y="1498"/>
                                </a:lnTo>
                                <a:lnTo>
                                  <a:pt x="249" y="1504"/>
                                </a:lnTo>
                                <a:lnTo>
                                  <a:pt x="185" y="1504"/>
                                </a:lnTo>
                                <a:lnTo>
                                  <a:pt x="180" y="1498"/>
                                </a:lnTo>
                                <a:lnTo>
                                  <a:pt x="134" y="1498"/>
                                </a:lnTo>
                                <a:lnTo>
                                  <a:pt x="125" y="1494"/>
                                </a:lnTo>
                                <a:lnTo>
                                  <a:pt x="125" y="1490"/>
                                </a:lnTo>
                                <a:lnTo>
                                  <a:pt x="95" y="1490"/>
                                </a:lnTo>
                                <a:lnTo>
                                  <a:pt x="84" y="1494"/>
                                </a:lnTo>
                                <a:lnTo>
                                  <a:pt x="74" y="1490"/>
                                </a:lnTo>
                                <a:lnTo>
                                  <a:pt x="69" y="1490"/>
                                </a:lnTo>
                                <a:lnTo>
                                  <a:pt x="65" y="1484"/>
                                </a:lnTo>
                                <a:lnTo>
                                  <a:pt x="60" y="1484"/>
                                </a:lnTo>
                                <a:lnTo>
                                  <a:pt x="54" y="1490"/>
                                </a:lnTo>
                                <a:lnTo>
                                  <a:pt x="54" y="1514"/>
                                </a:lnTo>
                                <a:lnTo>
                                  <a:pt x="69" y="1514"/>
                                </a:lnTo>
                                <a:lnTo>
                                  <a:pt x="69" y="1520"/>
                                </a:lnTo>
                                <a:lnTo>
                                  <a:pt x="65" y="1524"/>
                                </a:lnTo>
                                <a:lnTo>
                                  <a:pt x="65" y="1528"/>
                                </a:lnTo>
                                <a:lnTo>
                                  <a:pt x="60" y="1534"/>
                                </a:lnTo>
                                <a:lnTo>
                                  <a:pt x="44" y="1520"/>
                                </a:lnTo>
                                <a:lnTo>
                                  <a:pt x="39" y="1528"/>
                                </a:lnTo>
                                <a:lnTo>
                                  <a:pt x="39" y="1544"/>
                                </a:lnTo>
                                <a:lnTo>
                                  <a:pt x="74" y="1544"/>
                                </a:lnTo>
                                <a:lnTo>
                                  <a:pt x="79" y="1540"/>
                                </a:lnTo>
                                <a:lnTo>
                                  <a:pt x="84" y="1544"/>
                                </a:lnTo>
                                <a:lnTo>
                                  <a:pt x="95" y="1554"/>
                                </a:lnTo>
                                <a:lnTo>
                                  <a:pt x="99" y="1554"/>
                                </a:lnTo>
                                <a:lnTo>
                                  <a:pt x="90" y="1574"/>
                                </a:lnTo>
                                <a:lnTo>
                                  <a:pt x="99" y="1584"/>
                                </a:lnTo>
                                <a:lnTo>
                                  <a:pt x="69" y="1584"/>
                                </a:lnTo>
                                <a:lnTo>
                                  <a:pt x="60" y="1580"/>
                                </a:lnTo>
                                <a:lnTo>
                                  <a:pt x="49" y="1580"/>
                                </a:lnTo>
                                <a:lnTo>
                                  <a:pt x="39" y="1574"/>
                                </a:lnTo>
                                <a:lnTo>
                                  <a:pt x="44" y="1580"/>
                                </a:lnTo>
                                <a:lnTo>
                                  <a:pt x="44" y="1594"/>
                                </a:lnTo>
                                <a:lnTo>
                                  <a:pt x="54" y="1604"/>
                                </a:lnTo>
                                <a:lnTo>
                                  <a:pt x="65" y="1610"/>
                                </a:lnTo>
                                <a:lnTo>
                                  <a:pt x="74" y="1604"/>
                                </a:lnTo>
                                <a:lnTo>
                                  <a:pt x="79" y="1614"/>
                                </a:lnTo>
                                <a:lnTo>
                                  <a:pt x="79" y="1630"/>
                                </a:lnTo>
                                <a:lnTo>
                                  <a:pt x="74" y="1634"/>
                                </a:lnTo>
                                <a:lnTo>
                                  <a:pt x="74" y="1648"/>
                                </a:lnTo>
                                <a:lnTo>
                                  <a:pt x="79" y="1654"/>
                                </a:lnTo>
                                <a:lnTo>
                                  <a:pt x="84" y="1648"/>
                                </a:lnTo>
                                <a:lnTo>
                                  <a:pt x="84" y="1630"/>
                                </a:lnTo>
                                <a:lnTo>
                                  <a:pt x="95" y="1624"/>
                                </a:lnTo>
                                <a:lnTo>
                                  <a:pt x="99" y="1618"/>
                                </a:lnTo>
                                <a:lnTo>
                                  <a:pt x="109" y="1624"/>
                                </a:lnTo>
                                <a:lnTo>
                                  <a:pt x="109" y="1618"/>
                                </a:lnTo>
                                <a:lnTo>
                                  <a:pt x="114" y="1614"/>
                                </a:lnTo>
                                <a:lnTo>
                                  <a:pt x="109" y="1604"/>
                                </a:lnTo>
                                <a:lnTo>
                                  <a:pt x="129" y="1604"/>
                                </a:lnTo>
                                <a:lnTo>
                                  <a:pt x="134" y="1600"/>
                                </a:lnTo>
                                <a:lnTo>
                                  <a:pt x="139" y="1600"/>
                                </a:lnTo>
                                <a:lnTo>
                                  <a:pt x="150" y="1594"/>
                                </a:lnTo>
                                <a:lnTo>
                                  <a:pt x="150" y="1600"/>
                                </a:lnTo>
                                <a:lnTo>
                                  <a:pt x="174" y="1600"/>
                                </a:lnTo>
                                <a:lnTo>
                                  <a:pt x="174" y="1604"/>
                                </a:lnTo>
                                <a:lnTo>
                                  <a:pt x="189" y="1604"/>
                                </a:lnTo>
                                <a:lnTo>
                                  <a:pt x="189" y="1614"/>
                                </a:lnTo>
                                <a:lnTo>
                                  <a:pt x="164" y="1614"/>
                                </a:lnTo>
                                <a:lnTo>
                                  <a:pt x="159" y="1610"/>
                                </a:lnTo>
                                <a:lnTo>
                                  <a:pt x="155" y="1618"/>
                                </a:lnTo>
                                <a:lnTo>
                                  <a:pt x="150" y="1634"/>
                                </a:lnTo>
                                <a:lnTo>
                                  <a:pt x="150" y="1644"/>
                                </a:lnTo>
                                <a:lnTo>
                                  <a:pt x="134" y="1644"/>
                                </a:lnTo>
                                <a:lnTo>
                                  <a:pt x="139" y="1634"/>
                                </a:lnTo>
                                <a:lnTo>
                                  <a:pt x="139" y="1618"/>
                                </a:lnTo>
                                <a:lnTo>
                                  <a:pt x="129" y="1618"/>
                                </a:lnTo>
                                <a:lnTo>
                                  <a:pt x="125" y="1624"/>
                                </a:lnTo>
                                <a:lnTo>
                                  <a:pt x="114" y="1634"/>
                                </a:lnTo>
                                <a:lnTo>
                                  <a:pt x="99" y="1644"/>
                                </a:lnTo>
                                <a:lnTo>
                                  <a:pt x="84" y="1654"/>
                                </a:lnTo>
                                <a:lnTo>
                                  <a:pt x="79" y="1654"/>
                                </a:lnTo>
                                <a:lnTo>
                                  <a:pt x="74" y="1664"/>
                                </a:lnTo>
                                <a:lnTo>
                                  <a:pt x="65" y="1670"/>
                                </a:lnTo>
                                <a:lnTo>
                                  <a:pt x="69" y="1674"/>
                                </a:lnTo>
                                <a:lnTo>
                                  <a:pt x="69" y="1684"/>
                                </a:lnTo>
                                <a:lnTo>
                                  <a:pt x="84" y="1684"/>
                                </a:lnTo>
                                <a:lnTo>
                                  <a:pt x="79" y="1690"/>
                                </a:lnTo>
                                <a:lnTo>
                                  <a:pt x="74" y="1700"/>
                                </a:lnTo>
                                <a:lnTo>
                                  <a:pt x="74" y="1704"/>
                                </a:lnTo>
                                <a:lnTo>
                                  <a:pt x="69" y="1708"/>
                                </a:lnTo>
                                <a:lnTo>
                                  <a:pt x="69" y="1714"/>
                                </a:lnTo>
                                <a:lnTo>
                                  <a:pt x="65" y="1708"/>
                                </a:lnTo>
                                <a:lnTo>
                                  <a:pt x="54" y="1714"/>
                                </a:lnTo>
                                <a:lnTo>
                                  <a:pt x="44" y="1714"/>
                                </a:lnTo>
                                <a:lnTo>
                                  <a:pt x="35" y="1724"/>
                                </a:lnTo>
                                <a:lnTo>
                                  <a:pt x="35" y="1690"/>
                                </a:lnTo>
                                <a:lnTo>
                                  <a:pt x="30" y="1700"/>
                                </a:lnTo>
                                <a:lnTo>
                                  <a:pt x="24" y="1704"/>
                                </a:lnTo>
                                <a:lnTo>
                                  <a:pt x="18" y="1712"/>
                                </a:lnTo>
                                <a:lnTo>
                                  <a:pt x="14" y="1722"/>
                                </a:lnTo>
                                <a:lnTo>
                                  <a:pt x="14" y="1734"/>
                                </a:lnTo>
                                <a:lnTo>
                                  <a:pt x="17" y="1744"/>
                                </a:lnTo>
                                <a:lnTo>
                                  <a:pt x="19" y="1754"/>
                                </a:lnTo>
                                <a:lnTo>
                                  <a:pt x="21" y="1758"/>
                                </a:lnTo>
                                <a:lnTo>
                                  <a:pt x="24" y="1754"/>
                                </a:lnTo>
                                <a:lnTo>
                                  <a:pt x="35" y="1744"/>
                                </a:lnTo>
                                <a:lnTo>
                                  <a:pt x="39" y="1734"/>
                                </a:lnTo>
                                <a:lnTo>
                                  <a:pt x="44" y="1738"/>
                                </a:lnTo>
                                <a:lnTo>
                                  <a:pt x="44" y="1760"/>
                                </a:lnTo>
                                <a:lnTo>
                                  <a:pt x="49" y="1754"/>
                                </a:lnTo>
                                <a:lnTo>
                                  <a:pt x="54" y="1744"/>
                                </a:lnTo>
                                <a:lnTo>
                                  <a:pt x="65" y="1734"/>
                                </a:lnTo>
                                <a:lnTo>
                                  <a:pt x="65" y="1738"/>
                                </a:lnTo>
                                <a:lnTo>
                                  <a:pt x="69" y="1744"/>
                                </a:lnTo>
                                <a:lnTo>
                                  <a:pt x="69" y="1760"/>
                                </a:lnTo>
                                <a:lnTo>
                                  <a:pt x="74" y="1750"/>
                                </a:lnTo>
                                <a:lnTo>
                                  <a:pt x="79" y="1738"/>
                                </a:lnTo>
                                <a:lnTo>
                                  <a:pt x="84" y="1734"/>
                                </a:lnTo>
                                <a:lnTo>
                                  <a:pt x="90" y="1730"/>
                                </a:lnTo>
                                <a:lnTo>
                                  <a:pt x="96" y="1724"/>
                                </a:lnTo>
                                <a:lnTo>
                                  <a:pt x="99" y="1720"/>
                                </a:lnTo>
                                <a:lnTo>
                                  <a:pt x="120" y="1724"/>
                                </a:lnTo>
                                <a:lnTo>
                                  <a:pt x="114" y="1730"/>
                                </a:lnTo>
                                <a:lnTo>
                                  <a:pt x="109" y="1730"/>
                                </a:lnTo>
                                <a:lnTo>
                                  <a:pt x="99" y="1734"/>
                                </a:lnTo>
                                <a:lnTo>
                                  <a:pt x="90" y="1754"/>
                                </a:lnTo>
                                <a:lnTo>
                                  <a:pt x="79" y="1754"/>
                                </a:lnTo>
                                <a:lnTo>
                                  <a:pt x="74" y="1764"/>
                                </a:lnTo>
                                <a:lnTo>
                                  <a:pt x="74" y="1768"/>
                                </a:lnTo>
                                <a:lnTo>
                                  <a:pt x="84" y="1774"/>
                                </a:lnTo>
                                <a:lnTo>
                                  <a:pt x="90" y="1774"/>
                                </a:lnTo>
                                <a:lnTo>
                                  <a:pt x="99" y="1780"/>
                                </a:lnTo>
                                <a:lnTo>
                                  <a:pt x="90" y="1780"/>
                                </a:lnTo>
                                <a:lnTo>
                                  <a:pt x="79" y="1784"/>
                                </a:lnTo>
                                <a:lnTo>
                                  <a:pt x="69" y="1794"/>
                                </a:lnTo>
                                <a:lnTo>
                                  <a:pt x="65" y="1794"/>
                                </a:lnTo>
                                <a:lnTo>
                                  <a:pt x="60" y="1798"/>
                                </a:lnTo>
                                <a:lnTo>
                                  <a:pt x="54" y="1794"/>
                                </a:lnTo>
                                <a:lnTo>
                                  <a:pt x="60" y="1804"/>
                                </a:lnTo>
                                <a:lnTo>
                                  <a:pt x="60" y="1814"/>
                                </a:lnTo>
                                <a:lnTo>
                                  <a:pt x="69" y="1814"/>
                                </a:lnTo>
                                <a:lnTo>
                                  <a:pt x="84" y="1810"/>
                                </a:lnTo>
                                <a:lnTo>
                                  <a:pt x="95" y="1804"/>
                                </a:lnTo>
                                <a:lnTo>
                                  <a:pt x="99" y="1810"/>
                                </a:lnTo>
                                <a:lnTo>
                                  <a:pt x="104" y="1820"/>
                                </a:lnTo>
                                <a:lnTo>
                                  <a:pt x="109" y="1820"/>
                                </a:lnTo>
                                <a:lnTo>
                                  <a:pt x="95" y="1824"/>
                                </a:lnTo>
                                <a:lnTo>
                                  <a:pt x="84" y="1824"/>
                                </a:lnTo>
                                <a:lnTo>
                                  <a:pt x="74" y="1828"/>
                                </a:lnTo>
                                <a:lnTo>
                                  <a:pt x="49" y="1828"/>
                                </a:lnTo>
                                <a:lnTo>
                                  <a:pt x="44" y="1824"/>
                                </a:lnTo>
                                <a:lnTo>
                                  <a:pt x="35" y="1820"/>
                                </a:lnTo>
                                <a:lnTo>
                                  <a:pt x="30" y="1814"/>
                                </a:lnTo>
                                <a:lnTo>
                                  <a:pt x="25" y="1806"/>
                                </a:lnTo>
                                <a:lnTo>
                                  <a:pt x="21" y="1804"/>
                                </a:lnTo>
                                <a:lnTo>
                                  <a:pt x="19" y="1810"/>
                                </a:lnTo>
                                <a:lnTo>
                                  <a:pt x="19" y="1824"/>
                                </a:lnTo>
                                <a:lnTo>
                                  <a:pt x="14" y="1828"/>
                                </a:lnTo>
                                <a:lnTo>
                                  <a:pt x="14" y="1854"/>
                                </a:lnTo>
                                <a:lnTo>
                                  <a:pt x="15" y="1858"/>
                                </a:lnTo>
                                <a:lnTo>
                                  <a:pt x="18" y="1862"/>
                                </a:lnTo>
                                <a:lnTo>
                                  <a:pt x="24" y="1870"/>
                                </a:lnTo>
                                <a:lnTo>
                                  <a:pt x="30" y="1884"/>
                                </a:lnTo>
                                <a:lnTo>
                                  <a:pt x="30" y="1880"/>
                                </a:lnTo>
                                <a:lnTo>
                                  <a:pt x="39" y="1894"/>
                                </a:lnTo>
                                <a:lnTo>
                                  <a:pt x="49" y="1910"/>
                                </a:lnTo>
                                <a:lnTo>
                                  <a:pt x="60" y="1918"/>
                                </a:lnTo>
                                <a:lnTo>
                                  <a:pt x="74" y="1930"/>
                                </a:lnTo>
                                <a:lnTo>
                                  <a:pt x="79" y="1930"/>
                                </a:lnTo>
                                <a:lnTo>
                                  <a:pt x="84" y="1940"/>
                                </a:lnTo>
                                <a:lnTo>
                                  <a:pt x="84" y="1960"/>
                                </a:lnTo>
                                <a:lnTo>
                                  <a:pt x="95" y="1960"/>
                                </a:lnTo>
                                <a:lnTo>
                                  <a:pt x="95" y="1948"/>
                                </a:lnTo>
                                <a:lnTo>
                                  <a:pt x="99" y="1948"/>
                                </a:lnTo>
                                <a:lnTo>
                                  <a:pt x="99" y="1944"/>
                                </a:lnTo>
                                <a:lnTo>
                                  <a:pt x="104" y="1954"/>
                                </a:lnTo>
                                <a:lnTo>
                                  <a:pt x="109" y="1960"/>
                                </a:lnTo>
                                <a:lnTo>
                                  <a:pt x="109" y="1970"/>
                                </a:lnTo>
                                <a:lnTo>
                                  <a:pt x="125" y="1974"/>
                                </a:lnTo>
                                <a:lnTo>
                                  <a:pt x="131" y="1980"/>
                                </a:lnTo>
                                <a:lnTo>
                                  <a:pt x="170" y="1980"/>
                                </a:lnTo>
                                <a:lnTo>
                                  <a:pt x="174" y="1978"/>
                                </a:lnTo>
                                <a:lnTo>
                                  <a:pt x="185" y="1974"/>
                                </a:lnTo>
                                <a:lnTo>
                                  <a:pt x="194" y="1970"/>
                                </a:lnTo>
                                <a:lnTo>
                                  <a:pt x="210" y="1964"/>
                                </a:lnTo>
                                <a:lnTo>
                                  <a:pt x="204" y="1970"/>
                                </a:lnTo>
                                <a:lnTo>
                                  <a:pt x="199" y="1974"/>
                                </a:lnTo>
                                <a:lnTo>
                                  <a:pt x="199" y="1980"/>
                                </a:lnTo>
                                <a:lnTo>
                                  <a:pt x="202" y="1980"/>
                                </a:lnTo>
                                <a:lnTo>
                                  <a:pt x="204" y="1978"/>
                                </a:lnTo>
                                <a:lnTo>
                                  <a:pt x="215" y="1974"/>
                                </a:lnTo>
                                <a:lnTo>
                                  <a:pt x="229" y="1974"/>
                                </a:lnTo>
                                <a:lnTo>
                                  <a:pt x="240" y="1964"/>
                                </a:lnTo>
                                <a:lnTo>
                                  <a:pt x="259" y="1944"/>
                                </a:lnTo>
                                <a:lnTo>
                                  <a:pt x="270" y="1930"/>
                                </a:lnTo>
                                <a:lnTo>
                                  <a:pt x="275" y="1924"/>
                                </a:lnTo>
                                <a:lnTo>
                                  <a:pt x="305" y="1924"/>
                                </a:lnTo>
                                <a:lnTo>
                                  <a:pt x="305" y="1914"/>
                                </a:lnTo>
                                <a:lnTo>
                                  <a:pt x="309" y="1904"/>
                                </a:lnTo>
                                <a:lnTo>
                                  <a:pt x="294" y="1900"/>
                                </a:lnTo>
                                <a:lnTo>
                                  <a:pt x="294" y="1894"/>
                                </a:lnTo>
                                <a:lnTo>
                                  <a:pt x="319" y="1894"/>
                                </a:lnTo>
                                <a:lnTo>
                                  <a:pt x="319" y="1888"/>
                                </a:lnTo>
                                <a:lnTo>
                                  <a:pt x="314" y="1884"/>
                                </a:lnTo>
                                <a:lnTo>
                                  <a:pt x="314" y="1880"/>
                                </a:lnTo>
                                <a:lnTo>
                                  <a:pt x="344" y="1880"/>
                                </a:lnTo>
                                <a:lnTo>
                                  <a:pt x="344" y="1848"/>
                                </a:lnTo>
                                <a:lnTo>
                                  <a:pt x="344" y="1844"/>
                                </a:lnTo>
                                <a:lnTo>
                                  <a:pt x="349" y="1844"/>
                                </a:lnTo>
                                <a:lnTo>
                                  <a:pt x="349" y="1850"/>
                                </a:lnTo>
                                <a:lnTo>
                                  <a:pt x="359" y="1858"/>
                                </a:lnTo>
                                <a:lnTo>
                                  <a:pt x="369" y="1864"/>
                                </a:lnTo>
                                <a:lnTo>
                                  <a:pt x="369" y="1870"/>
                                </a:lnTo>
                                <a:lnTo>
                                  <a:pt x="379" y="1858"/>
                                </a:lnTo>
                                <a:lnTo>
                                  <a:pt x="384" y="1858"/>
                                </a:lnTo>
                                <a:lnTo>
                                  <a:pt x="395" y="1864"/>
                                </a:lnTo>
                                <a:lnTo>
                                  <a:pt x="399" y="1870"/>
                                </a:lnTo>
                                <a:lnTo>
                                  <a:pt x="404" y="1864"/>
                                </a:lnTo>
                                <a:lnTo>
                                  <a:pt x="404" y="1858"/>
                                </a:lnTo>
                                <a:lnTo>
                                  <a:pt x="404" y="1844"/>
                                </a:lnTo>
                                <a:lnTo>
                                  <a:pt x="404" y="1840"/>
                                </a:lnTo>
                                <a:lnTo>
                                  <a:pt x="409" y="1840"/>
                                </a:lnTo>
                                <a:lnTo>
                                  <a:pt x="414" y="1834"/>
                                </a:lnTo>
                                <a:lnTo>
                                  <a:pt x="414" y="1828"/>
                                </a:lnTo>
                                <a:lnTo>
                                  <a:pt x="414" y="1824"/>
                                </a:lnTo>
                                <a:lnTo>
                                  <a:pt x="419" y="1810"/>
                                </a:lnTo>
                                <a:lnTo>
                                  <a:pt x="414" y="1804"/>
                                </a:lnTo>
                                <a:lnTo>
                                  <a:pt x="409" y="1798"/>
                                </a:lnTo>
                                <a:lnTo>
                                  <a:pt x="399" y="1790"/>
                                </a:lnTo>
                                <a:lnTo>
                                  <a:pt x="409" y="1780"/>
                                </a:lnTo>
                                <a:lnTo>
                                  <a:pt x="414" y="1764"/>
                                </a:lnTo>
                                <a:lnTo>
                                  <a:pt x="425" y="1768"/>
                                </a:lnTo>
                                <a:lnTo>
                                  <a:pt x="429" y="1780"/>
                                </a:lnTo>
                                <a:lnTo>
                                  <a:pt x="429" y="1784"/>
                                </a:lnTo>
                                <a:lnTo>
                                  <a:pt x="434" y="1780"/>
                                </a:lnTo>
                                <a:lnTo>
                                  <a:pt x="434" y="1768"/>
                                </a:lnTo>
                                <a:lnTo>
                                  <a:pt x="425" y="1764"/>
                                </a:lnTo>
                                <a:lnTo>
                                  <a:pt x="429" y="1760"/>
                                </a:lnTo>
                                <a:lnTo>
                                  <a:pt x="439" y="1754"/>
                                </a:lnTo>
                                <a:lnTo>
                                  <a:pt x="449" y="1738"/>
                                </a:lnTo>
                                <a:lnTo>
                                  <a:pt x="455" y="1744"/>
                                </a:lnTo>
                                <a:lnTo>
                                  <a:pt x="455" y="1750"/>
                                </a:lnTo>
                                <a:lnTo>
                                  <a:pt x="459" y="1754"/>
                                </a:lnTo>
                                <a:lnTo>
                                  <a:pt x="455" y="1760"/>
                                </a:lnTo>
                                <a:lnTo>
                                  <a:pt x="439" y="1760"/>
                                </a:lnTo>
                                <a:lnTo>
                                  <a:pt x="444" y="1768"/>
                                </a:lnTo>
                                <a:lnTo>
                                  <a:pt x="444" y="1784"/>
                                </a:lnTo>
                                <a:lnTo>
                                  <a:pt x="439" y="1790"/>
                                </a:lnTo>
                                <a:lnTo>
                                  <a:pt x="439" y="1814"/>
                                </a:lnTo>
                                <a:lnTo>
                                  <a:pt x="444" y="1820"/>
                                </a:lnTo>
                                <a:lnTo>
                                  <a:pt x="444" y="1828"/>
                                </a:lnTo>
                                <a:lnTo>
                                  <a:pt x="439" y="1840"/>
                                </a:lnTo>
                                <a:lnTo>
                                  <a:pt x="434" y="1844"/>
                                </a:lnTo>
                                <a:lnTo>
                                  <a:pt x="455" y="1844"/>
                                </a:lnTo>
                                <a:lnTo>
                                  <a:pt x="459" y="1840"/>
                                </a:lnTo>
                                <a:lnTo>
                                  <a:pt x="464" y="1850"/>
                                </a:lnTo>
                                <a:lnTo>
                                  <a:pt x="464" y="1870"/>
                                </a:lnTo>
                                <a:lnTo>
                                  <a:pt x="479" y="1880"/>
                                </a:lnTo>
                                <a:lnTo>
                                  <a:pt x="489" y="1900"/>
                                </a:lnTo>
                                <a:lnTo>
                                  <a:pt x="504" y="1900"/>
                                </a:lnTo>
                                <a:lnTo>
                                  <a:pt x="507" y="1840"/>
                                </a:lnTo>
                                <a:lnTo>
                                  <a:pt x="509" y="1810"/>
                                </a:lnTo>
                                <a:lnTo>
                                  <a:pt x="519" y="1798"/>
                                </a:lnTo>
                                <a:lnTo>
                                  <a:pt x="529" y="1798"/>
                                </a:lnTo>
                                <a:lnTo>
                                  <a:pt x="545" y="1754"/>
                                </a:lnTo>
                                <a:lnTo>
                                  <a:pt x="554" y="1750"/>
                                </a:lnTo>
                                <a:lnTo>
                                  <a:pt x="564" y="1738"/>
                                </a:lnTo>
                                <a:lnTo>
                                  <a:pt x="579" y="1720"/>
                                </a:lnTo>
                                <a:lnTo>
                                  <a:pt x="584" y="1714"/>
                                </a:lnTo>
                                <a:lnTo>
                                  <a:pt x="589" y="1700"/>
                                </a:lnTo>
                                <a:lnTo>
                                  <a:pt x="605" y="1660"/>
                                </a:lnTo>
                                <a:lnTo>
                                  <a:pt x="605" y="1644"/>
                                </a:lnTo>
                                <a:lnTo>
                                  <a:pt x="605" y="1640"/>
                                </a:lnTo>
                                <a:lnTo>
                                  <a:pt x="596" y="1614"/>
                                </a:lnTo>
                                <a:lnTo>
                                  <a:pt x="589" y="1594"/>
                                </a:lnTo>
                                <a:lnTo>
                                  <a:pt x="589" y="1584"/>
                                </a:lnTo>
                                <a:lnTo>
                                  <a:pt x="589" y="1580"/>
                                </a:lnTo>
                                <a:lnTo>
                                  <a:pt x="619" y="1574"/>
                                </a:lnTo>
                                <a:lnTo>
                                  <a:pt x="644" y="1540"/>
                                </a:lnTo>
                                <a:close/>
                                <a:moveTo>
                                  <a:pt x="665" y="837"/>
                                </a:moveTo>
                                <a:lnTo>
                                  <a:pt x="654" y="837"/>
                                </a:lnTo>
                                <a:lnTo>
                                  <a:pt x="649" y="843"/>
                                </a:lnTo>
                                <a:lnTo>
                                  <a:pt x="644" y="848"/>
                                </a:lnTo>
                                <a:lnTo>
                                  <a:pt x="665" y="848"/>
                                </a:lnTo>
                                <a:lnTo>
                                  <a:pt x="665" y="837"/>
                                </a:lnTo>
                                <a:close/>
                                <a:moveTo>
                                  <a:pt x="695" y="823"/>
                                </a:moveTo>
                                <a:lnTo>
                                  <a:pt x="684" y="823"/>
                                </a:lnTo>
                                <a:lnTo>
                                  <a:pt x="684" y="832"/>
                                </a:lnTo>
                                <a:lnTo>
                                  <a:pt x="695" y="832"/>
                                </a:lnTo>
                                <a:lnTo>
                                  <a:pt x="695" y="823"/>
                                </a:lnTo>
                                <a:close/>
                                <a:moveTo>
                                  <a:pt x="709" y="772"/>
                                </a:moveTo>
                                <a:lnTo>
                                  <a:pt x="704" y="768"/>
                                </a:lnTo>
                                <a:lnTo>
                                  <a:pt x="699" y="768"/>
                                </a:lnTo>
                                <a:lnTo>
                                  <a:pt x="699" y="772"/>
                                </a:lnTo>
                                <a:lnTo>
                                  <a:pt x="695" y="783"/>
                                </a:lnTo>
                                <a:lnTo>
                                  <a:pt x="699" y="783"/>
                                </a:lnTo>
                                <a:lnTo>
                                  <a:pt x="704" y="788"/>
                                </a:lnTo>
                                <a:lnTo>
                                  <a:pt x="709" y="777"/>
                                </a:lnTo>
                                <a:lnTo>
                                  <a:pt x="709" y="772"/>
                                </a:lnTo>
                                <a:close/>
                                <a:moveTo>
                                  <a:pt x="774" y="493"/>
                                </a:moveTo>
                                <a:lnTo>
                                  <a:pt x="769" y="493"/>
                                </a:lnTo>
                                <a:lnTo>
                                  <a:pt x="764" y="488"/>
                                </a:lnTo>
                                <a:lnTo>
                                  <a:pt x="764" y="502"/>
                                </a:lnTo>
                                <a:lnTo>
                                  <a:pt x="774" y="493"/>
                                </a:lnTo>
                                <a:close/>
                                <a:moveTo>
                                  <a:pt x="785" y="472"/>
                                </a:moveTo>
                                <a:lnTo>
                                  <a:pt x="779" y="477"/>
                                </a:lnTo>
                                <a:lnTo>
                                  <a:pt x="769" y="477"/>
                                </a:lnTo>
                                <a:lnTo>
                                  <a:pt x="774" y="483"/>
                                </a:lnTo>
                                <a:lnTo>
                                  <a:pt x="779" y="488"/>
                                </a:lnTo>
                                <a:lnTo>
                                  <a:pt x="785" y="488"/>
                                </a:lnTo>
                                <a:lnTo>
                                  <a:pt x="785" y="472"/>
                                </a:lnTo>
                                <a:close/>
                                <a:moveTo>
                                  <a:pt x="824" y="458"/>
                                </a:moveTo>
                                <a:lnTo>
                                  <a:pt x="819" y="447"/>
                                </a:lnTo>
                                <a:lnTo>
                                  <a:pt x="815" y="442"/>
                                </a:lnTo>
                                <a:lnTo>
                                  <a:pt x="804" y="442"/>
                                </a:lnTo>
                                <a:lnTo>
                                  <a:pt x="804" y="458"/>
                                </a:lnTo>
                                <a:lnTo>
                                  <a:pt x="799" y="468"/>
                                </a:lnTo>
                                <a:lnTo>
                                  <a:pt x="804" y="472"/>
                                </a:lnTo>
                                <a:lnTo>
                                  <a:pt x="819" y="472"/>
                                </a:lnTo>
                                <a:lnTo>
                                  <a:pt x="819" y="468"/>
                                </a:lnTo>
                                <a:lnTo>
                                  <a:pt x="824" y="458"/>
                                </a:lnTo>
                                <a:close/>
                                <a:moveTo>
                                  <a:pt x="829" y="633"/>
                                </a:moveTo>
                                <a:lnTo>
                                  <a:pt x="824" y="627"/>
                                </a:lnTo>
                                <a:lnTo>
                                  <a:pt x="819" y="633"/>
                                </a:lnTo>
                                <a:lnTo>
                                  <a:pt x="815" y="633"/>
                                </a:lnTo>
                                <a:lnTo>
                                  <a:pt x="819" y="638"/>
                                </a:lnTo>
                                <a:lnTo>
                                  <a:pt x="824" y="638"/>
                                </a:lnTo>
                                <a:lnTo>
                                  <a:pt x="829" y="633"/>
                                </a:lnTo>
                                <a:close/>
                                <a:moveTo>
                                  <a:pt x="839" y="442"/>
                                </a:moveTo>
                                <a:lnTo>
                                  <a:pt x="834" y="438"/>
                                </a:lnTo>
                                <a:lnTo>
                                  <a:pt x="834" y="442"/>
                                </a:lnTo>
                                <a:lnTo>
                                  <a:pt x="829" y="442"/>
                                </a:lnTo>
                                <a:lnTo>
                                  <a:pt x="829" y="447"/>
                                </a:lnTo>
                                <a:lnTo>
                                  <a:pt x="834" y="453"/>
                                </a:lnTo>
                                <a:lnTo>
                                  <a:pt x="839" y="453"/>
                                </a:lnTo>
                                <a:lnTo>
                                  <a:pt x="839" y="442"/>
                                </a:lnTo>
                                <a:close/>
                                <a:moveTo>
                                  <a:pt x="873" y="433"/>
                                </a:moveTo>
                                <a:lnTo>
                                  <a:pt x="869" y="433"/>
                                </a:lnTo>
                                <a:lnTo>
                                  <a:pt x="870" y="434"/>
                                </a:lnTo>
                                <a:lnTo>
                                  <a:pt x="873" y="433"/>
                                </a:lnTo>
                                <a:close/>
                                <a:moveTo>
                                  <a:pt x="884" y="442"/>
                                </a:moveTo>
                                <a:lnTo>
                                  <a:pt x="879" y="442"/>
                                </a:lnTo>
                                <a:lnTo>
                                  <a:pt x="873" y="438"/>
                                </a:lnTo>
                                <a:lnTo>
                                  <a:pt x="870" y="434"/>
                                </a:lnTo>
                                <a:lnTo>
                                  <a:pt x="854" y="442"/>
                                </a:lnTo>
                                <a:lnTo>
                                  <a:pt x="854" y="447"/>
                                </a:lnTo>
                                <a:lnTo>
                                  <a:pt x="849" y="458"/>
                                </a:lnTo>
                                <a:lnTo>
                                  <a:pt x="839" y="463"/>
                                </a:lnTo>
                                <a:lnTo>
                                  <a:pt x="849" y="463"/>
                                </a:lnTo>
                                <a:lnTo>
                                  <a:pt x="859" y="458"/>
                                </a:lnTo>
                                <a:lnTo>
                                  <a:pt x="864" y="458"/>
                                </a:lnTo>
                                <a:lnTo>
                                  <a:pt x="859" y="453"/>
                                </a:lnTo>
                                <a:lnTo>
                                  <a:pt x="873" y="453"/>
                                </a:lnTo>
                                <a:lnTo>
                                  <a:pt x="884" y="447"/>
                                </a:lnTo>
                                <a:lnTo>
                                  <a:pt x="884" y="442"/>
                                </a:lnTo>
                                <a:close/>
                                <a:moveTo>
                                  <a:pt x="884" y="412"/>
                                </a:moveTo>
                                <a:lnTo>
                                  <a:pt x="879" y="412"/>
                                </a:lnTo>
                                <a:lnTo>
                                  <a:pt x="869" y="412"/>
                                </a:lnTo>
                                <a:lnTo>
                                  <a:pt x="873" y="417"/>
                                </a:lnTo>
                                <a:lnTo>
                                  <a:pt x="873" y="423"/>
                                </a:lnTo>
                                <a:lnTo>
                                  <a:pt x="884" y="423"/>
                                </a:lnTo>
                                <a:lnTo>
                                  <a:pt x="884" y="412"/>
                                </a:lnTo>
                                <a:close/>
                                <a:moveTo>
                                  <a:pt x="919" y="378"/>
                                </a:moveTo>
                                <a:lnTo>
                                  <a:pt x="914" y="368"/>
                                </a:lnTo>
                                <a:lnTo>
                                  <a:pt x="914" y="363"/>
                                </a:lnTo>
                                <a:lnTo>
                                  <a:pt x="909" y="357"/>
                                </a:lnTo>
                                <a:lnTo>
                                  <a:pt x="909" y="348"/>
                                </a:lnTo>
                                <a:lnTo>
                                  <a:pt x="903" y="348"/>
                                </a:lnTo>
                                <a:lnTo>
                                  <a:pt x="899" y="343"/>
                                </a:lnTo>
                                <a:lnTo>
                                  <a:pt x="894" y="343"/>
                                </a:lnTo>
                                <a:lnTo>
                                  <a:pt x="894" y="368"/>
                                </a:lnTo>
                                <a:lnTo>
                                  <a:pt x="859" y="368"/>
                                </a:lnTo>
                                <a:lnTo>
                                  <a:pt x="859" y="378"/>
                                </a:lnTo>
                                <a:lnTo>
                                  <a:pt x="854" y="382"/>
                                </a:lnTo>
                                <a:lnTo>
                                  <a:pt x="859" y="387"/>
                                </a:lnTo>
                                <a:lnTo>
                                  <a:pt x="859" y="398"/>
                                </a:lnTo>
                                <a:lnTo>
                                  <a:pt x="873" y="398"/>
                                </a:lnTo>
                                <a:lnTo>
                                  <a:pt x="884" y="393"/>
                                </a:lnTo>
                                <a:lnTo>
                                  <a:pt x="884" y="387"/>
                                </a:lnTo>
                                <a:lnTo>
                                  <a:pt x="894" y="382"/>
                                </a:lnTo>
                                <a:lnTo>
                                  <a:pt x="903" y="382"/>
                                </a:lnTo>
                                <a:lnTo>
                                  <a:pt x="899" y="387"/>
                                </a:lnTo>
                                <a:lnTo>
                                  <a:pt x="894" y="398"/>
                                </a:lnTo>
                                <a:lnTo>
                                  <a:pt x="889" y="403"/>
                                </a:lnTo>
                                <a:lnTo>
                                  <a:pt x="903" y="403"/>
                                </a:lnTo>
                                <a:lnTo>
                                  <a:pt x="909" y="393"/>
                                </a:lnTo>
                                <a:lnTo>
                                  <a:pt x="914" y="387"/>
                                </a:lnTo>
                                <a:lnTo>
                                  <a:pt x="917" y="382"/>
                                </a:lnTo>
                                <a:lnTo>
                                  <a:pt x="919" y="378"/>
                                </a:lnTo>
                                <a:close/>
                                <a:moveTo>
                                  <a:pt x="954" y="313"/>
                                </a:moveTo>
                                <a:lnTo>
                                  <a:pt x="949" y="318"/>
                                </a:lnTo>
                                <a:lnTo>
                                  <a:pt x="944" y="318"/>
                                </a:lnTo>
                                <a:lnTo>
                                  <a:pt x="939" y="322"/>
                                </a:lnTo>
                                <a:lnTo>
                                  <a:pt x="933" y="327"/>
                                </a:lnTo>
                                <a:lnTo>
                                  <a:pt x="929" y="338"/>
                                </a:lnTo>
                                <a:lnTo>
                                  <a:pt x="924" y="348"/>
                                </a:lnTo>
                                <a:lnTo>
                                  <a:pt x="924" y="352"/>
                                </a:lnTo>
                                <a:lnTo>
                                  <a:pt x="933" y="343"/>
                                </a:lnTo>
                                <a:lnTo>
                                  <a:pt x="944" y="338"/>
                                </a:lnTo>
                                <a:lnTo>
                                  <a:pt x="944" y="333"/>
                                </a:lnTo>
                                <a:lnTo>
                                  <a:pt x="949" y="327"/>
                                </a:lnTo>
                                <a:lnTo>
                                  <a:pt x="954" y="322"/>
                                </a:lnTo>
                                <a:lnTo>
                                  <a:pt x="954" y="313"/>
                                </a:lnTo>
                                <a:close/>
                                <a:moveTo>
                                  <a:pt x="974" y="433"/>
                                </a:moveTo>
                                <a:lnTo>
                                  <a:pt x="969" y="428"/>
                                </a:lnTo>
                                <a:lnTo>
                                  <a:pt x="963" y="433"/>
                                </a:lnTo>
                                <a:lnTo>
                                  <a:pt x="959" y="433"/>
                                </a:lnTo>
                                <a:lnTo>
                                  <a:pt x="959" y="438"/>
                                </a:lnTo>
                                <a:lnTo>
                                  <a:pt x="963" y="442"/>
                                </a:lnTo>
                                <a:lnTo>
                                  <a:pt x="963" y="447"/>
                                </a:lnTo>
                                <a:lnTo>
                                  <a:pt x="969" y="438"/>
                                </a:lnTo>
                                <a:lnTo>
                                  <a:pt x="974" y="433"/>
                                </a:lnTo>
                                <a:close/>
                                <a:moveTo>
                                  <a:pt x="984" y="382"/>
                                </a:moveTo>
                                <a:lnTo>
                                  <a:pt x="974" y="378"/>
                                </a:lnTo>
                                <a:lnTo>
                                  <a:pt x="969" y="373"/>
                                </a:lnTo>
                                <a:lnTo>
                                  <a:pt x="963" y="373"/>
                                </a:lnTo>
                                <a:lnTo>
                                  <a:pt x="963" y="378"/>
                                </a:lnTo>
                                <a:lnTo>
                                  <a:pt x="959" y="382"/>
                                </a:lnTo>
                                <a:lnTo>
                                  <a:pt x="959" y="387"/>
                                </a:lnTo>
                                <a:lnTo>
                                  <a:pt x="954" y="393"/>
                                </a:lnTo>
                                <a:lnTo>
                                  <a:pt x="954" y="398"/>
                                </a:lnTo>
                                <a:lnTo>
                                  <a:pt x="949" y="403"/>
                                </a:lnTo>
                                <a:lnTo>
                                  <a:pt x="944" y="403"/>
                                </a:lnTo>
                                <a:lnTo>
                                  <a:pt x="949" y="382"/>
                                </a:lnTo>
                                <a:lnTo>
                                  <a:pt x="949" y="373"/>
                                </a:lnTo>
                                <a:lnTo>
                                  <a:pt x="944" y="357"/>
                                </a:lnTo>
                                <a:lnTo>
                                  <a:pt x="939" y="363"/>
                                </a:lnTo>
                                <a:lnTo>
                                  <a:pt x="933" y="368"/>
                                </a:lnTo>
                                <a:lnTo>
                                  <a:pt x="924" y="387"/>
                                </a:lnTo>
                                <a:lnTo>
                                  <a:pt x="924" y="403"/>
                                </a:lnTo>
                                <a:lnTo>
                                  <a:pt x="919" y="412"/>
                                </a:lnTo>
                                <a:lnTo>
                                  <a:pt x="894" y="438"/>
                                </a:lnTo>
                                <a:lnTo>
                                  <a:pt x="899" y="442"/>
                                </a:lnTo>
                                <a:lnTo>
                                  <a:pt x="903" y="442"/>
                                </a:lnTo>
                                <a:lnTo>
                                  <a:pt x="903" y="447"/>
                                </a:lnTo>
                                <a:lnTo>
                                  <a:pt x="909" y="438"/>
                                </a:lnTo>
                                <a:lnTo>
                                  <a:pt x="924" y="438"/>
                                </a:lnTo>
                                <a:lnTo>
                                  <a:pt x="924" y="442"/>
                                </a:lnTo>
                                <a:lnTo>
                                  <a:pt x="929" y="442"/>
                                </a:lnTo>
                                <a:lnTo>
                                  <a:pt x="933" y="438"/>
                                </a:lnTo>
                                <a:lnTo>
                                  <a:pt x="944" y="438"/>
                                </a:lnTo>
                                <a:lnTo>
                                  <a:pt x="944" y="442"/>
                                </a:lnTo>
                                <a:lnTo>
                                  <a:pt x="949" y="438"/>
                                </a:lnTo>
                                <a:lnTo>
                                  <a:pt x="954" y="438"/>
                                </a:lnTo>
                                <a:lnTo>
                                  <a:pt x="949" y="433"/>
                                </a:lnTo>
                                <a:lnTo>
                                  <a:pt x="959" y="423"/>
                                </a:lnTo>
                                <a:lnTo>
                                  <a:pt x="963" y="423"/>
                                </a:lnTo>
                                <a:lnTo>
                                  <a:pt x="979" y="408"/>
                                </a:lnTo>
                                <a:lnTo>
                                  <a:pt x="979" y="403"/>
                                </a:lnTo>
                                <a:lnTo>
                                  <a:pt x="984" y="398"/>
                                </a:lnTo>
                                <a:lnTo>
                                  <a:pt x="984" y="382"/>
                                </a:lnTo>
                                <a:close/>
                                <a:moveTo>
                                  <a:pt x="989" y="363"/>
                                </a:moveTo>
                                <a:lnTo>
                                  <a:pt x="984" y="357"/>
                                </a:lnTo>
                                <a:lnTo>
                                  <a:pt x="979" y="357"/>
                                </a:lnTo>
                                <a:lnTo>
                                  <a:pt x="974" y="363"/>
                                </a:lnTo>
                                <a:lnTo>
                                  <a:pt x="974" y="368"/>
                                </a:lnTo>
                                <a:lnTo>
                                  <a:pt x="989" y="368"/>
                                </a:lnTo>
                                <a:lnTo>
                                  <a:pt x="989" y="363"/>
                                </a:lnTo>
                                <a:close/>
                                <a:moveTo>
                                  <a:pt x="1019" y="373"/>
                                </a:moveTo>
                                <a:lnTo>
                                  <a:pt x="1009" y="363"/>
                                </a:lnTo>
                                <a:lnTo>
                                  <a:pt x="1004" y="373"/>
                                </a:lnTo>
                                <a:lnTo>
                                  <a:pt x="1004" y="378"/>
                                </a:lnTo>
                                <a:lnTo>
                                  <a:pt x="999" y="387"/>
                                </a:lnTo>
                                <a:lnTo>
                                  <a:pt x="1014" y="387"/>
                                </a:lnTo>
                                <a:lnTo>
                                  <a:pt x="1019" y="382"/>
                                </a:lnTo>
                                <a:lnTo>
                                  <a:pt x="1019" y="373"/>
                                </a:lnTo>
                                <a:close/>
                                <a:moveTo>
                                  <a:pt x="1069" y="273"/>
                                </a:moveTo>
                                <a:lnTo>
                                  <a:pt x="1064" y="262"/>
                                </a:lnTo>
                                <a:lnTo>
                                  <a:pt x="1049" y="262"/>
                                </a:lnTo>
                                <a:lnTo>
                                  <a:pt x="1044" y="267"/>
                                </a:lnTo>
                                <a:lnTo>
                                  <a:pt x="1034" y="278"/>
                                </a:lnTo>
                                <a:lnTo>
                                  <a:pt x="1029" y="288"/>
                                </a:lnTo>
                                <a:lnTo>
                                  <a:pt x="1019" y="297"/>
                                </a:lnTo>
                                <a:lnTo>
                                  <a:pt x="1009" y="297"/>
                                </a:lnTo>
                                <a:lnTo>
                                  <a:pt x="1014" y="318"/>
                                </a:lnTo>
                                <a:lnTo>
                                  <a:pt x="1009" y="327"/>
                                </a:lnTo>
                                <a:lnTo>
                                  <a:pt x="1009" y="343"/>
                                </a:lnTo>
                                <a:lnTo>
                                  <a:pt x="1019" y="338"/>
                                </a:lnTo>
                                <a:lnTo>
                                  <a:pt x="1023" y="333"/>
                                </a:lnTo>
                                <a:lnTo>
                                  <a:pt x="1029" y="338"/>
                                </a:lnTo>
                                <a:lnTo>
                                  <a:pt x="1034" y="343"/>
                                </a:lnTo>
                                <a:lnTo>
                                  <a:pt x="1034" y="333"/>
                                </a:lnTo>
                                <a:lnTo>
                                  <a:pt x="1039" y="327"/>
                                </a:lnTo>
                                <a:lnTo>
                                  <a:pt x="1044" y="322"/>
                                </a:lnTo>
                                <a:lnTo>
                                  <a:pt x="1053" y="327"/>
                                </a:lnTo>
                                <a:lnTo>
                                  <a:pt x="1059" y="322"/>
                                </a:lnTo>
                                <a:lnTo>
                                  <a:pt x="1064" y="318"/>
                                </a:lnTo>
                                <a:lnTo>
                                  <a:pt x="1053" y="308"/>
                                </a:lnTo>
                                <a:lnTo>
                                  <a:pt x="1059" y="303"/>
                                </a:lnTo>
                                <a:lnTo>
                                  <a:pt x="1064" y="292"/>
                                </a:lnTo>
                                <a:lnTo>
                                  <a:pt x="1064" y="283"/>
                                </a:lnTo>
                                <a:lnTo>
                                  <a:pt x="1069" y="273"/>
                                </a:lnTo>
                                <a:close/>
                                <a:moveTo>
                                  <a:pt x="1109" y="243"/>
                                </a:moveTo>
                                <a:lnTo>
                                  <a:pt x="1099" y="232"/>
                                </a:lnTo>
                                <a:lnTo>
                                  <a:pt x="1094" y="228"/>
                                </a:lnTo>
                                <a:lnTo>
                                  <a:pt x="1089" y="237"/>
                                </a:lnTo>
                                <a:lnTo>
                                  <a:pt x="1089" y="253"/>
                                </a:lnTo>
                                <a:lnTo>
                                  <a:pt x="1083" y="258"/>
                                </a:lnTo>
                                <a:lnTo>
                                  <a:pt x="1079" y="258"/>
                                </a:lnTo>
                                <a:lnTo>
                                  <a:pt x="1089" y="262"/>
                                </a:lnTo>
                                <a:lnTo>
                                  <a:pt x="1099" y="262"/>
                                </a:lnTo>
                                <a:lnTo>
                                  <a:pt x="1109" y="253"/>
                                </a:lnTo>
                                <a:lnTo>
                                  <a:pt x="1109" y="243"/>
                                </a:lnTo>
                                <a:close/>
                                <a:moveTo>
                                  <a:pt x="1113" y="284"/>
                                </a:moveTo>
                                <a:lnTo>
                                  <a:pt x="1109" y="274"/>
                                </a:lnTo>
                                <a:lnTo>
                                  <a:pt x="1089" y="274"/>
                                </a:lnTo>
                                <a:lnTo>
                                  <a:pt x="1094" y="284"/>
                                </a:lnTo>
                                <a:lnTo>
                                  <a:pt x="1104" y="294"/>
                                </a:lnTo>
                                <a:lnTo>
                                  <a:pt x="1113" y="298"/>
                                </a:lnTo>
                                <a:lnTo>
                                  <a:pt x="1113" y="284"/>
                                </a:lnTo>
                                <a:close/>
                                <a:moveTo>
                                  <a:pt x="1113" y="177"/>
                                </a:moveTo>
                                <a:lnTo>
                                  <a:pt x="1109" y="177"/>
                                </a:lnTo>
                                <a:lnTo>
                                  <a:pt x="1104" y="183"/>
                                </a:lnTo>
                                <a:lnTo>
                                  <a:pt x="1104" y="188"/>
                                </a:lnTo>
                                <a:lnTo>
                                  <a:pt x="1109" y="188"/>
                                </a:lnTo>
                                <a:lnTo>
                                  <a:pt x="1113" y="183"/>
                                </a:lnTo>
                                <a:lnTo>
                                  <a:pt x="1113" y="177"/>
                                </a:lnTo>
                                <a:close/>
                                <a:moveTo>
                                  <a:pt x="1134" y="158"/>
                                </a:moveTo>
                                <a:lnTo>
                                  <a:pt x="1129" y="158"/>
                                </a:lnTo>
                                <a:lnTo>
                                  <a:pt x="1124" y="163"/>
                                </a:lnTo>
                                <a:lnTo>
                                  <a:pt x="1129" y="168"/>
                                </a:lnTo>
                                <a:lnTo>
                                  <a:pt x="1129" y="172"/>
                                </a:lnTo>
                                <a:lnTo>
                                  <a:pt x="1134" y="163"/>
                                </a:lnTo>
                                <a:lnTo>
                                  <a:pt x="1134" y="158"/>
                                </a:lnTo>
                                <a:close/>
                                <a:moveTo>
                                  <a:pt x="1161" y="198"/>
                                </a:moveTo>
                                <a:lnTo>
                                  <a:pt x="1159" y="198"/>
                                </a:lnTo>
                                <a:lnTo>
                                  <a:pt x="1159" y="193"/>
                                </a:lnTo>
                                <a:lnTo>
                                  <a:pt x="1154" y="188"/>
                                </a:lnTo>
                                <a:lnTo>
                                  <a:pt x="1149" y="188"/>
                                </a:lnTo>
                                <a:lnTo>
                                  <a:pt x="1143" y="193"/>
                                </a:lnTo>
                                <a:lnTo>
                                  <a:pt x="1139" y="198"/>
                                </a:lnTo>
                                <a:lnTo>
                                  <a:pt x="1134" y="188"/>
                                </a:lnTo>
                                <a:lnTo>
                                  <a:pt x="1129" y="188"/>
                                </a:lnTo>
                                <a:lnTo>
                                  <a:pt x="1124" y="183"/>
                                </a:lnTo>
                                <a:lnTo>
                                  <a:pt x="1119" y="193"/>
                                </a:lnTo>
                                <a:lnTo>
                                  <a:pt x="1119" y="213"/>
                                </a:lnTo>
                                <a:lnTo>
                                  <a:pt x="1129" y="223"/>
                                </a:lnTo>
                                <a:lnTo>
                                  <a:pt x="1134" y="218"/>
                                </a:lnTo>
                                <a:lnTo>
                                  <a:pt x="1139" y="218"/>
                                </a:lnTo>
                                <a:lnTo>
                                  <a:pt x="1145" y="212"/>
                                </a:lnTo>
                                <a:lnTo>
                                  <a:pt x="1154" y="204"/>
                                </a:lnTo>
                                <a:lnTo>
                                  <a:pt x="1161" y="198"/>
                                </a:lnTo>
                                <a:close/>
                                <a:moveTo>
                                  <a:pt x="1169" y="207"/>
                                </a:moveTo>
                                <a:lnTo>
                                  <a:pt x="1164" y="207"/>
                                </a:lnTo>
                                <a:lnTo>
                                  <a:pt x="1164" y="223"/>
                                </a:lnTo>
                                <a:lnTo>
                                  <a:pt x="1169" y="218"/>
                                </a:lnTo>
                                <a:lnTo>
                                  <a:pt x="1169" y="207"/>
                                </a:lnTo>
                                <a:close/>
                                <a:moveTo>
                                  <a:pt x="1184" y="430"/>
                                </a:moveTo>
                                <a:lnTo>
                                  <a:pt x="1169" y="418"/>
                                </a:lnTo>
                                <a:lnTo>
                                  <a:pt x="1171" y="414"/>
                                </a:lnTo>
                                <a:lnTo>
                                  <a:pt x="1173" y="410"/>
                                </a:lnTo>
                                <a:lnTo>
                                  <a:pt x="1039" y="410"/>
                                </a:lnTo>
                                <a:lnTo>
                                  <a:pt x="1014" y="410"/>
                                </a:lnTo>
                                <a:lnTo>
                                  <a:pt x="999" y="414"/>
                                </a:lnTo>
                                <a:lnTo>
                                  <a:pt x="993" y="418"/>
                                </a:lnTo>
                                <a:lnTo>
                                  <a:pt x="984" y="430"/>
                                </a:lnTo>
                                <a:lnTo>
                                  <a:pt x="979" y="440"/>
                                </a:lnTo>
                                <a:lnTo>
                                  <a:pt x="989" y="434"/>
                                </a:lnTo>
                                <a:lnTo>
                                  <a:pt x="1009" y="434"/>
                                </a:lnTo>
                                <a:lnTo>
                                  <a:pt x="1019" y="440"/>
                                </a:lnTo>
                                <a:lnTo>
                                  <a:pt x="1029" y="440"/>
                                </a:lnTo>
                                <a:lnTo>
                                  <a:pt x="1041" y="434"/>
                                </a:lnTo>
                                <a:lnTo>
                                  <a:pt x="1049" y="430"/>
                                </a:lnTo>
                                <a:lnTo>
                                  <a:pt x="1053" y="434"/>
                                </a:lnTo>
                                <a:lnTo>
                                  <a:pt x="1059" y="434"/>
                                </a:lnTo>
                                <a:lnTo>
                                  <a:pt x="1069" y="444"/>
                                </a:lnTo>
                                <a:lnTo>
                                  <a:pt x="1064" y="448"/>
                                </a:lnTo>
                                <a:lnTo>
                                  <a:pt x="1059" y="460"/>
                                </a:lnTo>
                                <a:lnTo>
                                  <a:pt x="1053" y="448"/>
                                </a:lnTo>
                                <a:lnTo>
                                  <a:pt x="1034" y="460"/>
                                </a:lnTo>
                                <a:lnTo>
                                  <a:pt x="1023" y="470"/>
                                </a:lnTo>
                                <a:lnTo>
                                  <a:pt x="1014" y="460"/>
                                </a:lnTo>
                                <a:lnTo>
                                  <a:pt x="1004" y="454"/>
                                </a:lnTo>
                                <a:lnTo>
                                  <a:pt x="993" y="454"/>
                                </a:lnTo>
                                <a:lnTo>
                                  <a:pt x="993" y="448"/>
                                </a:lnTo>
                                <a:lnTo>
                                  <a:pt x="969" y="448"/>
                                </a:lnTo>
                                <a:lnTo>
                                  <a:pt x="979" y="454"/>
                                </a:lnTo>
                                <a:lnTo>
                                  <a:pt x="984" y="464"/>
                                </a:lnTo>
                                <a:lnTo>
                                  <a:pt x="993" y="464"/>
                                </a:lnTo>
                                <a:lnTo>
                                  <a:pt x="993" y="478"/>
                                </a:lnTo>
                                <a:lnTo>
                                  <a:pt x="989" y="484"/>
                                </a:lnTo>
                                <a:lnTo>
                                  <a:pt x="984" y="478"/>
                                </a:lnTo>
                                <a:lnTo>
                                  <a:pt x="979" y="474"/>
                                </a:lnTo>
                                <a:lnTo>
                                  <a:pt x="974" y="464"/>
                                </a:lnTo>
                                <a:lnTo>
                                  <a:pt x="974" y="470"/>
                                </a:lnTo>
                                <a:lnTo>
                                  <a:pt x="969" y="474"/>
                                </a:lnTo>
                                <a:lnTo>
                                  <a:pt x="974" y="474"/>
                                </a:lnTo>
                                <a:lnTo>
                                  <a:pt x="974" y="494"/>
                                </a:lnTo>
                                <a:lnTo>
                                  <a:pt x="984" y="500"/>
                                </a:lnTo>
                                <a:lnTo>
                                  <a:pt x="984" y="508"/>
                                </a:lnTo>
                                <a:lnTo>
                                  <a:pt x="969" y="508"/>
                                </a:lnTo>
                                <a:lnTo>
                                  <a:pt x="963" y="514"/>
                                </a:lnTo>
                                <a:lnTo>
                                  <a:pt x="963" y="534"/>
                                </a:lnTo>
                                <a:lnTo>
                                  <a:pt x="959" y="534"/>
                                </a:lnTo>
                                <a:lnTo>
                                  <a:pt x="956" y="526"/>
                                </a:lnTo>
                                <a:lnTo>
                                  <a:pt x="952" y="502"/>
                                </a:lnTo>
                                <a:lnTo>
                                  <a:pt x="949" y="494"/>
                                </a:lnTo>
                                <a:lnTo>
                                  <a:pt x="947" y="490"/>
                                </a:lnTo>
                                <a:lnTo>
                                  <a:pt x="944" y="484"/>
                                </a:lnTo>
                                <a:lnTo>
                                  <a:pt x="939" y="490"/>
                                </a:lnTo>
                                <a:lnTo>
                                  <a:pt x="933" y="484"/>
                                </a:lnTo>
                                <a:lnTo>
                                  <a:pt x="924" y="478"/>
                                </a:lnTo>
                                <a:lnTo>
                                  <a:pt x="924" y="470"/>
                                </a:lnTo>
                                <a:lnTo>
                                  <a:pt x="919" y="474"/>
                                </a:lnTo>
                                <a:lnTo>
                                  <a:pt x="909" y="474"/>
                                </a:lnTo>
                                <a:lnTo>
                                  <a:pt x="903" y="484"/>
                                </a:lnTo>
                                <a:lnTo>
                                  <a:pt x="909" y="484"/>
                                </a:lnTo>
                                <a:lnTo>
                                  <a:pt x="914" y="490"/>
                                </a:lnTo>
                                <a:lnTo>
                                  <a:pt x="933" y="494"/>
                                </a:lnTo>
                                <a:lnTo>
                                  <a:pt x="933" y="514"/>
                                </a:lnTo>
                                <a:lnTo>
                                  <a:pt x="914" y="520"/>
                                </a:lnTo>
                                <a:lnTo>
                                  <a:pt x="873" y="520"/>
                                </a:lnTo>
                                <a:lnTo>
                                  <a:pt x="869" y="524"/>
                                </a:lnTo>
                                <a:lnTo>
                                  <a:pt x="869" y="530"/>
                                </a:lnTo>
                                <a:lnTo>
                                  <a:pt x="873" y="530"/>
                                </a:lnTo>
                                <a:lnTo>
                                  <a:pt x="879" y="534"/>
                                </a:lnTo>
                                <a:lnTo>
                                  <a:pt x="879" y="544"/>
                                </a:lnTo>
                                <a:lnTo>
                                  <a:pt x="873" y="550"/>
                                </a:lnTo>
                                <a:lnTo>
                                  <a:pt x="879" y="554"/>
                                </a:lnTo>
                                <a:lnTo>
                                  <a:pt x="884" y="550"/>
                                </a:lnTo>
                                <a:lnTo>
                                  <a:pt x="894" y="544"/>
                                </a:lnTo>
                                <a:lnTo>
                                  <a:pt x="903" y="534"/>
                                </a:lnTo>
                                <a:lnTo>
                                  <a:pt x="909" y="534"/>
                                </a:lnTo>
                                <a:lnTo>
                                  <a:pt x="919" y="538"/>
                                </a:lnTo>
                                <a:lnTo>
                                  <a:pt x="919" y="550"/>
                                </a:lnTo>
                                <a:lnTo>
                                  <a:pt x="914" y="550"/>
                                </a:lnTo>
                                <a:lnTo>
                                  <a:pt x="914" y="554"/>
                                </a:lnTo>
                                <a:lnTo>
                                  <a:pt x="909" y="560"/>
                                </a:lnTo>
                                <a:lnTo>
                                  <a:pt x="903" y="560"/>
                                </a:lnTo>
                                <a:lnTo>
                                  <a:pt x="899" y="564"/>
                                </a:lnTo>
                                <a:lnTo>
                                  <a:pt x="899" y="568"/>
                                </a:lnTo>
                                <a:lnTo>
                                  <a:pt x="914" y="580"/>
                                </a:lnTo>
                                <a:lnTo>
                                  <a:pt x="909" y="580"/>
                                </a:lnTo>
                                <a:lnTo>
                                  <a:pt x="903" y="584"/>
                                </a:lnTo>
                                <a:lnTo>
                                  <a:pt x="899" y="574"/>
                                </a:lnTo>
                                <a:lnTo>
                                  <a:pt x="889" y="568"/>
                                </a:lnTo>
                                <a:lnTo>
                                  <a:pt x="873" y="568"/>
                                </a:lnTo>
                                <a:lnTo>
                                  <a:pt x="873" y="564"/>
                                </a:lnTo>
                                <a:lnTo>
                                  <a:pt x="869" y="574"/>
                                </a:lnTo>
                                <a:lnTo>
                                  <a:pt x="869" y="584"/>
                                </a:lnTo>
                                <a:lnTo>
                                  <a:pt x="864" y="590"/>
                                </a:lnTo>
                                <a:lnTo>
                                  <a:pt x="854" y="590"/>
                                </a:lnTo>
                                <a:lnTo>
                                  <a:pt x="839" y="598"/>
                                </a:lnTo>
                                <a:lnTo>
                                  <a:pt x="854" y="614"/>
                                </a:lnTo>
                                <a:lnTo>
                                  <a:pt x="864" y="610"/>
                                </a:lnTo>
                                <a:lnTo>
                                  <a:pt x="873" y="610"/>
                                </a:lnTo>
                                <a:lnTo>
                                  <a:pt x="884" y="604"/>
                                </a:lnTo>
                                <a:lnTo>
                                  <a:pt x="884" y="610"/>
                                </a:lnTo>
                                <a:lnTo>
                                  <a:pt x="889" y="614"/>
                                </a:lnTo>
                                <a:lnTo>
                                  <a:pt x="889" y="620"/>
                                </a:lnTo>
                                <a:lnTo>
                                  <a:pt x="899" y="628"/>
                                </a:lnTo>
                                <a:lnTo>
                                  <a:pt x="903" y="634"/>
                                </a:lnTo>
                                <a:lnTo>
                                  <a:pt x="899" y="634"/>
                                </a:lnTo>
                                <a:lnTo>
                                  <a:pt x="879" y="634"/>
                                </a:lnTo>
                                <a:lnTo>
                                  <a:pt x="864" y="628"/>
                                </a:lnTo>
                                <a:lnTo>
                                  <a:pt x="854" y="624"/>
                                </a:lnTo>
                                <a:lnTo>
                                  <a:pt x="849" y="628"/>
                                </a:lnTo>
                                <a:lnTo>
                                  <a:pt x="839" y="634"/>
                                </a:lnTo>
                                <a:lnTo>
                                  <a:pt x="839" y="640"/>
                                </a:lnTo>
                                <a:lnTo>
                                  <a:pt x="834" y="644"/>
                                </a:lnTo>
                                <a:lnTo>
                                  <a:pt x="824" y="650"/>
                                </a:lnTo>
                                <a:lnTo>
                                  <a:pt x="809" y="650"/>
                                </a:lnTo>
                                <a:lnTo>
                                  <a:pt x="799" y="654"/>
                                </a:lnTo>
                                <a:lnTo>
                                  <a:pt x="794" y="654"/>
                                </a:lnTo>
                                <a:lnTo>
                                  <a:pt x="789" y="658"/>
                                </a:lnTo>
                                <a:lnTo>
                                  <a:pt x="794" y="664"/>
                                </a:lnTo>
                                <a:lnTo>
                                  <a:pt x="794" y="670"/>
                                </a:lnTo>
                                <a:lnTo>
                                  <a:pt x="799" y="670"/>
                                </a:lnTo>
                                <a:lnTo>
                                  <a:pt x="794" y="674"/>
                                </a:lnTo>
                                <a:lnTo>
                                  <a:pt x="789" y="674"/>
                                </a:lnTo>
                                <a:lnTo>
                                  <a:pt x="789" y="688"/>
                                </a:lnTo>
                                <a:lnTo>
                                  <a:pt x="785" y="688"/>
                                </a:lnTo>
                                <a:lnTo>
                                  <a:pt x="779" y="684"/>
                                </a:lnTo>
                                <a:lnTo>
                                  <a:pt x="769" y="680"/>
                                </a:lnTo>
                                <a:lnTo>
                                  <a:pt x="769" y="688"/>
                                </a:lnTo>
                                <a:lnTo>
                                  <a:pt x="779" y="694"/>
                                </a:lnTo>
                                <a:lnTo>
                                  <a:pt x="769" y="700"/>
                                </a:lnTo>
                                <a:lnTo>
                                  <a:pt x="764" y="704"/>
                                </a:lnTo>
                                <a:lnTo>
                                  <a:pt x="755" y="704"/>
                                </a:lnTo>
                                <a:lnTo>
                                  <a:pt x="749" y="710"/>
                                </a:lnTo>
                                <a:lnTo>
                                  <a:pt x="744" y="718"/>
                                </a:lnTo>
                                <a:lnTo>
                                  <a:pt x="744" y="740"/>
                                </a:lnTo>
                                <a:lnTo>
                                  <a:pt x="739" y="744"/>
                                </a:lnTo>
                                <a:lnTo>
                                  <a:pt x="755" y="744"/>
                                </a:lnTo>
                                <a:lnTo>
                                  <a:pt x="759" y="740"/>
                                </a:lnTo>
                                <a:lnTo>
                                  <a:pt x="759" y="754"/>
                                </a:lnTo>
                                <a:lnTo>
                                  <a:pt x="755" y="748"/>
                                </a:lnTo>
                                <a:lnTo>
                                  <a:pt x="739" y="764"/>
                                </a:lnTo>
                                <a:lnTo>
                                  <a:pt x="804" y="764"/>
                                </a:lnTo>
                                <a:lnTo>
                                  <a:pt x="794" y="770"/>
                                </a:lnTo>
                                <a:lnTo>
                                  <a:pt x="785" y="770"/>
                                </a:lnTo>
                                <a:lnTo>
                                  <a:pt x="779" y="774"/>
                                </a:lnTo>
                                <a:lnTo>
                                  <a:pt x="774" y="784"/>
                                </a:lnTo>
                                <a:lnTo>
                                  <a:pt x="779" y="790"/>
                                </a:lnTo>
                                <a:lnTo>
                                  <a:pt x="769" y="784"/>
                                </a:lnTo>
                                <a:lnTo>
                                  <a:pt x="764" y="778"/>
                                </a:lnTo>
                                <a:lnTo>
                                  <a:pt x="764" y="774"/>
                                </a:lnTo>
                                <a:lnTo>
                                  <a:pt x="749" y="774"/>
                                </a:lnTo>
                                <a:lnTo>
                                  <a:pt x="739" y="778"/>
                                </a:lnTo>
                                <a:lnTo>
                                  <a:pt x="734" y="774"/>
                                </a:lnTo>
                                <a:lnTo>
                                  <a:pt x="729" y="774"/>
                                </a:lnTo>
                                <a:lnTo>
                                  <a:pt x="729" y="778"/>
                                </a:lnTo>
                                <a:lnTo>
                                  <a:pt x="725" y="790"/>
                                </a:lnTo>
                                <a:lnTo>
                                  <a:pt x="729" y="790"/>
                                </a:lnTo>
                                <a:lnTo>
                                  <a:pt x="729" y="804"/>
                                </a:lnTo>
                                <a:lnTo>
                                  <a:pt x="734" y="814"/>
                                </a:lnTo>
                                <a:lnTo>
                                  <a:pt x="731" y="818"/>
                                </a:lnTo>
                                <a:lnTo>
                                  <a:pt x="725" y="814"/>
                                </a:lnTo>
                                <a:lnTo>
                                  <a:pt x="709" y="814"/>
                                </a:lnTo>
                                <a:lnTo>
                                  <a:pt x="704" y="820"/>
                                </a:lnTo>
                                <a:lnTo>
                                  <a:pt x="704" y="830"/>
                                </a:lnTo>
                                <a:lnTo>
                                  <a:pt x="709" y="834"/>
                                </a:lnTo>
                                <a:lnTo>
                                  <a:pt x="704" y="838"/>
                                </a:lnTo>
                                <a:lnTo>
                                  <a:pt x="695" y="850"/>
                                </a:lnTo>
                                <a:lnTo>
                                  <a:pt x="695" y="860"/>
                                </a:lnTo>
                                <a:lnTo>
                                  <a:pt x="699" y="868"/>
                                </a:lnTo>
                                <a:lnTo>
                                  <a:pt x="695" y="880"/>
                                </a:lnTo>
                                <a:lnTo>
                                  <a:pt x="695" y="890"/>
                                </a:lnTo>
                                <a:lnTo>
                                  <a:pt x="689" y="880"/>
                                </a:lnTo>
                                <a:lnTo>
                                  <a:pt x="684" y="874"/>
                                </a:lnTo>
                                <a:lnTo>
                                  <a:pt x="674" y="860"/>
                                </a:lnTo>
                                <a:lnTo>
                                  <a:pt x="674" y="868"/>
                                </a:lnTo>
                                <a:lnTo>
                                  <a:pt x="669" y="880"/>
                                </a:lnTo>
                                <a:lnTo>
                                  <a:pt x="669" y="890"/>
                                </a:lnTo>
                                <a:lnTo>
                                  <a:pt x="665" y="890"/>
                                </a:lnTo>
                                <a:lnTo>
                                  <a:pt x="659" y="894"/>
                                </a:lnTo>
                                <a:lnTo>
                                  <a:pt x="654" y="894"/>
                                </a:lnTo>
                                <a:lnTo>
                                  <a:pt x="659" y="898"/>
                                </a:lnTo>
                                <a:lnTo>
                                  <a:pt x="665" y="910"/>
                                </a:lnTo>
                                <a:lnTo>
                                  <a:pt x="665" y="898"/>
                                </a:lnTo>
                                <a:lnTo>
                                  <a:pt x="674" y="898"/>
                                </a:lnTo>
                                <a:lnTo>
                                  <a:pt x="674" y="924"/>
                                </a:lnTo>
                                <a:lnTo>
                                  <a:pt x="679" y="924"/>
                                </a:lnTo>
                                <a:lnTo>
                                  <a:pt x="689" y="920"/>
                                </a:lnTo>
                                <a:lnTo>
                                  <a:pt x="695" y="914"/>
                                </a:lnTo>
                                <a:lnTo>
                                  <a:pt x="699" y="910"/>
                                </a:lnTo>
                                <a:lnTo>
                                  <a:pt x="709" y="904"/>
                                </a:lnTo>
                                <a:lnTo>
                                  <a:pt x="704" y="914"/>
                                </a:lnTo>
                                <a:lnTo>
                                  <a:pt x="704" y="920"/>
                                </a:lnTo>
                                <a:lnTo>
                                  <a:pt x="709" y="924"/>
                                </a:lnTo>
                                <a:lnTo>
                                  <a:pt x="704" y="928"/>
                                </a:lnTo>
                                <a:lnTo>
                                  <a:pt x="689" y="928"/>
                                </a:lnTo>
                                <a:lnTo>
                                  <a:pt x="684" y="934"/>
                                </a:lnTo>
                                <a:lnTo>
                                  <a:pt x="679" y="934"/>
                                </a:lnTo>
                                <a:lnTo>
                                  <a:pt x="674" y="940"/>
                                </a:lnTo>
                                <a:lnTo>
                                  <a:pt x="669" y="940"/>
                                </a:lnTo>
                                <a:lnTo>
                                  <a:pt x="659" y="934"/>
                                </a:lnTo>
                                <a:lnTo>
                                  <a:pt x="659" y="928"/>
                                </a:lnTo>
                                <a:lnTo>
                                  <a:pt x="654" y="934"/>
                                </a:lnTo>
                                <a:lnTo>
                                  <a:pt x="644" y="940"/>
                                </a:lnTo>
                                <a:lnTo>
                                  <a:pt x="635" y="950"/>
                                </a:lnTo>
                                <a:lnTo>
                                  <a:pt x="599" y="950"/>
                                </a:lnTo>
                                <a:lnTo>
                                  <a:pt x="599" y="958"/>
                                </a:lnTo>
                                <a:lnTo>
                                  <a:pt x="605" y="964"/>
                                </a:lnTo>
                                <a:lnTo>
                                  <a:pt x="605" y="970"/>
                                </a:lnTo>
                                <a:lnTo>
                                  <a:pt x="599" y="974"/>
                                </a:lnTo>
                                <a:lnTo>
                                  <a:pt x="605" y="980"/>
                                </a:lnTo>
                                <a:lnTo>
                                  <a:pt x="609" y="980"/>
                                </a:lnTo>
                                <a:lnTo>
                                  <a:pt x="614" y="974"/>
                                </a:lnTo>
                                <a:lnTo>
                                  <a:pt x="624" y="970"/>
                                </a:lnTo>
                                <a:lnTo>
                                  <a:pt x="635" y="970"/>
                                </a:lnTo>
                                <a:lnTo>
                                  <a:pt x="639" y="970"/>
                                </a:lnTo>
                                <a:lnTo>
                                  <a:pt x="644" y="964"/>
                                </a:lnTo>
                                <a:lnTo>
                                  <a:pt x="659" y="964"/>
                                </a:lnTo>
                                <a:lnTo>
                                  <a:pt x="654" y="970"/>
                                </a:lnTo>
                                <a:lnTo>
                                  <a:pt x="644" y="974"/>
                                </a:lnTo>
                                <a:lnTo>
                                  <a:pt x="635" y="970"/>
                                </a:lnTo>
                                <a:lnTo>
                                  <a:pt x="635" y="984"/>
                                </a:lnTo>
                                <a:lnTo>
                                  <a:pt x="624" y="988"/>
                                </a:lnTo>
                                <a:lnTo>
                                  <a:pt x="614" y="988"/>
                                </a:lnTo>
                                <a:lnTo>
                                  <a:pt x="614" y="1004"/>
                                </a:lnTo>
                                <a:lnTo>
                                  <a:pt x="609" y="1010"/>
                                </a:lnTo>
                                <a:lnTo>
                                  <a:pt x="605" y="1010"/>
                                </a:lnTo>
                                <a:lnTo>
                                  <a:pt x="605" y="1004"/>
                                </a:lnTo>
                                <a:lnTo>
                                  <a:pt x="599" y="994"/>
                                </a:lnTo>
                                <a:lnTo>
                                  <a:pt x="594" y="988"/>
                                </a:lnTo>
                                <a:lnTo>
                                  <a:pt x="589" y="988"/>
                                </a:lnTo>
                                <a:lnTo>
                                  <a:pt x="584" y="984"/>
                                </a:lnTo>
                                <a:lnTo>
                                  <a:pt x="575" y="984"/>
                                </a:lnTo>
                                <a:lnTo>
                                  <a:pt x="579" y="988"/>
                                </a:lnTo>
                                <a:lnTo>
                                  <a:pt x="584" y="994"/>
                                </a:lnTo>
                                <a:lnTo>
                                  <a:pt x="594" y="1004"/>
                                </a:lnTo>
                                <a:lnTo>
                                  <a:pt x="594" y="1018"/>
                                </a:lnTo>
                                <a:lnTo>
                                  <a:pt x="599" y="1030"/>
                                </a:lnTo>
                                <a:lnTo>
                                  <a:pt x="589" y="1030"/>
                                </a:lnTo>
                                <a:lnTo>
                                  <a:pt x="584" y="1024"/>
                                </a:lnTo>
                                <a:lnTo>
                                  <a:pt x="589" y="1018"/>
                                </a:lnTo>
                                <a:lnTo>
                                  <a:pt x="575" y="1014"/>
                                </a:lnTo>
                                <a:lnTo>
                                  <a:pt x="564" y="1010"/>
                                </a:lnTo>
                                <a:lnTo>
                                  <a:pt x="559" y="1014"/>
                                </a:lnTo>
                                <a:lnTo>
                                  <a:pt x="529" y="1014"/>
                                </a:lnTo>
                                <a:lnTo>
                                  <a:pt x="529" y="1018"/>
                                </a:lnTo>
                                <a:lnTo>
                                  <a:pt x="534" y="1024"/>
                                </a:lnTo>
                                <a:lnTo>
                                  <a:pt x="534" y="1034"/>
                                </a:lnTo>
                                <a:lnTo>
                                  <a:pt x="519" y="1064"/>
                                </a:lnTo>
                                <a:lnTo>
                                  <a:pt x="515" y="1064"/>
                                </a:lnTo>
                                <a:lnTo>
                                  <a:pt x="504" y="1070"/>
                                </a:lnTo>
                                <a:lnTo>
                                  <a:pt x="504" y="1064"/>
                                </a:lnTo>
                                <a:lnTo>
                                  <a:pt x="485" y="1064"/>
                                </a:lnTo>
                                <a:lnTo>
                                  <a:pt x="485" y="1074"/>
                                </a:lnTo>
                                <a:lnTo>
                                  <a:pt x="489" y="1084"/>
                                </a:lnTo>
                                <a:lnTo>
                                  <a:pt x="499" y="1090"/>
                                </a:lnTo>
                                <a:lnTo>
                                  <a:pt x="489" y="1100"/>
                                </a:lnTo>
                                <a:lnTo>
                                  <a:pt x="485" y="1100"/>
                                </a:lnTo>
                                <a:lnTo>
                                  <a:pt x="474" y="1104"/>
                                </a:lnTo>
                                <a:lnTo>
                                  <a:pt x="455" y="1120"/>
                                </a:lnTo>
                                <a:lnTo>
                                  <a:pt x="455" y="1124"/>
                                </a:lnTo>
                                <a:lnTo>
                                  <a:pt x="459" y="1130"/>
                                </a:lnTo>
                                <a:lnTo>
                                  <a:pt x="459" y="1134"/>
                                </a:lnTo>
                                <a:lnTo>
                                  <a:pt x="469" y="1130"/>
                                </a:lnTo>
                                <a:lnTo>
                                  <a:pt x="479" y="1130"/>
                                </a:lnTo>
                                <a:lnTo>
                                  <a:pt x="479" y="1138"/>
                                </a:lnTo>
                                <a:lnTo>
                                  <a:pt x="469" y="1150"/>
                                </a:lnTo>
                                <a:lnTo>
                                  <a:pt x="479" y="1154"/>
                                </a:lnTo>
                                <a:lnTo>
                                  <a:pt x="489" y="1160"/>
                                </a:lnTo>
                                <a:lnTo>
                                  <a:pt x="494" y="1160"/>
                                </a:lnTo>
                                <a:lnTo>
                                  <a:pt x="504" y="1154"/>
                                </a:lnTo>
                                <a:lnTo>
                                  <a:pt x="515" y="1150"/>
                                </a:lnTo>
                                <a:lnTo>
                                  <a:pt x="524" y="1144"/>
                                </a:lnTo>
                                <a:lnTo>
                                  <a:pt x="534" y="1134"/>
                                </a:lnTo>
                                <a:lnTo>
                                  <a:pt x="545" y="1130"/>
                                </a:lnTo>
                                <a:lnTo>
                                  <a:pt x="549" y="1124"/>
                                </a:lnTo>
                                <a:lnTo>
                                  <a:pt x="559" y="1104"/>
                                </a:lnTo>
                                <a:lnTo>
                                  <a:pt x="554" y="1100"/>
                                </a:lnTo>
                                <a:lnTo>
                                  <a:pt x="564" y="1094"/>
                                </a:lnTo>
                                <a:lnTo>
                                  <a:pt x="569" y="1094"/>
                                </a:lnTo>
                                <a:lnTo>
                                  <a:pt x="584" y="1090"/>
                                </a:lnTo>
                                <a:lnTo>
                                  <a:pt x="584" y="1100"/>
                                </a:lnTo>
                                <a:lnTo>
                                  <a:pt x="579" y="1104"/>
                                </a:lnTo>
                                <a:lnTo>
                                  <a:pt x="579" y="1100"/>
                                </a:lnTo>
                                <a:lnTo>
                                  <a:pt x="575" y="1108"/>
                                </a:lnTo>
                                <a:lnTo>
                                  <a:pt x="559" y="1124"/>
                                </a:lnTo>
                                <a:lnTo>
                                  <a:pt x="569" y="1134"/>
                                </a:lnTo>
                                <a:lnTo>
                                  <a:pt x="579" y="1130"/>
                                </a:lnTo>
                                <a:lnTo>
                                  <a:pt x="579" y="1144"/>
                                </a:lnTo>
                                <a:lnTo>
                                  <a:pt x="575" y="1150"/>
                                </a:lnTo>
                                <a:lnTo>
                                  <a:pt x="564" y="1150"/>
                                </a:lnTo>
                                <a:lnTo>
                                  <a:pt x="545" y="1138"/>
                                </a:lnTo>
                                <a:lnTo>
                                  <a:pt x="539" y="1144"/>
                                </a:lnTo>
                                <a:lnTo>
                                  <a:pt x="545" y="1144"/>
                                </a:lnTo>
                                <a:lnTo>
                                  <a:pt x="545" y="1164"/>
                                </a:lnTo>
                                <a:lnTo>
                                  <a:pt x="534" y="1180"/>
                                </a:lnTo>
                                <a:lnTo>
                                  <a:pt x="524" y="1190"/>
                                </a:lnTo>
                                <a:lnTo>
                                  <a:pt x="519" y="1180"/>
                                </a:lnTo>
                                <a:lnTo>
                                  <a:pt x="499" y="1180"/>
                                </a:lnTo>
                                <a:lnTo>
                                  <a:pt x="504" y="1184"/>
                                </a:lnTo>
                                <a:lnTo>
                                  <a:pt x="494" y="1190"/>
                                </a:lnTo>
                                <a:lnTo>
                                  <a:pt x="484" y="1192"/>
                                </a:lnTo>
                                <a:lnTo>
                                  <a:pt x="479" y="1184"/>
                                </a:lnTo>
                                <a:lnTo>
                                  <a:pt x="474" y="1174"/>
                                </a:lnTo>
                                <a:lnTo>
                                  <a:pt x="474" y="1154"/>
                                </a:lnTo>
                                <a:lnTo>
                                  <a:pt x="459" y="1150"/>
                                </a:lnTo>
                                <a:lnTo>
                                  <a:pt x="444" y="1144"/>
                                </a:lnTo>
                                <a:lnTo>
                                  <a:pt x="439" y="1144"/>
                                </a:lnTo>
                                <a:lnTo>
                                  <a:pt x="434" y="1150"/>
                                </a:lnTo>
                                <a:lnTo>
                                  <a:pt x="429" y="1150"/>
                                </a:lnTo>
                                <a:lnTo>
                                  <a:pt x="429" y="1164"/>
                                </a:lnTo>
                                <a:lnTo>
                                  <a:pt x="425" y="1174"/>
                                </a:lnTo>
                                <a:lnTo>
                                  <a:pt x="425" y="1184"/>
                                </a:lnTo>
                                <a:lnTo>
                                  <a:pt x="419" y="1190"/>
                                </a:lnTo>
                                <a:lnTo>
                                  <a:pt x="414" y="1194"/>
                                </a:lnTo>
                                <a:lnTo>
                                  <a:pt x="479" y="1194"/>
                                </a:lnTo>
                                <a:lnTo>
                                  <a:pt x="485" y="1194"/>
                                </a:lnTo>
                                <a:lnTo>
                                  <a:pt x="638" y="1194"/>
                                </a:lnTo>
                                <a:lnTo>
                                  <a:pt x="638" y="1190"/>
                                </a:lnTo>
                                <a:lnTo>
                                  <a:pt x="635" y="1160"/>
                                </a:lnTo>
                                <a:lnTo>
                                  <a:pt x="642" y="1150"/>
                                </a:lnTo>
                                <a:lnTo>
                                  <a:pt x="657" y="1130"/>
                                </a:lnTo>
                                <a:lnTo>
                                  <a:pt x="676" y="1104"/>
                                </a:lnTo>
                                <a:lnTo>
                                  <a:pt x="679" y="1100"/>
                                </a:lnTo>
                                <a:lnTo>
                                  <a:pt x="725" y="1100"/>
                                </a:lnTo>
                                <a:lnTo>
                                  <a:pt x="742" y="1110"/>
                                </a:lnTo>
                                <a:lnTo>
                                  <a:pt x="752" y="1116"/>
                                </a:lnTo>
                                <a:lnTo>
                                  <a:pt x="756" y="1120"/>
                                </a:lnTo>
                                <a:lnTo>
                                  <a:pt x="769" y="1120"/>
                                </a:lnTo>
                                <a:lnTo>
                                  <a:pt x="779" y="1108"/>
                                </a:lnTo>
                                <a:lnTo>
                                  <a:pt x="780" y="1100"/>
                                </a:lnTo>
                                <a:lnTo>
                                  <a:pt x="782" y="1090"/>
                                </a:lnTo>
                                <a:lnTo>
                                  <a:pt x="785" y="1070"/>
                                </a:lnTo>
                                <a:lnTo>
                                  <a:pt x="755" y="1034"/>
                                </a:lnTo>
                                <a:lnTo>
                                  <a:pt x="756" y="1030"/>
                                </a:lnTo>
                                <a:lnTo>
                                  <a:pt x="765" y="1010"/>
                                </a:lnTo>
                                <a:lnTo>
                                  <a:pt x="779" y="980"/>
                                </a:lnTo>
                                <a:lnTo>
                                  <a:pt x="783" y="974"/>
                                </a:lnTo>
                                <a:lnTo>
                                  <a:pt x="790" y="964"/>
                                </a:lnTo>
                                <a:lnTo>
                                  <a:pt x="799" y="950"/>
                                </a:lnTo>
                                <a:lnTo>
                                  <a:pt x="806" y="940"/>
                                </a:lnTo>
                                <a:lnTo>
                                  <a:pt x="810" y="934"/>
                                </a:lnTo>
                                <a:lnTo>
                                  <a:pt x="814" y="928"/>
                                </a:lnTo>
                                <a:lnTo>
                                  <a:pt x="815" y="924"/>
                                </a:lnTo>
                                <a:lnTo>
                                  <a:pt x="819" y="920"/>
                                </a:lnTo>
                                <a:lnTo>
                                  <a:pt x="825" y="904"/>
                                </a:lnTo>
                                <a:lnTo>
                                  <a:pt x="826" y="898"/>
                                </a:lnTo>
                                <a:lnTo>
                                  <a:pt x="829" y="890"/>
                                </a:lnTo>
                                <a:lnTo>
                                  <a:pt x="839" y="854"/>
                                </a:lnTo>
                                <a:lnTo>
                                  <a:pt x="831" y="820"/>
                                </a:lnTo>
                                <a:lnTo>
                                  <a:pt x="824" y="790"/>
                                </a:lnTo>
                                <a:lnTo>
                                  <a:pt x="894" y="770"/>
                                </a:lnTo>
                                <a:lnTo>
                                  <a:pt x="896" y="754"/>
                                </a:lnTo>
                                <a:lnTo>
                                  <a:pt x="897" y="740"/>
                                </a:lnTo>
                                <a:lnTo>
                                  <a:pt x="899" y="730"/>
                                </a:lnTo>
                                <a:lnTo>
                                  <a:pt x="933" y="688"/>
                                </a:lnTo>
                                <a:lnTo>
                                  <a:pt x="939" y="680"/>
                                </a:lnTo>
                                <a:lnTo>
                                  <a:pt x="963" y="650"/>
                                </a:lnTo>
                                <a:lnTo>
                                  <a:pt x="961" y="640"/>
                                </a:lnTo>
                                <a:lnTo>
                                  <a:pt x="951" y="604"/>
                                </a:lnTo>
                                <a:lnTo>
                                  <a:pt x="949" y="598"/>
                                </a:lnTo>
                                <a:lnTo>
                                  <a:pt x="958" y="584"/>
                                </a:lnTo>
                                <a:lnTo>
                                  <a:pt x="972" y="560"/>
                                </a:lnTo>
                                <a:lnTo>
                                  <a:pt x="985" y="540"/>
                                </a:lnTo>
                                <a:lnTo>
                                  <a:pt x="993" y="530"/>
                                </a:lnTo>
                                <a:lnTo>
                                  <a:pt x="999" y="524"/>
                                </a:lnTo>
                                <a:lnTo>
                                  <a:pt x="1005" y="516"/>
                                </a:lnTo>
                                <a:lnTo>
                                  <a:pt x="1013" y="506"/>
                                </a:lnTo>
                                <a:lnTo>
                                  <a:pt x="1020" y="494"/>
                                </a:lnTo>
                                <a:lnTo>
                                  <a:pt x="1023" y="490"/>
                                </a:lnTo>
                                <a:lnTo>
                                  <a:pt x="1059" y="514"/>
                                </a:lnTo>
                                <a:lnTo>
                                  <a:pt x="1079" y="490"/>
                                </a:lnTo>
                                <a:lnTo>
                                  <a:pt x="1083" y="484"/>
                                </a:lnTo>
                                <a:lnTo>
                                  <a:pt x="1081" y="470"/>
                                </a:lnTo>
                                <a:lnTo>
                                  <a:pt x="1080" y="460"/>
                                </a:lnTo>
                                <a:lnTo>
                                  <a:pt x="1079" y="454"/>
                                </a:lnTo>
                                <a:lnTo>
                                  <a:pt x="1079" y="448"/>
                                </a:lnTo>
                                <a:lnTo>
                                  <a:pt x="1087" y="430"/>
                                </a:lnTo>
                                <a:lnTo>
                                  <a:pt x="1094" y="414"/>
                                </a:lnTo>
                                <a:lnTo>
                                  <a:pt x="1119" y="434"/>
                                </a:lnTo>
                                <a:lnTo>
                                  <a:pt x="1129" y="436"/>
                                </a:lnTo>
                                <a:lnTo>
                                  <a:pt x="1146" y="442"/>
                                </a:lnTo>
                                <a:lnTo>
                                  <a:pt x="1162" y="446"/>
                                </a:lnTo>
                                <a:lnTo>
                                  <a:pt x="1169" y="448"/>
                                </a:lnTo>
                                <a:lnTo>
                                  <a:pt x="1184" y="430"/>
                                </a:lnTo>
                                <a:close/>
                                <a:moveTo>
                                  <a:pt x="1184" y="172"/>
                                </a:moveTo>
                                <a:lnTo>
                                  <a:pt x="1173" y="158"/>
                                </a:lnTo>
                                <a:lnTo>
                                  <a:pt x="1164" y="158"/>
                                </a:lnTo>
                                <a:lnTo>
                                  <a:pt x="1159" y="153"/>
                                </a:lnTo>
                                <a:lnTo>
                                  <a:pt x="1159" y="158"/>
                                </a:lnTo>
                                <a:lnTo>
                                  <a:pt x="1164" y="168"/>
                                </a:lnTo>
                                <a:lnTo>
                                  <a:pt x="1173" y="172"/>
                                </a:lnTo>
                                <a:lnTo>
                                  <a:pt x="1169" y="177"/>
                                </a:lnTo>
                                <a:lnTo>
                                  <a:pt x="1173" y="177"/>
                                </a:lnTo>
                                <a:lnTo>
                                  <a:pt x="1173" y="183"/>
                                </a:lnTo>
                                <a:lnTo>
                                  <a:pt x="1184" y="177"/>
                                </a:lnTo>
                                <a:lnTo>
                                  <a:pt x="1184" y="172"/>
                                </a:lnTo>
                                <a:close/>
                                <a:moveTo>
                                  <a:pt x="1219" y="172"/>
                                </a:moveTo>
                                <a:lnTo>
                                  <a:pt x="1214" y="163"/>
                                </a:lnTo>
                                <a:lnTo>
                                  <a:pt x="1214" y="172"/>
                                </a:lnTo>
                                <a:lnTo>
                                  <a:pt x="1209" y="177"/>
                                </a:lnTo>
                                <a:lnTo>
                                  <a:pt x="1203" y="188"/>
                                </a:lnTo>
                                <a:lnTo>
                                  <a:pt x="1219" y="188"/>
                                </a:lnTo>
                                <a:lnTo>
                                  <a:pt x="1219" y="172"/>
                                </a:lnTo>
                                <a:close/>
                                <a:moveTo>
                                  <a:pt x="1233" y="193"/>
                                </a:moveTo>
                                <a:lnTo>
                                  <a:pt x="1229" y="193"/>
                                </a:lnTo>
                                <a:lnTo>
                                  <a:pt x="1229" y="198"/>
                                </a:lnTo>
                                <a:lnTo>
                                  <a:pt x="1224" y="198"/>
                                </a:lnTo>
                                <a:lnTo>
                                  <a:pt x="1229" y="202"/>
                                </a:lnTo>
                                <a:lnTo>
                                  <a:pt x="1229" y="207"/>
                                </a:lnTo>
                                <a:lnTo>
                                  <a:pt x="1233" y="202"/>
                                </a:lnTo>
                                <a:lnTo>
                                  <a:pt x="1233" y="193"/>
                                </a:lnTo>
                                <a:close/>
                                <a:moveTo>
                                  <a:pt x="1233" y="177"/>
                                </a:moveTo>
                                <a:lnTo>
                                  <a:pt x="1229" y="172"/>
                                </a:lnTo>
                                <a:lnTo>
                                  <a:pt x="1224" y="172"/>
                                </a:lnTo>
                                <a:lnTo>
                                  <a:pt x="1224" y="177"/>
                                </a:lnTo>
                                <a:lnTo>
                                  <a:pt x="1229" y="177"/>
                                </a:lnTo>
                                <a:lnTo>
                                  <a:pt x="1229" y="183"/>
                                </a:lnTo>
                                <a:lnTo>
                                  <a:pt x="1233" y="183"/>
                                </a:lnTo>
                                <a:lnTo>
                                  <a:pt x="1233" y="177"/>
                                </a:lnTo>
                                <a:close/>
                                <a:moveTo>
                                  <a:pt x="1314" y="82"/>
                                </a:moveTo>
                                <a:lnTo>
                                  <a:pt x="1309" y="78"/>
                                </a:lnTo>
                                <a:lnTo>
                                  <a:pt x="1299" y="78"/>
                                </a:lnTo>
                                <a:lnTo>
                                  <a:pt x="1304" y="87"/>
                                </a:lnTo>
                                <a:lnTo>
                                  <a:pt x="1314" y="82"/>
                                </a:lnTo>
                                <a:close/>
                                <a:moveTo>
                                  <a:pt x="1334" y="142"/>
                                </a:moveTo>
                                <a:lnTo>
                                  <a:pt x="1329" y="138"/>
                                </a:lnTo>
                                <a:lnTo>
                                  <a:pt x="1323" y="133"/>
                                </a:lnTo>
                                <a:lnTo>
                                  <a:pt x="1314" y="133"/>
                                </a:lnTo>
                                <a:lnTo>
                                  <a:pt x="1314" y="142"/>
                                </a:lnTo>
                                <a:lnTo>
                                  <a:pt x="1323" y="147"/>
                                </a:lnTo>
                                <a:lnTo>
                                  <a:pt x="1329" y="147"/>
                                </a:lnTo>
                                <a:lnTo>
                                  <a:pt x="1334" y="142"/>
                                </a:lnTo>
                                <a:close/>
                                <a:moveTo>
                                  <a:pt x="1353" y="73"/>
                                </a:moveTo>
                                <a:lnTo>
                                  <a:pt x="1349" y="68"/>
                                </a:lnTo>
                                <a:lnTo>
                                  <a:pt x="1344" y="68"/>
                                </a:lnTo>
                                <a:lnTo>
                                  <a:pt x="1339" y="78"/>
                                </a:lnTo>
                                <a:lnTo>
                                  <a:pt x="1329" y="87"/>
                                </a:lnTo>
                                <a:lnTo>
                                  <a:pt x="1304" y="87"/>
                                </a:lnTo>
                                <a:lnTo>
                                  <a:pt x="1299" y="93"/>
                                </a:lnTo>
                                <a:lnTo>
                                  <a:pt x="1299" y="98"/>
                                </a:lnTo>
                                <a:lnTo>
                                  <a:pt x="1289" y="93"/>
                                </a:lnTo>
                                <a:lnTo>
                                  <a:pt x="1289" y="98"/>
                                </a:lnTo>
                                <a:lnTo>
                                  <a:pt x="1284" y="98"/>
                                </a:lnTo>
                                <a:lnTo>
                                  <a:pt x="1293" y="103"/>
                                </a:lnTo>
                                <a:lnTo>
                                  <a:pt x="1299" y="108"/>
                                </a:lnTo>
                                <a:lnTo>
                                  <a:pt x="1304" y="108"/>
                                </a:lnTo>
                                <a:lnTo>
                                  <a:pt x="1309" y="112"/>
                                </a:lnTo>
                                <a:lnTo>
                                  <a:pt x="1314" y="112"/>
                                </a:lnTo>
                                <a:lnTo>
                                  <a:pt x="1323" y="108"/>
                                </a:lnTo>
                                <a:lnTo>
                                  <a:pt x="1323" y="103"/>
                                </a:lnTo>
                                <a:lnTo>
                                  <a:pt x="1334" y="98"/>
                                </a:lnTo>
                                <a:lnTo>
                                  <a:pt x="1339" y="98"/>
                                </a:lnTo>
                                <a:lnTo>
                                  <a:pt x="1349" y="82"/>
                                </a:lnTo>
                                <a:lnTo>
                                  <a:pt x="1353" y="78"/>
                                </a:lnTo>
                                <a:lnTo>
                                  <a:pt x="1353" y="73"/>
                                </a:lnTo>
                                <a:close/>
                                <a:moveTo>
                                  <a:pt x="1369" y="108"/>
                                </a:moveTo>
                                <a:lnTo>
                                  <a:pt x="1344" y="112"/>
                                </a:lnTo>
                                <a:lnTo>
                                  <a:pt x="1339" y="117"/>
                                </a:lnTo>
                                <a:lnTo>
                                  <a:pt x="1334" y="128"/>
                                </a:lnTo>
                                <a:lnTo>
                                  <a:pt x="1344" y="133"/>
                                </a:lnTo>
                                <a:lnTo>
                                  <a:pt x="1353" y="142"/>
                                </a:lnTo>
                                <a:lnTo>
                                  <a:pt x="1353" y="133"/>
                                </a:lnTo>
                                <a:lnTo>
                                  <a:pt x="1358" y="128"/>
                                </a:lnTo>
                                <a:lnTo>
                                  <a:pt x="1364" y="123"/>
                                </a:lnTo>
                                <a:lnTo>
                                  <a:pt x="1364" y="112"/>
                                </a:lnTo>
                                <a:lnTo>
                                  <a:pt x="1369" y="108"/>
                                </a:lnTo>
                                <a:close/>
                                <a:moveTo>
                                  <a:pt x="1394" y="38"/>
                                </a:moveTo>
                                <a:lnTo>
                                  <a:pt x="1383" y="38"/>
                                </a:lnTo>
                                <a:lnTo>
                                  <a:pt x="1383" y="43"/>
                                </a:lnTo>
                                <a:lnTo>
                                  <a:pt x="1388" y="48"/>
                                </a:lnTo>
                                <a:lnTo>
                                  <a:pt x="1394" y="48"/>
                                </a:lnTo>
                                <a:lnTo>
                                  <a:pt x="1394" y="38"/>
                                </a:lnTo>
                                <a:close/>
                                <a:moveTo>
                                  <a:pt x="1394" y="18"/>
                                </a:moveTo>
                                <a:lnTo>
                                  <a:pt x="1388" y="13"/>
                                </a:lnTo>
                                <a:lnTo>
                                  <a:pt x="1383" y="18"/>
                                </a:lnTo>
                                <a:lnTo>
                                  <a:pt x="1383" y="27"/>
                                </a:lnTo>
                                <a:lnTo>
                                  <a:pt x="1388" y="33"/>
                                </a:lnTo>
                                <a:lnTo>
                                  <a:pt x="1388" y="22"/>
                                </a:lnTo>
                                <a:lnTo>
                                  <a:pt x="1394" y="22"/>
                                </a:lnTo>
                                <a:lnTo>
                                  <a:pt x="1394" y="18"/>
                                </a:lnTo>
                                <a:close/>
                                <a:moveTo>
                                  <a:pt x="1404" y="82"/>
                                </a:moveTo>
                                <a:lnTo>
                                  <a:pt x="1394" y="73"/>
                                </a:lnTo>
                                <a:lnTo>
                                  <a:pt x="1388" y="73"/>
                                </a:lnTo>
                                <a:lnTo>
                                  <a:pt x="1379" y="78"/>
                                </a:lnTo>
                                <a:lnTo>
                                  <a:pt x="1379" y="93"/>
                                </a:lnTo>
                                <a:lnTo>
                                  <a:pt x="1383" y="98"/>
                                </a:lnTo>
                                <a:lnTo>
                                  <a:pt x="1399" y="98"/>
                                </a:lnTo>
                                <a:lnTo>
                                  <a:pt x="1399" y="87"/>
                                </a:lnTo>
                                <a:lnTo>
                                  <a:pt x="1404" y="82"/>
                                </a:lnTo>
                                <a:close/>
                                <a:moveTo>
                                  <a:pt x="1429" y="8"/>
                                </a:moveTo>
                                <a:lnTo>
                                  <a:pt x="1424" y="8"/>
                                </a:lnTo>
                                <a:lnTo>
                                  <a:pt x="1418" y="13"/>
                                </a:lnTo>
                                <a:lnTo>
                                  <a:pt x="1418" y="18"/>
                                </a:lnTo>
                                <a:lnTo>
                                  <a:pt x="1424" y="22"/>
                                </a:lnTo>
                                <a:lnTo>
                                  <a:pt x="1429" y="18"/>
                                </a:lnTo>
                                <a:lnTo>
                                  <a:pt x="1429" y="8"/>
                                </a:lnTo>
                                <a:close/>
                                <a:moveTo>
                                  <a:pt x="1448" y="33"/>
                                </a:moveTo>
                                <a:lnTo>
                                  <a:pt x="1443" y="27"/>
                                </a:lnTo>
                                <a:lnTo>
                                  <a:pt x="1439" y="27"/>
                                </a:lnTo>
                                <a:lnTo>
                                  <a:pt x="1439" y="33"/>
                                </a:lnTo>
                                <a:lnTo>
                                  <a:pt x="1448" y="33"/>
                                </a:lnTo>
                                <a:close/>
                                <a:moveTo>
                                  <a:pt x="1508" y="18"/>
                                </a:moveTo>
                                <a:lnTo>
                                  <a:pt x="1503" y="18"/>
                                </a:lnTo>
                                <a:lnTo>
                                  <a:pt x="1499" y="13"/>
                                </a:lnTo>
                                <a:lnTo>
                                  <a:pt x="1494" y="13"/>
                                </a:lnTo>
                                <a:lnTo>
                                  <a:pt x="1494" y="3"/>
                                </a:lnTo>
                                <a:lnTo>
                                  <a:pt x="1484" y="3"/>
                                </a:lnTo>
                                <a:lnTo>
                                  <a:pt x="1478" y="8"/>
                                </a:lnTo>
                                <a:lnTo>
                                  <a:pt x="1473" y="13"/>
                                </a:lnTo>
                                <a:lnTo>
                                  <a:pt x="1454" y="13"/>
                                </a:lnTo>
                                <a:lnTo>
                                  <a:pt x="1459" y="22"/>
                                </a:lnTo>
                                <a:lnTo>
                                  <a:pt x="1464" y="27"/>
                                </a:lnTo>
                                <a:lnTo>
                                  <a:pt x="1484" y="27"/>
                                </a:lnTo>
                                <a:lnTo>
                                  <a:pt x="1484" y="33"/>
                                </a:lnTo>
                                <a:lnTo>
                                  <a:pt x="1499" y="27"/>
                                </a:lnTo>
                                <a:lnTo>
                                  <a:pt x="1499" y="22"/>
                                </a:lnTo>
                                <a:lnTo>
                                  <a:pt x="1508" y="22"/>
                                </a:lnTo>
                                <a:lnTo>
                                  <a:pt x="1508" y="18"/>
                                </a:lnTo>
                                <a:close/>
                                <a:moveTo>
                                  <a:pt x="1743" y="188"/>
                                </a:moveTo>
                                <a:lnTo>
                                  <a:pt x="1739" y="183"/>
                                </a:lnTo>
                                <a:lnTo>
                                  <a:pt x="1729" y="177"/>
                                </a:lnTo>
                                <a:lnTo>
                                  <a:pt x="1724" y="183"/>
                                </a:lnTo>
                                <a:lnTo>
                                  <a:pt x="1718" y="188"/>
                                </a:lnTo>
                                <a:lnTo>
                                  <a:pt x="1724" y="198"/>
                                </a:lnTo>
                                <a:lnTo>
                                  <a:pt x="1739" y="193"/>
                                </a:lnTo>
                                <a:lnTo>
                                  <a:pt x="1743" y="188"/>
                                </a:lnTo>
                                <a:close/>
                                <a:moveTo>
                                  <a:pt x="1785" y="190"/>
                                </a:moveTo>
                                <a:lnTo>
                                  <a:pt x="1769" y="190"/>
                                </a:lnTo>
                                <a:lnTo>
                                  <a:pt x="1758" y="188"/>
                                </a:lnTo>
                                <a:lnTo>
                                  <a:pt x="1752" y="192"/>
                                </a:lnTo>
                                <a:lnTo>
                                  <a:pt x="1749" y="196"/>
                                </a:lnTo>
                                <a:lnTo>
                                  <a:pt x="1743" y="204"/>
                                </a:lnTo>
                                <a:lnTo>
                                  <a:pt x="1739" y="214"/>
                                </a:lnTo>
                                <a:lnTo>
                                  <a:pt x="1734" y="214"/>
                                </a:lnTo>
                                <a:lnTo>
                                  <a:pt x="1724" y="220"/>
                                </a:lnTo>
                                <a:lnTo>
                                  <a:pt x="1713" y="220"/>
                                </a:lnTo>
                                <a:lnTo>
                                  <a:pt x="1709" y="224"/>
                                </a:lnTo>
                                <a:lnTo>
                                  <a:pt x="1709" y="194"/>
                                </a:lnTo>
                                <a:lnTo>
                                  <a:pt x="1704" y="190"/>
                                </a:lnTo>
                                <a:lnTo>
                                  <a:pt x="1709" y="190"/>
                                </a:lnTo>
                                <a:lnTo>
                                  <a:pt x="1706" y="184"/>
                                </a:lnTo>
                                <a:lnTo>
                                  <a:pt x="1704" y="178"/>
                                </a:lnTo>
                                <a:lnTo>
                                  <a:pt x="1704" y="164"/>
                                </a:lnTo>
                                <a:lnTo>
                                  <a:pt x="1683" y="164"/>
                                </a:lnTo>
                                <a:lnTo>
                                  <a:pt x="1664" y="154"/>
                                </a:lnTo>
                                <a:lnTo>
                                  <a:pt x="1658" y="154"/>
                                </a:lnTo>
                                <a:lnTo>
                                  <a:pt x="1653" y="148"/>
                                </a:lnTo>
                                <a:lnTo>
                                  <a:pt x="1649" y="144"/>
                                </a:lnTo>
                                <a:lnTo>
                                  <a:pt x="1653" y="140"/>
                                </a:lnTo>
                                <a:lnTo>
                                  <a:pt x="1688" y="140"/>
                                </a:lnTo>
                                <a:lnTo>
                                  <a:pt x="1699" y="148"/>
                                </a:lnTo>
                                <a:lnTo>
                                  <a:pt x="1718" y="144"/>
                                </a:lnTo>
                                <a:lnTo>
                                  <a:pt x="1739" y="140"/>
                                </a:lnTo>
                                <a:lnTo>
                                  <a:pt x="1741" y="136"/>
                                </a:lnTo>
                                <a:lnTo>
                                  <a:pt x="1743" y="130"/>
                                </a:lnTo>
                                <a:lnTo>
                                  <a:pt x="1748" y="118"/>
                                </a:lnTo>
                                <a:lnTo>
                                  <a:pt x="1764" y="118"/>
                                </a:lnTo>
                                <a:lnTo>
                                  <a:pt x="1764" y="110"/>
                                </a:lnTo>
                                <a:lnTo>
                                  <a:pt x="1767" y="104"/>
                                </a:lnTo>
                                <a:lnTo>
                                  <a:pt x="1769" y="104"/>
                                </a:lnTo>
                                <a:lnTo>
                                  <a:pt x="1767" y="102"/>
                                </a:lnTo>
                                <a:lnTo>
                                  <a:pt x="1759" y="94"/>
                                </a:lnTo>
                                <a:lnTo>
                                  <a:pt x="1753" y="88"/>
                                </a:lnTo>
                                <a:lnTo>
                                  <a:pt x="1749" y="84"/>
                                </a:lnTo>
                                <a:lnTo>
                                  <a:pt x="1742" y="78"/>
                                </a:lnTo>
                                <a:lnTo>
                                  <a:pt x="1738" y="76"/>
                                </a:lnTo>
                                <a:lnTo>
                                  <a:pt x="1734" y="80"/>
                                </a:lnTo>
                                <a:lnTo>
                                  <a:pt x="1724" y="84"/>
                                </a:lnTo>
                                <a:lnTo>
                                  <a:pt x="1709" y="88"/>
                                </a:lnTo>
                                <a:lnTo>
                                  <a:pt x="1713" y="74"/>
                                </a:lnTo>
                                <a:lnTo>
                                  <a:pt x="1724" y="64"/>
                                </a:lnTo>
                                <a:lnTo>
                                  <a:pt x="1724" y="58"/>
                                </a:lnTo>
                                <a:lnTo>
                                  <a:pt x="1724" y="50"/>
                                </a:lnTo>
                                <a:lnTo>
                                  <a:pt x="1704" y="50"/>
                                </a:lnTo>
                                <a:lnTo>
                                  <a:pt x="1704" y="58"/>
                                </a:lnTo>
                                <a:lnTo>
                                  <a:pt x="1694" y="54"/>
                                </a:lnTo>
                                <a:lnTo>
                                  <a:pt x="1688" y="50"/>
                                </a:lnTo>
                                <a:lnTo>
                                  <a:pt x="1683" y="54"/>
                                </a:lnTo>
                                <a:lnTo>
                                  <a:pt x="1664" y="54"/>
                                </a:lnTo>
                                <a:lnTo>
                                  <a:pt x="1674" y="44"/>
                                </a:lnTo>
                                <a:lnTo>
                                  <a:pt x="1658" y="34"/>
                                </a:lnTo>
                                <a:lnTo>
                                  <a:pt x="1649" y="24"/>
                                </a:lnTo>
                                <a:lnTo>
                                  <a:pt x="1639" y="34"/>
                                </a:lnTo>
                                <a:lnTo>
                                  <a:pt x="1634" y="40"/>
                                </a:lnTo>
                                <a:lnTo>
                                  <a:pt x="1633" y="46"/>
                                </a:lnTo>
                                <a:lnTo>
                                  <a:pt x="1633" y="50"/>
                                </a:lnTo>
                                <a:lnTo>
                                  <a:pt x="1633" y="60"/>
                                </a:lnTo>
                                <a:lnTo>
                                  <a:pt x="1634" y="74"/>
                                </a:lnTo>
                                <a:lnTo>
                                  <a:pt x="1631" y="86"/>
                                </a:lnTo>
                                <a:lnTo>
                                  <a:pt x="1629" y="90"/>
                                </a:lnTo>
                                <a:lnTo>
                                  <a:pt x="1625" y="94"/>
                                </a:lnTo>
                                <a:lnTo>
                                  <a:pt x="1614" y="100"/>
                                </a:lnTo>
                                <a:lnTo>
                                  <a:pt x="1598" y="104"/>
                                </a:lnTo>
                                <a:lnTo>
                                  <a:pt x="1589" y="100"/>
                                </a:lnTo>
                                <a:lnTo>
                                  <a:pt x="1593" y="88"/>
                                </a:lnTo>
                                <a:lnTo>
                                  <a:pt x="1605" y="74"/>
                                </a:lnTo>
                                <a:lnTo>
                                  <a:pt x="1608" y="70"/>
                                </a:lnTo>
                                <a:lnTo>
                                  <a:pt x="1610" y="66"/>
                                </a:lnTo>
                                <a:lnTo>
                                  <a:pt x="1604" y="70"/>
                                </a:lnTo>
                                <a:lnTo>
                                  <a:pt x="1589" y="74"/>
                                </a:lnTo>
                                <a:lnTo>
                                  <a:pt x="1589" y="70"/>
                                </a:lnTo>
                                <a:lnTo>
                                  <a:pt x="1593" y="58"/>
                                </a:lnTo>
                                <a:lnTo>
                                  <a:pt x="1598" y="54"/>
                                </a:lnTo>
                                <a:lnTo>
                                  <a:pt x="1593" y="54"/>
                                </a:lnTo>
                                <a:lnTo>
                                  <a:pt x="1604" y="44"/>
                                </a:lnTo>
                                <a:lnTo>
                                  <a:pt x="1608" y="40"/>
                                </a:lnTo>
                                <a:lnTo>
                                  <a:pt x="1614" y="34"/>
                                </a:lnTo>
                                <a:lnTo>
                                  <a:pt x="1623" y="28"/>
                                </a:lnTo>
                                <a:lnTo>
                                  <a:pt x="1614" y="20"/>
                                </a:lnTo>
                                <a:lnTo>
                                  <a:pt x="1611" y="16"/>
                                </a:lnTo>
                                <a:lnTo>
                                  <a:pt x="1617" y="8"/>
                                </a:lnTo>
                                <a:lnTo>
                                  <a:pt x="1614" y="4"/>
                                </a:lnTo>
                                <a:lnTo>
                                  <a:pt x="1599" y="14"/>
                                </a:lnTo>
                                <a:lnTo>
                                  <a:pt x="1590" y="16"/>
                                </a:lnTo>
                                <a:lnTo>
                                  <a:pt x="1584" y="14"/>
                                </a:lnTo>
                                <a:lnTo>
                                  <a:pt x="1584" y="4"/>
                                </a:lnTo>
                                <a:lnTo>
                                  <a:pt x="1582" y="0"/>
                                </a:lnTo>
                                <a:lnTo>
                                  <a:pt x="1575" y="0"/>
                                </a:lnTo>
                                <a:lnTo>
                                  <a:pt x="1568" y="10"/>
                                </a:lnTo>
                                <a:lnTo>
                                  <a:pt x="1559" y="28"/>
                                </a:lnTo>
                                <a:lnTo>
                                  <a:pt x="1563" y="28"/>
                                </a:lnTo>
                                <a:lnTo>
                                  <a:pt x="1568" y="34"/>
                                </a:lnTo>
                                <a:lnTo>
                                  <a:pt x="1579" y="44"/>
                                </a:lnTo>
                                <a:lnTo>
                                  <a:pt x="1584" y="40"/>
                                </a:lnTo>
                                <a:lnTo>
                                  <a:pt x="1579" y="54"/>
                                </a:lnTo>
                                <a:lnTo>
                                  <a:pt x="1568" y="64"/>
                                </a:lnTo>
                                <a:lnTo>
                                  <a:pt x="1568" y="80"/>
                                </a:lnTo>
                                <a:lnTo>
                                  <a:pt x="1563" y="88"/>
                                </a:lnTo>
                                <a:lnTo>
                                  <a:pt x="1559" y="100"/>
                                </a:lnTo>
                                <a:lnTo>
                                  <a:pt x="1549" y="104"/>
                                </a:lnTo>
                                <a:lnTo>
                                  <a:pt x="1544" y="118"/>
                                </a:lnTo>
                                <a:lnTo>
                                  <a:pt x="1543" y="128"/>
                                </a:lnTo>
                                <a:lnTo>
                                  <a:pt x="1540" y="136"/>
                                </a:lnTo>
                                <a:lnTo>
                                  <a:pt x="1535" y="136"/>
                                </a:lnTo>
                                <a:lnTo>
                                  <a:pt x="1529" y="130"/>
                                </a:lnTo>
                                <a:lnTo>
                                  <a:pt x="1529" y="116"/>
                                </a:lnTo>
                                <a:lnTo>
                                  <a:pt x="1533" y="102"/>
                                </a:lnTo>
                                <a:lnTo>
                                  <a:pt x="1537" y="90"/>
                                </a:lnTo>
                                <a:lnTo>
                                  <a:pt x="1533" y="84"/>
                                </a:lnTo>
                                <a:lnTo>
                                  <a:pt x="1524" y="74"/>
                                </a:lnTo>
                                <a:lnTo>
                                  <a:pt x="1519" y="74"/>
                                </a:lnTo>
                                <a:lnTo>
                                  <a:pt x="1529" y="54"/>
                                </a:lnTo>
                                <a:lnTo>
                                  <a:pt x="1533" y="34"/>
                                </a:lnTo>
                                <a:lnTo>
                                  <a:pt x="1524" y="40"/>
                                </a:lnTo>
                                <a:lnTo>
                                  <a:pt x="1515" y="46"/>
                                </a:lnTo>
                                <a:lnTo>
                                  <a:pt x="1509" y="54"/>
                                </a:lnTo>
                                <a:lnTo>
                                  <a:pt x="1504" y="64"/>
                                </a:lnTo>
                                <a:lnTo>
                                  <a:pt x="1499" y="80"/>
                                </a:lnTo>
                                <a:lnTo>
                                  <a:pt x="1492" y="94"/>
                                </a:lnTo>
                                <a:lnTo>
                                  <a:pt x="1488" y="108"/>
                                </a:lnTo>
                                <a:lnTo>
                                  <a:pt x="1485" y="122"/>
                                </a:lnTo>
                                <a:lnTo>
                                  <a:pt x="1484" y="134"/>
                                </a:lnTo>
                                <a:lnTo>
                                  <a:pt x="1483" y="144"/>
                                </a:lnTo>
                                <a:lnTo>
                                  <a:pt x="1480" y="154"/>
                                </a:lnTo>
                                <a:lnTo>
                                  <a:pt x="1475" y="162"/>
                                </a:lnTo>
                                <a:lnTo>
                                  <a:pt x="1469" y="164"/>
                                </a:lnTo>
                                <a:lnTo>
                                  <a:pt x="1454" y="160"/>
                                </a:lnTo>
                                <a:lnTo>
                                  <a:pt x="1459" y="154"/>
                                </a:lnTo>
                                <a:lnTo>
                                  <a:pt x="1454" y="134"/>
                                </a:lnTo>
                                <a:lnTo>
                                  <a:pt x="1452" y="120"/>
                                </a:lnTo>
                                <a:lnTo>
                                  <a:pt x="1453" y="110"/>
                                </a:lnTo>
                                <a:lnTo>
                                  <a:pt x="1454" y="104"/>
                                </a:lnTo>
                                <a:lnTo>
                                  <a:pt x="1459" y="92"/>
                                </a:lnTo>
                                <a:lnTo>
                                  <a:pt x="1469" y="80"/>
                                </a:lnTo>
                                <a:lnTo>
                                  <a:pt x="1473" y="72"/>
                                </a:lnTo>
                                <a:lnTo>
                                  <a:pt x="1476" y="66"/>
                                </a:lnTo>
                                <a:lnTo>
                                  <a:pt x="1484" y="58"/>
                                </a:lnTo>
                                <a:lnTo>
                                  <a:pt x="1487" y="50"/>
                                </a:lnTo>
                                <a:lnTo>
                                  <a:pt x="1484" y="44"/>
                                </a:lnTo>
                                <a:lnTo>
                                  <a:pt x="1473" y="40"/>
                                </a:lnTo>
                                <a:lnTo>
                                  <a:pt x="1464" y="28"/>
                                </a:lnTo>
                                <a:lnTo>
                                  <a:pt x="1464" y="46"/>
                                </a:lnTo>
                                <a:lnTo>
                                  <a:pt x="1463" y="56"/>
                                </a:lnTo>
                                <a:lnTo>
                                  <a:pt x="1461" y="66"/>
                                </a:lnTo>
                                <a:lnTo>
                                  <a:pt x="1458" y="72"/>
                                </a:lnTo>
                                <a:lnTo>
                                  <a:pt x="1454" y="70"/>
                                </a:lnTo>
                                <a:lnTo>
                                  <a:pt x="1448" y="58"/>
                                </a:lnTo>
                                <a:lnTo>
                                  <a:pt x="1439" y="44"/>
                                </a:lnTo>
                                <a:lnTo>
                                  <a:pt x="1424" y="44"/>
                                </a:lnTo>
                                <a:lnTo>
                                  <a:pt x="1429" y="64"/>
                                </a:lnTo>
                                <a:lnTo>
                                  <a:pt x="1424" y="64"/>
                                </a:lnTo>
                                <a:lnTo>
                                  <a:pt x="1424" y="70"/>
                                </a:lnTo>
                                <a:lnTo>
                                  <a:pt x="1404" y="70"/>
                                </a:lnTo>
                                <a:lnTo>
                                  <a:pt x="1413" y="80"/>
                                </a:lnTo>
                                <a:lnTo>
                                  <a:pt x="1429" y="88"/>
                                </a:lnTo>
                                <a:lnTo>
                                  <a:pt x="1418" y="88"/>
                                </a:lnTo>
                                <a:lnTo>
                                  <a:pt x="1409" y="94"/>
                                </a:lnTo>
                                <a:lnTo>
                                  <a:pt x="1404" y="94"/>
                                </a:lnTo>
                                <a:lnTo>
                                  <a:pt x="1404" y="110"/>
                                </a:lnTo>
                                <a:lnTo>
                                  <a:pt x="1399" y="104"/>
                                </a:lnTo>
                                <a:lnTo>
                                  <a:pt x="1388" y="104"/>
                                </a:lnTo>
                                <a:lnTo>
                                  <a:pt x="1383" y="114"/>
                                </a:lnTo>
                                <a:lnTo>
                                  <a:pt x="1379" y="118"/>
                                </a:lnTo>
                                <a:lnTo>
                                  <a:pt x="1374" y="118"/>
                                </a:lnTo>
                                <a:lnTo>
                                  <a:pt x="1379" y="130"/>
                                </a:lnTo>
                                <a:lnTo>
                                  <a:pt x="1379" y="134"/>
                                </a:lnTo>
                                <a:lnTo>
                                  <a:pt x="1374" y="134"/>
                                </a:lnTo>
                                <a:lnTo>
                                  <a:pt x="1364" y="140"/>
                                </a:lnTo>
                                <a:lnTo>
                                  <a:pt x="1358" y="144"/>
                                </a:lnTo>
                                <a:lnTo>
                                  <a:pt x="1358" y="154"/>
                                </a:lnTo>
                                <a:lnTo>
                                  <a:pt x="1364" y="160"/>
                                </a:lnTo>
                                <a:lnTo>
                                  <a:pt x="1358" y="170"/>
                                </a:lnTo>
                                <a:lnTo>
                                  <a:pt x="1353" y="174"/>
                                </a:lnTo>
                                <a:lnTo>
                                  <a:pt x="1353" y="190"/>
                                </a:lnTo>
                                <a:lnTo>
                                  <a:pt x="1358" y="194"/>
                                </a:lnTo>
                                <a:lnTo>
                                  <a:pt x="1358" y="200"/>
                                </a:lnTo>
                                <a:lnTo>
                                  <a:pt x="1349" y="194"/>
                                </a:lnTo>
                                <a:lnTo>
                                  <a:pt x="1339" y="184"/>
                                </a:lnTo>
                                <a:lnTo>
                                  <a:pt x="1334" y="184"/>
                                </a:lnTo>
                                <a:lnTo>
                                  <a:pt x="1323" y="190"/>
                                </a:lnTo>
                                <a:lnTo>
                                  <a:pt x="1309" y="194"/>
                                </a:lnTo>
                                <a:lnTo>
                                  <a:pt x="1299" y="194"/>
                                </a:lnTo>
                                <a:lnTo>
                                  <a:pt x="1309" y="190"/>
                                </a:lnTo>
                                <a:lnTo>
                                  <a:pt x="1316" y="182"/>
                                </a:lnTo>
                                <a:lnTo>
                                  <a:pt x="1325" y="176"/>
                                </a:lnTo>
                                <a:lnTo>
                                  <a:pt x="1333" y="170"/>
                                </a:lnTo>
                                <a:lnTo>
                                  <a:pt x="1334" y="164"/>
                                </a:lnTo>
                                <a:lnTo>
                                  <a:pt x="1323" y="160"/>
                                </a:lnTo>
                                <a:lnTo>
                                  <a:pt x="1314" y="154"/>
                                </a:lnTo>
                                <a:lnTo>
                                  <a:pt x="1309" y="154"/>
                                </a:lnTo>
                                <a:lnTo>
                                  <a:pt x="1309" y="170"/>
                                </a:lnTo>
                                <a:lnTo>
                                  <a:pt x="1299" y="170"/>
                                </a:lnTo>
                                <a:lnTo>
                                  <a:pt x="1299" y="164"/>
                                </a:lnTo>
                                <a:lnTo>
                                  <a:pt x="1293" y="160"/>
                                </a:lnTo>
                                <a:lnTo>
                                  <a:pt x="1284" y="160"/>
                                </a:lnTo>
                                <a:lnTo>
                                  <a:pt x="1279" y="164"/>
                                </a:lnTo>
                                <a:lnTo>
                                  <a:pt x="1279" y="160"/>
                                </a:lnTo>
                                <a:lnTo>
                                  <a:pt x="1254" y="160"/>
                                </a:lnTo>
                                <a:lnTo>
                                  <a:pt x="1244" y="154"/>
                                </a:lnTo>
                                <a:lnTo>
                                  <a:pt x="1249" y="164"/>
                                </a:lnTo>
                                <a:lnTo>
                                  <a:pt x="1254" y="170"/>
                                </a:lnTo>
                                <a:lnTo>
                                  <a:pt x="1259" y="178"/>
                                </a:lnTo>
                                <a:lnTo>
                                  <a:pt x="1269" y="184"/>
                                </a:lnTo>
                                <a:lnTo>
                                  <a:pt x="1284" y="190"/>
                                </a:lnTo>
                                <a:lnTo>
                                  <a:pt x="1284" y="204"/>
                                </a:lnTo>
                                <a:lnTo>
                                  <a:pt x="1289" y="214"/>
                                </a:lnTo>
                                <a:lnTo>
                                  <a:pt x="1289" y="224"/>
                                </a:lnTo>
                                <a:lnTo>
                                  <a:pt x="1293" y="230"/>
                                </a:lnTo>
                                <a:lnTo>
                                  <a:pt x="1299" y="234"/>
                                </a:lnTo>
                                <a:lnTo>
                                  <a:pt x="1304" y="238"/>
                                </a:lnTo>
                                <a:lnTo>
                                  <a:pt x="1289" y="238"/>
                                </a:lnTo>
                                <a:lnTo>
                                  <a:pt x="1284" y="234"/>
                                </a:lnTo>
                                <a:lnTo>
                                  <a:pt x="1274" y="224"/>
                                </a:lnTo>
                                <a:lnTo>
                                  <a:pt x="1269" y="220"/>
                                </a:lnTo>
                                <a:lnTo>
                                  <a:pt x="1269" y="208"/>
                                </a:lnTo>
                                <a:lnTo>
                                  <a:pt x="1259" y="208"/>
                                </a:lnTo>
                                <a:lnTo>
                                  <a:pt x="1254" y="214"/>
                                </a:lnTo>
                                <a:lnTo>
                                  <a:pt x="1254" y="220"/>
                                </a:lnTo>
                                <a:lnTo>
                                  <a:pt x="1249" y="220"/>
                                </a:lnTo>
                                <a:lnTo>
                                  <a:pt x="1244" y="224"/>
                                </a:lnTo>
                                <a:lnTo>
                                  <a:pt x="1239" y="208"/>
                                </a:lnTo>
                                <a:lnTo>
                                  <a:pt x="1233" y="214"/>
                                </a:lnTo>
                                <a:lnTo>
                                  <a:pt x="1224" y="220"/>
                                </a:lnTo>
                                <a:lnTo>
                                  <a:pt x="1229" y="220"/>
                                </a:lnTo>
                                <a:lnTo>
                                  <a:pt x="1224" y="224"/>
                                </a:lnTo>
                                <a:lnTo>
                                  <a:pt x="1219" y="234"/>
                                </a:lnTo>
                                <a:lnTo>
                                  <a:pt x="1214" y="230"/>
                                </a:lnTo>
                                <a:lnTo>
                                  <a:pt x="1209" y="238"/>
                                </a:lnTo>
                                <a:lnTo>
                                  <a:pt x="1209" y="268"/>
                                </a:lnTo>
                                <a:lnTo>
                                  <a:pt x="1203" y="280"/>
                                </a:lnTo>
                                <a:lnTo>
                                  <a:pt x="1199" y="290"/>
                                </a:lnTo>
                                <a:lnTo>
                                  <a:pt x="1194" y="294"/>
                                </a:lnTo>
                                <a:lnTo>
                                  <a:pt x="1189" y="298"/>
                                </a:lnTo>
                                <a:lnTo>
                                  <a:pt x="1184" y="310"/>
                                </a:lnTo>
                                <a:lnTo>
                                  <a:pt x="1184" y="298"/>
                                </a:lnTo>
                                <a:lnTo>
                                  <a:pt x="1184" y="294"/>
                                </a:lnTo>
                                <a:lnTo>
                                  <a:pt x="1194" y="294"/>
                                </a:lnTo>
                                <a:lnTo>
                                  <a:pt x="1194" y="244"/>
                                </a:lnTo>
                                <a:lnTo>
                                  <a:pt x="1203" y="234"/>
                                </a:lnTo>
                                <a:lnTo>
                                  <a:pt x="1199" y="230"/>
                                </a:lnTo>
                                <a:lnTo>
                                  <a:pt x="1199" y="220"/>
                                </a:lnTo>
                                <a:lnTo>
                                  <a:pt x="1194" y="208"/>
                                </a:lnTo>
                                <a:lnTo>
                                  <a:pt x="1189" y="220"/>
                                </a:lnTo>
                                <a:lnTo>
                                  <a:pt x="1184" y="230"/>
                                </a:lnTo>
                                <a:lnTo>
                                  <a:pt x="1184" y="234"/>
                                </a:lnTo>
                                <a:lnTo>
                                  <a:pt x="1179" y="254"/>
                                </a:lnTo>
                                <a:lnTo>
                                  <a:pt x="1173" y="268"/>
                                </a:lnTo>
                                <a:lnTo>
                                  <a:pt x="1173" y="280"/>
                                </a:lnTo>
                                <a:lnTo>
                                  <a:pt x="1164" y="290"/>
                                </a:lnTo>
                                <a:lnTo>
                                  <a:pt x="1159" y="298"/>
                                </a:lnTo>
                                <a:lnTo>
                                  <a:pt x="1159" y="268"/>
                                </a:lnTo>
                                <a:lnTo>
                                  <a:pt x="1164" y="250"/>
                                </a:lnTo>
                                <a:lnTo>
                                  <a:pt x="1164" y="244"/>
                                </a:lnTo>
                                <a:lnTo>
                                  <a:pt x="1159" y="234"/>
                                </a:lnTo>
                                <a:lnTo>
                                  <a:pt x="1154" y="230"/>
                                </a:lnTo>
                                <a:lnTo>
                                  <a:pt x="1143" y="234"/>
                                </a:lnTo>
                                <a:lnTo>
                                  <a:pt x="1134" y="238"/>
                                </a:lnTo>
                                <a:lnTo>
                                  <a:pt x="1129" y="244"/>
                                </a:lnTo>
                                <a:lnTo>
                                  <a:pt x="1129" y="260"/>
                                </a:lnTo>
                                <a:lnTo>
                                  <a:pt x="1124" y="274"/>
                                </a:lnTo>
                                <a:lnTo>
                                  <a:pt x="1124" y="280"/>
                                </a:lnTo>
                                <a:lnTo>
                                  <a:pt x="1134" y="290"/>
                                </a:lnTo>
                                <a:lnTo>
                                  <a:pt x="1139" y="298"/>
                                </a:lnTo>
                                <a:lnTo>
                                  <a:pt x="1143" y="310"/>
                                </a:lnTo>
                                <a:lnTo>
                                  <a:pt x="1143" y="314"/>
                                </a:lnTo>
                                <a:lnTo>
                                  <a:pt x="1143" y="320"/>
                                </a:lnTo>
                                <a:lnTo>
                                  <a:pt x="1139" y="320"/>
                                </a:lnTo>
                                <a:lnTo>
                                  <a:pt x="1143" y="314"/>
                                </a:lnTo>
                                <a:lnTo>
                                  <a:pt x="1129" y="310"/>
                                </a:lnTo>
                                <a:lnTo>
                                  <a:pt x="1119" y="304"/>
                                </a:lnTo>
                                <a:lnTo>
                                  <a:pt x="1113" y="298"/>
                                </a:lnTo>
                                <a:lnTo>
                                  <a:pt x="1113" y="314"/>
                                </a:lnTo>
                                <a:lnTo>
                                  <a:pt x="1099" y="314"/>
                                </a:lnTo>
                                <a:lnTo>
                                  <a:pt x="1099" y="320"/>
                                </a:lnTo>
                                <a:lnTo>
                                  <a:pt x="1094" y="314"/>
                                </a:lnTo>
                                <a:lnTo>
                                  <a:pt x="1089" y="314"/>
                                </a:lnTo>
                                <a:lnTo>
                                  <a:pt x="1089" y="310"/>
                                </a:lnTo>
                                <a:lnTo>
                                  <a:pt x="1083" y="304"/>
                                </a:lnTo>
                                <a:lnTo>
                                  <a:pt x="1083" y="298"/>
                                </a:lnTo>
                                <a:lnTo>
                                  <a:pt x="1089" y="290"/>
                                </a:lnTo>
                                <a:lnTo>
                                  <a:pt x="1079" y="290"/>
                                </a:lnTo>
                                <a:lnTo>
                                  <a:pt x="1074" y="294"/>
                                </a:lnTo>
                                <a:lnTo>
                                  <a:pt x="1079" y="294"/>
                                </a:lnTo>
                                <a:lnTo>
                                  <a:pt x="1074" y="304"/>
                                </a:lnTo>
                                <a:lnTo>
                                  <a:pt x="1064" y="314"/>
                                </a:lnTo>
                                <a:lnTo>
                                  <a:pt x="1069" y="320"/>
                                </a:lnTo>
                                <a:lnTo>
                                  <a:pt x="1074" y="328"/>
                                </a:lnTo>
                                <a:lnTo>
                                  <a:pt x="1079" y="328"/>
                                </a:lnTo>
                                <a:lnTo>
                                  <a:pt x="1079" y="334"/>
                                </a:lnTo>
                                <a:lnTo>
                                  <a:pt x="1074" y="340"/>
                                </a:lnTo>
                                <a:lnTo>
                                  <a:pt x="1079" y="344"/>
                                </a:lnTo>
                                <a:lnTo>
                                  <a:pt x="1069" y="340"/>
                                </a:lnTo>
                                <a:lnTo>
                                  <a:pt x="1053" y="340"/>
                                </a:lnTo>
                                <a:lnTo>
                                  <a:pt x="1053" y="344"/>
                                </a:lnTo>
                                <a:lnTo>
                                  <a:pt x="1044" y="350"/>
                                </a:lnTo>
                                <a:lnTo>
                                  <a:pt x="1039" y="354"/>
                                </a:lnTo>
                                <a:lnTo>
                                  <a:pt x="1034" y="354"/>
                                </a:lnTo>
                                <a:lnTo>
                                  <a:pt x="1034" y="370"/>
                                </a:lnTo>
                                <a:lnTo>
                                  <a:pt x="1064" y="370"/>
                                </a:lnTo>
                                <a:lnTo>
                                  <a:pt x="1059" y="374"/>
                                </a:lnTo>
                                <a:lnTo>
                                  <a:pt x="1059" y="380"/>
                                </a:lnTo>
                                <a:lnTo>
                                  <a:pt x="1053" y="384"/>
                                </a:lnTo>
                                <a:lnTo>
                                  <a:pt x="1039" y="384"/>
                                </a:lnTo>
                                <a:lnTo>
                                  <a:pt x="1044" y="394"/>
                                </a:lnTo>
                                <a:lnTo>
                                  <a:pt x="1044" y="400"/>
                                </a:lnTo>
                                <a:lnTo>
                                  <a:pt x="1053" y="404"/>
                                </a:lnTo>
                                <a:lnTo>
                                  <a:pt x="1176" y="404"/>
                                </a:lnTo>
                                <a:lnTo>
                                  <a:pt x="1189" y="380"/>
                                </a:lnTo>
                                <a:lnTo>
                                  <a:pt x="1180" y="344"/>
                                </a:lnTo>
                                <a:lnTo>
                                  <a:pt x="1179" y="340"/>
                                </a:lnTo>
                                <a:lnTo>
                                  <a:pt x="1189" y="328"/>
                                </a:lnTo>
                                <a:lnTo>
                                  <a:pt x="1199" y="340"/>
                                </a:lnTo>
                                <a:lnTo>
                                  <a:pt x="1209" y="340"/>
                                </a:lnTo>
                                <a:lnTo>
                                  <a:pt x="1214" y="344"/>
                                </a:lnTo>
                                <a:lnTo>
                                  <a:pt x="1224" y="344"/>
                                </a:lnTo>
                                <a:lnTo>
                                  <a:pt x="1229" y="340"/>
                                </a:lnTo>
                                <a:lnTo>
                                  <a:pt x="1229" y="328"/>
                                </a:lnTo>
                                <a:lnTo>
                                  <a:pt x="1226" y="320"/>
                                </a:lnTo>
                                <a:lnTo>
                                  <a:pt x="1224" y="314"/>
                                </a:lnTo>
                                <a:lnTo>
                                  <a:pt x="1224" y="310"/>
                                </a:lnTo>
                                <a:lnTo>
                                  <a:pt x="1229" y="304"/>
                                </a:lnTo>
                                <a:lnTo>
                                  <a:pt x="1249" y="298"/>
                                </a:lnTo>
                                <a:lnTo>
                                  <a:pt x="1274" y="324"/>
                                </a:lnTo>
                                <a:lnTo>
                                  <a:pt x="1309" y="388"/>
                                </a:lnTo>
                                <a:lnTo>
                                  <a:pt x="1323" y="394"/>
                                </a:lnTo>
                                <a:lnTo>
                                  <a:pt x="1344" y="400"/>
                                </a:lnTo>
                                <a:lnTo>
                                  <a:pt x="1364" y="410"/>
                                </a:lnTo>
                                <a:lnTo>
                                  <a:pt x="1388" y="370"/>
                                </a:lnTo>
                                <a:lnTo>
                                  <a:pt x="1413" y="374"/>
                                </a:lnTo>
                                <a:lnTo>
                                  <a:pt x="1413" y="388"/>
                                </a:lnTo>
                                <a:lnTo>
                                  <a:pt x="1439" y="394"/>
                                </a:lnTo>
                                <a:lnTo>
                                  <a:pt x="1459" y="410"/>
                                </a:lnTo>
                                <a:lnTo>
                                  <a:pt x="1473" y="380"/>
                                </a:lnTo>
                                <a:lnTo>
                                  <a:pt x="1489" y="374"/>
                                </a:lnTo>
                                <a:lnTo>
                                  <a:pt x="1494" y="370"/>
                                </a:lnTo>
                                <a:lnTo>
                                  <a:pt x="1494" y="358"/>
                                </a:lnTo>
                                <a:lnTo>
                                  <a:pt x="1499" y="354"/>
                                </a:lnTo>
                                <a:lnTo>
                                  <a:pt x="1503" y="354"/>
                                </a:lnTo>
                                <a:lnTo>
                                  <a:pt x="1508" y="350"/>
                                </a:lnTo>
                                <a:lnTo>
                                  <a:pt x="1519" y="340"/>
                                </a:lnTo>
                                <a:lnTo>
                                  <a:pt x="1514" y="328"/>
                                </a:lnTo>
                                <a:lnTo>
                                  <a:pt x="1514" y="314"/>
                                </a:lnTo>
                                <a:lnTo>
                                  <a:pt x="1508" y="304"/>
                                </a:lnTo>
                                <a:lnTo>
                                  <a:pt x="1508" y="298"/>
                                </a:lnTo>
                                <a:lnTo>
                                  <a:pt x="1508" y="294"/>
                                </a:lnTo>
                                <a:lnTo>
                                  <a:pt x="1506" y="282"/>
                                </a:lnTo>
                                <a:lnTo>
                                  <a:pt x="1506" y="268"/>
                                </a:lnTo>
                                <a:lnTo>
                                  <a:pt x="1508" y="254"/>
                                </a:lnTo>
                                <a:lnTo>
                                  <a:pt x="1508" y="244"/>
                                </a:lnTo>
                                <a:lnTo>
                                  <a:pt x="1510" y="238"/>
                                </a:lnTo>
                                <a:lnTo>
                                  <a:pt x="1514" y="224"/>
                                </a:lnTo>
                                <a:lnTo>
                                  <a:pt x="1524" y="220"/>
                                </a:lnTo>
                                <a:lnTo>
                                  <a:pt x="1532" y="212"/>
                                </a:lnTo>
                                <a:lnTo>
                                  <a:pt x="1541" y="206"/>
                                </a:lnTo>
                                <a:lnTo>
                                  <a:pt x="1551" y="202"/>
                                </a:lnTo>
                                <a:lnTo>
                                  <a:pt x="1559" y="200"/>
                                </a:lnTo>
                                <a:lnTo>
                                  <a:pt x="1563" y="200"/>
                                </a:lnTo>
                                <a:lnTo>
                                  <a:pt x="1568" y="194"/>
                                </a:lnTo>
                                <a:lnTo>
                                  <a:pt x="1589" y="184"/>
                                </a:lnTo>
                                <a:lnTo>
                                  <a:pt x="1593" y="190"/>
                                </a:lnTo>
                                <a:lnTo>
                                  <a:pt x="1609" y="184"/>
                                </a:lnTo>
                                <a:lnTo>
                                  <a:pt x="1623" y="184"/>
                                </a:lnTo>
                                <a:lnTo>
                                  <a:pt x="1639" y="190"/>
                                </a:lnTo>
                                <a:lnTo>
                                  <a:pt x="1656" y="206"/>
                                </a:lnTo>
                                <a:lnTo>
                                  <a:pt x="1664" y="208"/>
                                </a:lnTo>
                                <a:lnTo>
                                  <a:pt x="1683" y="208"/>
                                </a:lnTo>
                                <a:lnTo>
                                  <a:pt x="1683" y="230"/>
                                </a:lnTo>
                                <a:lnTo>
                                  <a:pt x="1688" y="234"/>
                                </a:lnTo>
                                <a:lnTo>
                                  <a:pt x="1694" y="238"/>
                                </a:lnTo>
                                <a:lnTo>
                                  <a:pt x="1699" y="244"/>
                                </a:lnTo>
                                <a:lnTo>
                                  <a:pt x="1699" y="254"/>
                                </a:lnTo>
                                <a:lnTo>
                                  <a:pt x="1688" y="260"/>
                                </a:lnTo>
                                <a:lnTo>
                                  <a:pt x="1688" y="274"/>
                                </a:lnTo>
                                <a:lnTo>
                                  <a:pt x="1683" y="274"/>
                                </a:lnTo>
                                <a:lnTo>
                                  <a:pt x="1688" y="284"/>
                                </a:lnTo>
                                <a:lnTo>
                                  <a:pt x="1694" y="294"/>
                                </a:lnTo>
                                <a:lnTo>
                                  <a:pt x="1713" y="284"/>
                                </a:lnTo>
                                <a:lnTo>
                                  <a:pt x="1713" y="274"/>
                                </a:lnTo>
                                <a:lnTo>
                                  <a:pt x="1729" y="268"/>
                                </a:lnTo>
                                <a:lnTo>
                                  <a:pt x="1748" y="260"/>
                                </a:lnTo>
                                <a:lnTo>
                                  <a:pt x="1759" y="254"/>
                                </a:lnTo>
                                <a:lnTo>
                                  <a:pt x="1759" y="238"/>
                                </a:lnTo>
                                <a:lnTo>
                                  <a:pt x="1764" y="230"/>
                                </a:lnTo>
                                <a:lnTo>
                                  <a:pt x="1773" y="230"/>
                                </a:lnTo>
                                <a:lnTo>
                                  <a:pt x="1784" y="224"/>
                                </a:lnTo>
                                <a:lnTo>
                                  <a:pt x="1785" y="218"/>
                                </a:lnTo>
                                <a:lnTo>
                                  <a:pt x="1785" y="1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0" name="Freeform 854"/>
                        <wps:cNvSpPr>
                          <a:spLocks/>
                        </wps:cNvSpPr>
                        <wps:spPr bwMode="auto">
                          <a:xfrm>
                            <a:off x="1911" y="-609"/>
                            <a:ext cx="76" cy="70"/>
                          </a:xfrm>
                          <a:custGeom>
                            <a:avLst/>
                            <a:gdLst>
                              <a:gd name="T0" fmla="+- 0 1948 1912"/>
                              <a:gd name="T1" fmla="*/ T0 w 76"/>
                              <a:gd name="T2" fmla="+- 0 -609 -609"/>
                              <a:gd name="T3" fmla="*/ -609 h 70"/>
                              <a:gd name="T4" fmla="+- 0 1933 1912"/>
                              <a:gd name="T5" fmla="*/ T4 w 76"/>
                              <a:gd name="T6" fmla="+- 0 -606 -609"/>
                              <a:gd name="T7" fmla="*/ -606 h 70"/>
                              <a:gd name="T8" fmla="+- 0 1922 1912"/>
                              <a:gd name="T9" fmla="*/ T8 w 76"/>
                              <a:gd name="T10" fmla="+- 0 -599 -609"/>
                              <a:gd name="T11" fmla="*/ -599 h 70"/>
                              <a:gd name="T12" fmla="+- 0 1914 1912"/>
                              <a:gd name="T13" fmla="*/ T12 w 76"/>
                              <a:gd name="T14" fmla="+- 0 -588 -609"/>
                              <a:gd name="T15" fmla="*/ -588 h 70"/>
                              <a:gd name="T16" fmla="+- 0 1912 1912"/>
                              <a:gd name="T17" fmla="*/ T16 w 76"/>
                              <a:gd name="T18" fmla="+- 0 -574 -609"/>
                              <a:gd name="T19" fmla="*/ -574 h 70"/>
                              <a:gd name="T20" fmla="+- 0 1914 1912"/>
                              <a:gd name="T21" fmla="*/ T20 w 76"/>
                              <a:gd name="T22" fmla="+- 0 -560 -609"/>
                              <a:gd name="T23" fmla="*/ -560 h 70"/>
                              <a:gd name="T24" fmla="+- 0 1922 1912"/>
                              <a:gd name="T25" fmla="*/ T24 w 76"/>
                              <a:gd name="T26" fmla="+- 0 -549 -609"/>
                              <a:gd name="T27" fmla="*/ -549 h 70"/>
                              <a:gd name="T28" fmla="+- 0 1933 1912"/>
                              <a:gd name="T29" fmla="*/ T28 w 76"/>
                              <a:gd name="T30" fmla="+- 0 -542 -609"/>
                              <a:gd name="T31" fmla="*/ -542 h 70"/>
                              <a:gd name="T32" fmla="+- 0 1948 1912"/>
                              <a:gd name="T33" fmla="*/ T32 w 76"/>
                              <a:gd name="T34" fmla="+- 0 -539 -609"/>
                              <a:gd name="T35" fmla="*/ -539 h 70"/>
                              <a:gd name="T36" fmla="+- 0 1962 1912"/>
                              <a:gd name="T37" fmla="*/ T36 w 76"/>
                              <a:gd name="T38" fmla="+- 0 -542 -609"/>
                              <a:gd name="T39" fmla="*/ -542 h 70"/>
                              <a:gd name="T40" fmla="+- 0 1975 1912"/>
                              <a:gd name="T41" fmla="*/ T40 w 76"/>
                              <a:gd name="T42" fmla="+- 0 -549 -609"/>
                              <a:gd name="T43" fmla="*/ -549 h 70"/>
                              <a:gd name="T44" fmla="+- 0 1984 1912"/>
                              <a:gd name="T45" fmla="*/ T44 w 76"/>
                              <a:gd name="T46" fmla="+- 0 -560 -609"/>
                              <a:gd name="T47" fmla="*/ -560 h 70"/>
                              <a:gd name="T48" fmla="+- 0 1987 1912"/>
                              <a:gd name="T49" fmla="*/ T48 w 76"/>
                              <a:gd name="T50" fmla="+- 0 -574 -609"/>
                              <a:gd name="T51" fmla="*/ -574 h 70"/>
                              <a:gd name="T52" fmla="+- 0 1984 1912"/>
                              <a:gd name="T53" fmla="*/ T52 w 76"/>
                              <a:gd name="T54" fmla="+- 0 -588 -609"/>
                              <a:gd name="T55" fmla="*/ -588 h 70"/>
                              <a:gd name="T56" fmla="+- 0 1975 1912"/>
                              <a:gd name="T57" fmla="*/ T56 w 76"/>
                              <a:gd name="T58" fmla="+- 0 -599 -609"/>
                              <a:gd name="T59" fmla="*/ -599 h 70"/>
                              <a:gd name="T60" fmla="+- 0 1962 1912"/>
                              <a:gd name="T61" fmla="*/ T60 w 76"/>
                              <a:gd name="T62" fmla="+- 0 -606 -609"/>
                              <a:gd name="T63" fmla="*/ -606 h 70"/>
                              <a:gd name="T64" fmla="+- 0 1948 1912"/>
                              <a:gd name="T65" fmla="*/ T64 w 76"/>
                              <a:gd name="T66" fmla="+- 0 -609 -609"/>
                              <a:gd name="T67" fmla="*/ -609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6" h="70">
                                <a:moveTo>
                                  <a:pt x="36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0"/>
                                </a:lnTo>
                                <a:lnTo>
                                  <a:pt x="2" y="21"/>
                                </a:lnTo>
                                <a:lnTo>
                                  <a:pt x="0" y="35"/>
                                </a:lnTo>
                                <a:lnTo>
                                  <a:pt x="2" y="49"/>
                                </a:lnTo>
                                <a:lnTo>
                                  <a:pt x="10" y="60"/>
                                </a:lnTo>
                                <a:lnTo>
                                  <a:pt x="21" y="67"/>
                                </a:lnTo>
                                <a:lnTo>
                                  <a:pt x="36" y="70"/>
                                </a:lnTo>
                                <a:lnTo>
                                  <a:pt x="50" y="67"/>
                                </a:lnTo>
                                <a:lnTo>
                                  <a:pt x="63" y="60"/>
                                </a:lnTo>
                                <a:lnTo>
                                  <a:pt x="72" y="49"/>
                                </a:lnTo>
                                <a:lnTo>
                                  <a:pt x="75" y="35"/>
                                </a:lnTo>
                                <a:lnTo>
                                  <a:pt x="72" y="21"/>
                                </a:lnTo>
                                <a:lnTo>
                                  <a:pt x="63" y="10"/>
                                </a:lnTo>
                                <a:lnTo>
                                  <a:pt x="50" y="3"/>
                                </a:lnTo>
                                <a:lnTo>
                                  <a:pt x="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" name="AutoShape 853"/>
                        <wps:cNvSpPr>
                          <a:spLocks/>
                        </wps:cNvSpPr>
                        <wps:spPr bwMode="auto">
                          <a:xfrm>
                            <a:off x="1906" y="-620"/>
                            <a:ext cx="86" cy="90"/>
                          </a:xfrm>
                          <a:custGeom>
                            <a:avLst/>
                            <a:gdLst>
                              <a:gd name="T0" fmla="+- 0 1948 1907"/>
                              <a:gd name="T1" fmla="*/ T0 w 86"/>
                              <a:gd name="T2" fmla="+- 0 -620 -620"/>
                              <a:gd name="T3" fmla="*/ -620 h 90"/>
                              <a:gd name="T4" fmla="+- 0 1933 1907"/>
                              <a:gd name="T5" fmla="*/ T4 w 86"/>
                              <a:gd name="T6" fmla="+- 0 -616 -620"/>
                              <a:gd name="T7" fmla="*/ -616 h 90"/>
                              <a:gd name="T8" fmla="+- 0 1920 1907"/>
                              <a:gd name="T9" fmla="*/ T8 w 86"/>
                              <a:gd name="T10" fmla="+- 0 -606 -620"/>
                              <a:gd name="T11" fmla="*/ -606 h 90"/>
                              <a:gd name="T12" fmla="+- 0 1910 1907"/>
                              <a:gd name="T13" fmla="*/ T12 w 86"/>
                              <a:gd name="T14" fmla="+- 0 -592 -620"/>
                              <a:gd name="T15" fmla="*/ -592 h 90"/>
                              <a:gd name="T16" fmla="+- 0 1907 1907"/>
                              <a:gd name="T17" fmla="*/ T16 w 86"/>
                              <a:gd name="T18" fmla="+- 0 -574 -620"/>
                              <a:gd name="T19" fmla="*/ -574 h 90"/>
                              <a:gd name="T20" fmla="+- 0 1910 1907"/>
                              <a:gd name="T21" fmla="*/ T20 w 86"/>
                              <a:gd name="T22" fmla="+- 0 -556 -620"/>
                              <a:gd name="T23" fmla="*/ -556 h 90"/>
                              <a:gd name="T24" fmla="+- 0 1920 1907"/>
                              <a:gd name="T25" fmla="*/ T24 w 86"/>
                              <a:gd name="T26" fmla="+- 0 -542 -620"/>
                              <a:gd name="T27" fmla="*/ -542 h 90"/>
                              <a:gd name="T28" fmla="+- 0 1933 1907"/>
                              <a:gd name="T29" fmla="*/ T28 w 86"/>
                              <a:gd name="T30" fmla="+- 0 -533 -620"/>
                              <a:gd name="T31" fmla="*/ -533 h 90"/>
                              <a:gd name="T32" fmla="+- 0 1948 1907"/>
                              <a:gd name="T33" fmla="*/ T32 w 86"/>
                              <a:gd name="T34" fmla="+- 0 -530 -620"/>
                              <a:gd name="T35" fmla="*/ -530 h 90"/>
                              <a:gd name="T36" fmla="+- 0 1965 1907"/>
                              <a:gd name="T37" fmla="*/ T36 w 86"/>
                              <a:gd name="T38" fmla="+- 0 -533 -620"/>
                              <a:gd name="T39" fmla="*/ -533 h 90"/>
                              <a:gd name="T40" fmla="+- 0 1979 1907"/>
                              <a:gd name="T41" fmla="*/ T40 w 86"/>
                              <a:gd name="T42" fmla="+- 0 -542 -620"/>
                              <a:gd name="T43" fmla="*/ -542 h 90"/>
                              <a:gd name="T44" fmla="+- 0 1980 1907"/>
                              <a:gd name="T45" fmla="*/ T44 w 86"/>
                              <a:gd name="T46" fmla="+- 0 -544 -620"/>
                              <a:gd name="T47" fmla="*/ -544 h 90"/>
                              <a:gd name="T48" fmla="+- 0 1932 1907"/>
                              <a:gd name="T49" fmla="*/ T48 w 86"/>
                              <a:gd name="T50" fmla="+- 0 -544 -620"/>
                              <a:gd name="T51" fmla="*/ -544 h 90"/>
                              <a:gd name="T52" fmla="+- 0 1922 1907"/>
                              <a:gd name="T53" fmla="*/ T52 w 86"/>
                              <a:gd name="T54" fmla="+- 0 -560 -620"/>
                              <a:gd name="T55" fmla="*/ -560 h 90"/>
                              <a:gd name="T56" fmla="+- 0 1922 1907"/>
                              <a:gd name="T57" fmla="*/ T56 w 86"/>
                              <a:gd name="T58" fmla="+- 0 -590 -620"/>
                              <a:gd name="T59" fmla="*/ -590 h 90"/>
                              <a:gd name="T60" fmla="+- 0 1932 1907"/>
                              <a:gd name="T61" fmla="*/ T60 w 86"/>
                              <a:gd name="T62" fmla="+- 0 -604 -620"/>
                              <a:gd name="T63" fmla="*/ -604 h 90"/>
                              <a:gd name="T64" fmla="+- 0 1980 1907"/>
                              <a:gd name="T65" fmla="*/ T64 w 86"/>
                              <a:gd name="T66" fmla="+- 0 -604 -620"/>
                              <a:gd name="T67" fmla="*/ -604 h 90"/>
                              <a:gd name="T68" fmla="+- 0 1979 1907"/>
                              <a:gd name="T69" fmla="*/ T68 w 86"/>
                              <a:gd name="T70" fmla="+- 0 -606 -620"/>
                              <a:gd name="T71" fmla="*/ -606 h 90"/>
                              <a:gd name="T72" fmla="+- 0 1965 1907"/>
                              <a:gd name="T73" fmla="*/ T72 w 86"/>
                              <a:gd name="T74" fmla="+- 0 -616 -620"/>
                              <a:gd name="T75" fmla="*/ -616 h 90"/>
                              <a:gd name="T76" fmla="+- 0 1948 1907"/>
                              <a:gd name="T77" fmla="*/ T76 w 86"/>
                              <a:gd name="T78" fmla="+- 0 -620 -620"/>
                              <a:gd name="T79" fmla="*/ -620 h 90"/>
                              <a:gd name="T80" fmla="+- 0 1980 1907"/>
                              <a:gd name="T81" fmla="*/ T80 w 86"/>
                              <a:gd name="T82" fmla="+- 0 -604 -620"/>
                              <a:gd name="T83" fmla="*/ -604 h 90"/>
                              <a:gd name="T84" fmla="+- 0 1948 1907"/>
                              <a:gd name="T85" fmla="*/ T84 w 86"/>
                              <a:gd name="T86" fmla="+- 0 -604 -620"/>
                              <a:gd name="T87" fmla="*/ -604 h 90"/>
                              <a:gd name="T88" fmla="+- 0 1958 1907"/>
                              <a:gd name="T89" fmla="*/ T88 w 86"/>
                              <a:gd name="T90" fmla="+- 0 -601 -620"/>
                              <a:gd name="T91" fmla="*/ -601 h 90"/>
                              <a:gd name="T92" fmla="+- 0 1968 1907"/>
                              <a:gd name="T93" fmla="*/ T92 w 86"/>
                              <a:gd name="T94" fmla="+- 0 -595 -620"/>
                              <a:gd name="T95" fmla="*/ -595 h 90"/>
                              <a:gd name="T96" fmla="+- 0 1975 1907"/>
                              <a:gd name="T97" fmla="*/ T96 w 86"/>
                              <a:gd name="T98" fmla="+- 0 -585 -620"/>
                              <a:gd name="T99" fmla="*/ -585 h 90"/>
                              <a:gd name="T100" fmla="+- 0 1978 1907"/>
                              <a:gd name="T101" fmla="*/ T100 w 86"/>
                              <a:gd name="T102" fmla="+- 0 -574 -620"/>
                              <a:gd name="T103" fmla="*/ -574 h 90"/>
                              <a:gd name="T104" fmla="+- 0 1975 1907"/>
                              <a:gd name="T105" fmla="*/ T104 w 86"/>
                              <a:gd name="T106" fmla="+- 0 -563 -620"/>
                              <a:gd name="T107" fmla="*/ -563 h 90"/>
                              <a:gd name="T108" fmla="+- 0 1968 1907"/>
                              <a:gd name="T109" fmla="*/ T108 w 86"/>
                              <a:gd name="T110" fmla="+- 0 -554 -620"/>
                              <a:gd name="T111" fmla="*/ -554 h 90"/>
                              <a:gd name="T112" fmla="+- 0 1958 1907"/>
                              <a:gd name="T113" fmla="*/ T112 w 86"/>
                              <a:gd name="T114" fmla="+- 0 -547 -620"/>
                              <a:gd name="T115" fmla="*/ -547 h 90"/>
                              <a:gd name="T116" fmla="+- 0 1948 1907"/>
                              <a:gd name="T117" fmla="*/ T116 w 86"/>
                              <a:gd name="T118" fmla="+- 0 -544 -620"/>
                              <a:gd name="T119" fmla="*/ -544 h 90"/>
                              <a:gd name="T120" fmla="+- 0 1980 1907"/>
                              <a:gd name="T121" fmla="*/ T120 w 86"/>
                              <a:gd name="T122" fmla="+- 0 -544 -620"/>
                              <a:gd name="T123" fmla="*/ -544 h 90"/>
                              <a:gd name="T124" fmla="+- 0 1988 1907"/>
                              <a:gd name="T125" fmla="*/ T124 w 86"/>
                              <a:gd name="T126" fmla="+- 0 -556 -620"/>
                              <a:gd name="T127" fmla="*/ -556 h 90"/>
                              <a:gd name="T128" fmla="+- 0 1992 1907"/>
                              <a:gd name="T129" fmla="*/ T128 w 86"/>
                              <a:gd name="T130" fmla="+- 0 -574 -620"/>
                              <a:gd name="T131" fmla="*/ -574 h 90"/>
                              <a:gd name="T132" fmla="+- 0 1988 1907"/>
                              <a:gd name="T133" fmla="*/ T132 w 86"/>
                              <a:gd name="T134" fmla="+- 0 -592 -620"/>
                              <a:gd name="T135" fmla="*/ -592 h 90"/>
                              <a:gd name="T136" fmla="+- 0 1980 1907"/>
                              <a:gd name="T137" fmla="*/ T136 w 86"/>
                              <a:gd name="T138" fmla="+- 0 -604 -620"/>
                              <a:gd name="T139" fmla="*/ -604 h 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86" h="90">
                                <a:moveTo>
                                  <a:pt x="41" y="0"/>
                                </a:moveTo>
                                <a:lnTo>
                                  <a:pt x="26" y="4"/>
                                </a:lnTo>
                                <a:lnTo>
                                  <a:pt x="13" y="14"/>
                                </a:lnTo>
                                <a:lnTo>
                                  <a:pt x="3" y="28"/>
                                </a:lnTo>
                                <a:lnTo>
                                  <a:pt x="0" y="46"/>
                                </a:lnTo>
                                <a:lnTo>
                                  <a:pt x="3" y="64"/>
                                </a:lnTo>
                                <a:lnTo>
                                  <a:pt x="13" y="78"/>
                                </a:lnTo>
                                <a:lnTo>
                                  <a:pt x="26" y="87"/>
                                </a:lnTo>
                                <a:lnTo>
                                  <a:pt x="41" y="90"/>
                                </a:lnTo>
                                <a:lnTo>
                                  <a:pt x="58" y="87"/>
                                </a:lnTo>
                                <a:lnTo>
                                  <a:pt x="72" y="78"/>
                                </a:lnTo>
                                <a:lnTo>
                                  <a:pt x="73" y="76"/>
                                </a:lnTo>
                                <a:lnTo>
                                  <a:pt x="25" y="76"/>
                                </a:lnTo>
                                <a:lnTo>
                                  <a:pt x="15" y="60"/>
                                </a:lnTo>
                                <a:lnTo>
                                  <a:pt x="15" y="30"/>
                                </a:lnTo>
                                <a:lnTo>
                                  <a:pt x="25" y="16"/>
                                </a:lnTo>
                                <a:lnTo>
                                  <a:pt x="73" y="16"/>
                                </a:lnTo>
                                <a:lnTo>
                                  <a:pt x="72" y="14"/>
                                </a:lnTo>
                                <a:lnTo>
                                  <a:pt x="58" y="4"/>
                                </a:lnTo>
                                <a:lnTo>
                                  <a:pt x="41" y="0"/>
                                </a:lnTo>
                                <a:close/>
                                <a:moveTo>
                                  <a:pt x="73" y="16"/>
                                </a:moveTo>
                                <a:lnTo>
                                  <a:pt x="41" y="16"/>
                                </a:lnTo>
                                <a:lnTo>
                                  <a:pt x="51" y="19"/>
                                </a:lnTo>
                                <a:lnTo>
                                  <a:pt x="61" y="25"/>
                                </a:lnTo>
                                <a:lnTo>
                                  <a:pt x="68" y="35"/>
                                </a:lnTo>
                                <a:lnTo>
                                  <a:pt x="71" y="46"/>
                                </a:lnTo>
                                <a:lnTo>
                                  <a:pt x="68" y="57"/>
                                </a:lnTo>
                                <a:lnTo>
                                  <a:pt x="61" y="66"/>
                                </a:lnTo>
                                <a:lnTo>
                                  <a:pt x="51" y="73"/>
                                </a:lnTo>
                                <a:lnTo>
                                  <a:pt x="41" y="76"/>
                                </a:lnTo>
                                <a:lnTo>
                                  <a:pt x="73" y="76"/>
                                </a:lnTo>
                                <a:lnTo>
                                  <a:pt x="81" y="64"/>
                                </a:lnTo>
                                <a:lnTo>
                                  <a:pt x="85" y="46"/>
                                </a:lnTo>
                                <a:lnTo>
                                  <a:pt x="81" y="28"/>
                                </a:lnTo>
                                <a:lnTo>
                                  <a:pt x="73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2" name="Text Box 852"/>
                        <wps:cNvSpPr txBox="1">
                          <a:spLocks noChangeArrowheads="1"/>
                        </wps:cNvSpPr>
                        <wps:spPr bwMode="auto">
                          <a:xfrm>
                            <a:off x="1492" y="-2293"/>
                            <a:ext cx="1786" cy="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774E0C"/>
                            <w:p w:rsidR="00774E0C" w:rsidRDefault="00774E0C"/>
                            <w:p w:rsidR="00774E0C" w:rsidRDefault="00774E0C"/>
                            <w:p w:rsidR="00774E0C" w:rsidRDefault="00774E0C"/>
                            <w:p w:rsidR="00774E0C" w:rsidRDefault="00774E0C"/>
                            <w:p w:rsidR="00774E0C" w:rsidRDefault="00774E0C">
                              <w:pPr>
                                <w:spacing w:before="10"/>
                                <w:rPr>
                                  <w:sz w:val="29"/>
                                </w:rPr>
                              </w:pPr>
                            </w:p>
                            <w:p w:rsidR="00774E0C" w:rsidRDefault="003B2F82">
                              <w:pPr>
                                <w:ind w:left="523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Осло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51" o:spid="_x0000_s1238" style="position:absolute;left:0;text-align:left;margin-left:74.65pt;margin-top:-114.6pt;width:89.3pt;height:99pt;z-index:251603968;mso-position-horizontal-relative:page;mso-position-vertical-relative:text" coordorigin="1493,-2292" coordsize="1786,19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">
                <v:shape id="AutoShape 855" o:spid="_x0000_s1239" style="position:absolute;left:1492;top:-2293;width:1786;height:1980;visibility:visible;mso-wrap-style:square;v-text-anchor:top" coordsize="1786,1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" path="m14,1767r-9,-9l,1762r,11l9,1783r5,-10l14,1767xm30,1683r-6,l19,1677r-10,l5,1683r9,5l19,1693r5,-5l30,1683xm30,1603l19,1593r-5,5l14,1612r5,5l24,1612r6,l30,1603xm39,1912r-4,-9l30,1903r,-5l24,1903r6,5l30,1917r9,-5xm49,1462r-5,-4l35,1458r4,4l39,1473r5,5l49,1473r,-11xm54,1683r-5,-6l44,1672r-5,-4l35,1672r,5l39,1688r,-5l54,1683xm60,1642r-11,-4l49,1642r-5,5l44,1653r10,10l60,1653r,-6l60,1642xm60,1432r-6,l49,1428r,9l60,1432xm79,1563r-5,-11l65,1552r,26l74,1578r,-5l79,1573r,-10xm79,1363r-5,-10l65,1353r-5,5l69,1368r10,l79,1363xm144,1303r-10,l134,1298r-5,5l129,1312r5,l139,1308r5,-5xm169,1282r-10,5l155,1287r4,11l169,1293r,-11xm234,1243r-10,l224,1252r5,5l234,1257r,-14xm245,1227r-5,l234,1222r-5,l229,1233r5,5l240,1243r5,-5l245,1227xm305,1208r-5,-5l289,1203r,5l294,1213r11,l305,1208xm324,1203r-5,l319,1197r-5,l309,1203r,5l314,1208r5,5l324,1213r,-10xm349,1188r-5,-5l339,1183r-9,5l324,1188r6,4l330,1197r14,-5l349,1188xm349,1153r-5,l339,1148r-9,10l324,1158r6,4l335,1167r9,l344,1162r5,-9xm399,1102r-4,-4l389,1102r-5,l379,1107r,6l384,1113r,5l395,1113r,-6l399,1102xm414,1190r-5,-10l409,1168r-5,-4l389,1164r-5,10l379,1180r,14l414,1194r,-4xm414,1132r-10,l399,1128r-4,l389,1132r-5,5l379,1143r-14,l369,1148r5,l379,1153r10,-5l404,1148r5,-5l414,1137r,-5xm579,948r-4,l569,952r-5,5l559,963r16,l579,957r,-9xm629,918r-5,4l614,922r5,5l619,933r5,-6l629,927r,-9xm639,1204r,-6l379,1198r-20,l349,1198r-5,12l344,1220r5,l359,1224r10,l369,1228r5,12l365,1244r-6,l354,1250r-5,l349,1228r-14,-14l330,1214r,14l339,1240r5,10l354,1254r-5,4l339,1270r-4,-12l330,1250r-11,-22l309,1228r-9,-4l289,1228r-10,-8l270,1214r-6,-4l259,1210r-10,10l254,1228r,12l249,1240r10,4l264,1244r6,6l279,1250r10,4l305,1254r14,4l330,1264r-6,6l314,1270r-9,-6l294,1264r-10,6l279,1270r15,14l300,1288r-16,l275,1284r-5,-4l259,1274r-5,-10l240,1264r,10l229,1270r-10,-6l224,1258r-20,l204,1274r6,6l204,1284r-10,l194,1288r5,6l204,1294r6,l219,1288r10,l234,1300r6,4l245,1314r4,4l264,1324r-5,6l611,1330r3,-26l614,1274r6,-4l629,1264r-5,-14l614,1220r25,-16xm644,1540r-3,-6l627,1504r-3,-6l605,1490r-5,-26l600,1460r-1,-6l624,1390r-10,-30l609,1344r2,-10l259,1334r-14,l240,1340r,14l249,1360r-20,l224,1354r,-6l224,1334r5,l229,1324r5,-6l240,1304r-21,l204,1294r-5,10l199,1314r5,16l199,1334r,6l194,1348r,-8l189,1324r,-20l159,1304r,6l155,1318r4,l169,1330r5,10l185,1344r-5,4l174,1348r-5,-4l159,1344r-9,-4l150,1354r-6,-10l140,1334r-1,-4l139,1324r-14,l120,1318r,12l114,1334r-5,l109,1324r-5,-6l104,1310r-14,l95,1318r,12l104,1340r-9,8l90,1354r35,l134,1364r10,6l164,1370r5,8l215,1378r-5,6l204,1394r-10,6l180,1394r-11,-10l150,1384r-11,-4l133,1376r-5,-4l120,1370r-16,-6l90,1374r-6,l74,1378r-5,6l74,1394r10,10l95,1400r-5,8l90,1414r-6,l95,1420r9,4l125,1424r,6l129,1434r-4,4l114,1434r-15,-4l90,1424r-30,l69,1434r21,4l95,1438r9,12l90,1450r-16,-6l60,1444r-6,6l49,1450r5,4l60,1460r,4l69,1468r10,6l129,1474r5,6l139,1480r11,4l159,1484r10,-10l174,1480r11,4l185,1498r9,-4l215,1494r,-30l219,1464r10,-10l234,1460r5,1l234,1468r-5,6l219,1480r10,4l234,1490r11,l245,1494r4,4l249,1504r-64,l180,1498r-46,l125,1494r,-4l95,1490r-11,4l74,1490r-5,l65,1484r-5,l54,1490r,24l69,1514r,6l65,1524r,4l60,1534,44,1520r-5,8l39,1544r35,l79,1540r5,4l95,1554r4,l90,1574r9,10l69,1584r-9,-4l49,1580r-10,-6l44,1580r,14l54,1604r11,6l74,1604r5,10l79,1630r-5,4l74,1648r5,6l84,1648r,-18l95,1624r4,-6l109,1624r,-6l114,1614r-5,-10l129,1604r5,-4l139,1600r11,-6l150,1600r24,l174,1604r15,l189,1614r-25,l159,1610r-4,8l150,1634r,10l134,1644r5,-10l139,1618r-10,l125,1624r-11,10l99,1644r-15,10l79,1654r-5,10l65,1670r4,4l69,1684r15,l79,1690r-5,10l74,1704r-5,4l69,1714r-4,-6l54,1714r-10,l35,1724r,-34l30,1700r-6,4l18,1712r-4,10l14,1734r3,10l19,1754r2,4l24,1754r11,-10l39,1734r5,4l44,1760r5,-6l54,1744r11,-10l65,1738r4,6l69,1760r5,-10l79,1738r5,-4l90,1730r6,-6l99,1720r21,4l114,1730r-5,l99,1734r-9,20l79,1754r-5,10l74,1768r10,6l90,1774r9,6l90,1780r-11,4l69,1794r-4,l60,1798r-6,-4l60,1804r,10l69,1814r15,-4l95,1804r4,6l104,1820r5,l95,1824r-11,l74,1828r-25,l44,1824r-9,-4l30,1814r-5,-8l21,1804r-2,6l19,1824r-5,4l14,1854r1,4l18,1862r6,8l30,1884r,-4l39,1894r10,16l60,1918r14,12l79,1930r5,10l84,1960r11,l95,1948r4,l99,1944r5,10l109,1960r,10l125,1974r6,6l170,1980r4,-2l185,1974r9,-4l210,1964r-6,6l199,1974r,6l202,1980r2,-2l215,1974r14,l240,1964r19,-20l270,1930r5,-6l305,1924r,-10l309,1904r-15,-4l294,1894r25,l319,1888r-5,-4l314,1880r30,l344,1848r,-4l349,1844r,6l359,1858r10,6l369,1870r10,-12l384,1858r11,6l399,1870r5,-6l404,1858r,-14l404,1840r5,l414,1834r,-6l414,1824r5,-14l414,1804r-5,-6l399,1790r10,-10l414,1764r11,4l429,1780r,4l434,1780r,-12l425,1764r4,-4l439,1754r10,-16l455,1744r,6l459,1754r-4,6l439,1760r5,8l444,1784r-5,6l439,1814r5,6l444,1828r-5,12l434,1844r21,l459,1840r5,10l464,1870r15,10l489,1900r15,l507,1840r2,-30l519,1798r10,l545,1754r9,-4l564,1738r15,-18l584,1714r5,-14l605,1660r,-16l605,1640r-9,-26l589,1594r,-10l589,1580r30,-6l644,1540xm665,837r-11,l649,843r-5,5l665,848r,-11xm695,823r-11,l684,832r11,l695,823xm709,772r-5,-4l699,768r,4l695,783r4,l704,788r5,-11l709,772xm774,493r-5,l764,488r,14l774,493xm785,472r-6,5l769,477r5,6l779,488r6,l785,472xm824,458r-5,-11l815,442r-11,l804,458r-5,10l804,472r15,l819,468r5,-10xm829,633r-5,-6l819,633r-4,l819,638r5,l829,633xm839,442r-5,-4l834,442r-5,l829,447r5,6l839,453r,-11xm873,433r-4,l870,434r3,-1xm884,442r-5,l873,438r-3,-4l854,442r,5l849,458r-10,5l849,463r10,-5l864,458r-5,-5l873,453r11,-6l884,442xm884,412r-5,l869,412r4,5l873,423r11,l884,412xm919,378r-5,-10l914,363r-5,-6l909,348r-6,l899,343r-5,l894,368r-35,l859,378r-5,4l859,387r,11l873,398r11,-5l884,387r10,-5l903,382r-4,5l894,398r-5,5l903,403r6,-10l914,387r3,-5l919,378xm954,313r-5,5l944,318r-5,4l933,327r-4,11l924,348r,4l933,343r11,-5l944,333r5,-6l954,322r,-9xm974,433r-5,-5l963,433r-4,l959,438r4,4l963,447r6,-9l974,433xm984,382r-10,-4l969,373r-6,l963,378r-4,4l959,387r-5,6l954,398r-5,5l944,403r5,-21l949,373r-5,-16l939,363r-6,5l924,387r,16l919,412r-25,26l899,442r4,l903,447r6,-9l924,438r,4l929,442r4,-4l944,438r,4l949,438r5,l949,433r10,-10l963,423r16,-15l979,403r5,-5l984,382xm989,363r-5,-6l979,357r-5,6l974,368r15,l989,363xm1019,373r-10,-10l1004,373r,5l999,387r15,l1019,382r,-9xm1069,273r-5,-11l1049,262r-5,5l1034,278r-5,10l1019,297r-10,l1014,318r-5,9l1009,343r10,-5l1023,333r6,5l1034,343r,-10l1039,327r5,-5l1053,327r6,-5l1064,318r-11,-10l1059,303r5,-11l1064,283r5,-10xm1109,243r-10,-11l1094,228r-5,9l1089,253r-6,5l1079,258r10,4l1099,262r10,-9l1109,243xm1113,284r-4,-10l1089,274r5,10l1104,294r9,4l1113,284xm1113,177r-4,l1104,183r,5l1109,188r4,-5l1113,177xm1134,158r-5,l1124,163r5,5l1129,172r5,-9l1134,158xm1161,198r-2,l1159,193r-5,-5l1149,188r-6,5l1139,198r-5,-10l1129,188r-5,-5l1119,193r,20l1129,223r5,-5l1139,218r6,-6l1154,204r7,-6xm1169,207r-5,l1164,223r5,-5l1169,207xm1184,430r-15,-12l1171,414r2,-4l1039,410r-25,l999,414r-6,4l984,430r-5,10l989,434r20,l1019,440r10,l1041,434r8,-4l1053,434r6,l1069,444r-5,4l1059,460r-6,-12l1034,460r-11,10l1014,460r-10,-6l993,454r,-6l969,448r10,6l984,464r9,l993,478r-4,6l984,478r-5,-4l974,464r,6l969,474r5,l974,494r10,6l984,508r-15,l963,514r,20l959,534r-3,-8l952,502r-3,-8l947,490r-3,-6l939,490r-6,-6l924,478r,-8l919,474r-10,l903,484r6,l914,490r19,4l933,514r-19,6l873,520r-4,4l869,530r4,l879,534r,10l873,550r6,4l884,550r10,-6l903,534r6,l919,538r,12l914,550r,4l909,560r-6,l899,564r,4l914,580r-5,l903,584r-4,-10l889,568r-16,l873,564r-4,10l869,584r-5,6l854,590r-15,8l854,614r10,-4l873,610r11,-6l884,610r5,4l889,620r10,8l903,634r-4,l879,634r-15,-6l854,624r-5,4l839,634r,6l834,644r-10,6l809,650r-10,4l794,654r-5,4l794,664r,6l799,670r-5,4l789,674r,14l785,688r-6,-4l769,680r,8l779,694r-10,6l764,704r-9,l749,710r-5,8l744,740r-5,4l755,744r4,-4l759,754r-4,-6l739,764r65,l794,770r-9,l779,774r-5,10l779,790r-10,-6l764,778r,-4l749,774r-10,4l734,774r-5,l729,778r-4,12l729,790r,14l734,814r-3,4l725,814r-16,l704,820r,10l709,834r-5,4l695,850r,10l699,868r-4,12l695,890r-6,-10l684,874,674,860r,8l669,880r,10l665,890r-6,4l654,894r5,4l665,910r,-12l674,898r,26l679,924r10,-4l695,914r4,-4l709,904r-5,10l704,920r5,4l704,928r-15,l684,934r-5,l674,940r-5,l659,934r,-6l654,934r-10,6l635,950r-36,l599,958r6,6l605,970r-6,4l605,980r4,l614,974r10,-4l635,970r4,l644,964r15,l654,970r-10,4l635,970r,14l624,988r-10,l614,1004r-5,6l605,1010r,-6l599,994r-5,-6l589,988r-5,-4l575,984r4,4l584,994r10,10l594,1018r5,12l589,1030r-5,-6l589,1018r-14,-4l564,1010r-5,4l529,1014r,4l534,1024r,10l519,1064r-4,l504,1070r,-6l485,1064r,10l489,1084r10,6l489,1100r-4,l474,1104r-19,16l455,1124r4,6l459,1134r10,-4l479,1130r,8l469,1150r10,4l489,1160r5,l504,1154r11,-4l524,1144r10,-10l545,1130r4,-6l559,1104r-5,-4l564,1094r5,l584,1090r,10l579,1104r,-4l575,1108r-16,16l569,1134r10,-4l579,1144r-4,6l564,1150r-19,-12l539,1144r6,l545,1164r-11,16l524,1190r-5,-10l499,1180r5,4l494,1190r-10,2l479,1184r-5,-10l474,1154r-15,-4l444,1144r-5,l434,1150r-5,l429,1164r-4,10l425,1184r-6,6l414,1194r65,l485,1194r153,l638,1190r-3,-30l642,1150r15,-20l676,1104r3,-4l725,1100r17,10l752,1116r4,4l769,1120r10,-12l780,1100r2,-10l785,1070r-30,-36l756,1030r9,-20l779,980r4,-6l790,964r9,-14l806,940r4,-6l814,928r1,-4l819,920r6,-16l826,898r3,-8l839,854r-8,-34l824,790r70,-20l896,754r1,-14l899,730r34,-42l939,680r24,-30l961,640,951,604r-2,-6l958,584r14,-24l985,540r8,-10l999,524r6,-8l1013,506r7,-12l1023,490r36,24l1079,490r4,-6l1081,470r-1,-10l1079,454r,-6l1087,430r7,-16l1119,434r10,2l1146,442r16,4l1169,448r15,-18xm1184,172r-11,-14l1164,158r-5,-5l1159,158r5,10l1173,172r-4,5l1173,177r,6l1184,177r,-5xm1219,172r-5,-9l1214,172r-5,5l1203,188r16,l1219,172xm1233,193r-4,l1229,198r-5,l1229,202r,5l1233,202r,-9xm1233,177r-4,-5l1224,172r,5l1229,177r,6l1233,183r,-6xm1314,82r-5,-4l1299,78r5,9l1314,82xm1334,142r-5,-4l1323,133r-9,l1314,142r9,5l1329,147r5,-5xm1353,73r-4,-5l1344,68r-5,10l1329,87r-25,l1299,93r,5l1289,93r,5l1284,98r9,5l1299,108r5,l1309,112r5,l1323,108r,-5l1334,98r5,l1349,82r4,-4l1353,73xm1369,108r-25,4l1339,117r-5,11l1344,133r9,9l1353,133r5,-5l1364,123r,-11l1369,108xm1394,38r-11,l1383,43r5,5l1394,48r,-10xm1394,18r-6,-5l1383,18r,9l1388,33r,-11l1394,22r,-4xm1404,82r-10,-9l1388,73r-9,5l1379,93r4,5l1399,98r,-11l1404,82xm1429,8r-5,l1418,13r,5l1424,22r5,-4l1429,8xm1448,33r-5,-6l1439,27r,6l1448,33xm1508,18r-5,l1499,13r-5,l1494,3r-10,l1478,8r-5,5l1454,13r5,9l1464,27r20,l1484,33r15,-6l1499,22r9,l1508,18xm1743,188r-4,-5l1729,177r-5,6l1718,188r6,10l1739,193r4,-5xm1785,190r-16,l1758,188r-6,4l1749,196r-6,8l1739,214r-5,l1724,220r-11,l1709,224r,-30l1704,190r5,l1706,184r-2,-6l1704,164r-21,l1664,154r-6,l1653,148r-4,-4l1653,140r35,l1699,148r19,-4l1739,140r2,-4l1743,130r5,-12l1764,118r,-8l1767,104r2,l1767,102r-8,-8l1753,88r-4,-4l1742,78r-4,-2l1734,80r-10,4l1709,88r4,-14l1724,64r,-6l1724,50r-20,l1704,58r-10,-4l1688,50r-5,4l1664,54r10,-10l1658,34r-9,-10l1639,34r-5,6l1633,46r,4l1633,60r1,14l1631,86r-2,4l1625,94r-11,6l1598,104r-9,-4l1593,88r12,-14l1608,70r2,-4l1604,70r-15,4l1589,70r4,-12l1598,54r-5,l1604,44r4,-4l1614,34r9,-6l1614,20r-3,-4l1617,8r-3,-4l1599,14r-9,2l1584,14r,-10l1582,r-7,l1568,10r-9,18l1563,28r5,6l1579,44r5,-4l1579,54r-11,10l1568,80r-5,8l1559,100r-10,4l1544,118r-1,10l1540,136r-5,l1529,130r,-14l1533,102r4,-12l1533,84r-9,-10l1519,74r10,-20l1533,34r-9,6l1515,46r-6,8l1504,64r-5,16l1492,94r-4,14l1485,122r-1,12l1483,144r-3,10l1475,162r-6,2l1454,160r5,-6l1454,134r-2,-14l1453,110r1,-6l1459,92r10,-12l1473,72r3,-6l1484,58r3,-8l1484,44r-11,-4l1464,28r,18l1463,56r-2,10l1458,72r-4,-2l1448,58r-9,-14l1424,44r5,20l1424,64r,6l1404,70r9,10l1429,88r-11,l1409,94r-5,l1404,110r-5,-6l1388,104r-5,10l1379,118r-5,l1379,130r,4l1374,134r-10,6l1358,144r,10l1364,160r-6,10l1353,174r,16l1358,194r,6l1349,194r-10,-10l1334,184r-11,6l1309,194r-10,l1309,190r7,-8l1325,176r8,-6l1334,164r-11,-4l1314,154r-5,l1309,170r-10,l1299,164r-6,-4l1284,160r-5,4l1279,160r-25,l1244,154r5,10l1254,170r5,8l1269,184r15,6l1284,204r5,10l1289,224r4,6l1299,234r5,4l1289,238r-5,-4l1274,224r-5,-4l1269,208r-10,l1254,214r,6l1249,220r-5,4l1239,208r-6,6l1224,220r5,l1224,224r-5,10l1214,230r-5,8l1209,268r-6,12l1199,290r-5,4l1189,298r-5,12l1184,298r,-4l1194,294r,-50l1203,234r-4,-4l1199,220r-5,-12l1189,220r-5,10l1184,234r-5,20l1173,268r,12l1164,290r-5,8l1159,268r5,-18l1164,244r-5,-10l1154,230r-11,4l1134,238r-5,6l1129,260r-5,14l1124,280r10,10l1139,298r4,12l1143,314r,6l1139,320r4,-6l1129,310r-10,-6l1113,298r,16l1099,314r,6l1094,314r-5,l1089,310r-6,-6l1083,298r6,-8l1079,290r-5,4l1079,294r-5,10l1064,314r5,6l1074,328r5,l1079,334r-5,6l1079,344r-10,-4l1053,340r,4l1044,350r-5,4l1034,354r,16l1064,370r-5,4l1059,380r-6,4l1039,384r5,10l1044,400r9,4l1176,404r13,-24l1180,344r-1,-4l1189,328r10,12l1209,340r5,4l1224,344r5,-4l1229,328r-3,-8l1224,314r,-4l1229,304r20,-6l1274,324r35,64l1323,394r21,6l1364,410r24,-40l1413,374r,14l1439,394r20,16l1473,380r16,-6l1494,370r,-12l1499,354r4,l1508,350r11,-10l1514,328r,-14l1508,304r,-6l1508,294r-2,-12l1506,268r2,-14l1508,244r2,-6l1514,224r10,-4l1532,212r9,-6l1551,202r8,-2l1563,200r5,-6l1589,184r4,6l1609,184r14,l1639,190r17,16l1664,208r19,l1683,230r5,4l1694,238r5,6l1699,254r-11,6l1688,274r-5,l1688,284r6,10l1713,284r,-10l1729,268r19,-8l1759,254r,-16l1764,230r9,l1784,224r1,-6l1785,190xe" fillcolor="#b2b2b2" stroked="f">
                  <v:path arrowok="t" o:connecttype="custom" o:connectlocs="30,-384;54,-860;159,-994;309,-1084;384,-1179;414,-1160;359,-1048;289,-1038;210,-998;245,-958;180,-944;210,-908;60,-868;239,-831;39,-748;129,-688;74,-588;90,-562;74,-464;125,-318;344,-448;429,-532;579,-572;709,-1515;829,-1659;869,-1880;917,-1910;959,-1910;979,-1884;1019,-1954;1104,-1998;1134,-2074;1059,-1832;947,-1802;909,-1732;839,-1658;739,-1528;695,-1402;659,-1364;584,-1308;459,-1162;545,-1154;657,-1162;894,-1522;1146,-1850;1233,-2099;1289,-2199;1394,-2244;1448,-2259;1749,-2096;1767,-2190;1625,-2198;1563,-2264;1485,-2170;1424,-2228;1309,-2098;1289,-2054;1199,-2072;1113,-1994;1059,-1912;1439,-1898;1609,-2108" o:connectangles="0,0,0,0,0,0,0,0,0,0,0,0,0,0,0,0,0,0,0,0,0,0,0,0,0,0,0,0,0,0,0,0,0,0,0,0,0,0,0,0,0,0,0,0,0,0,0,0,0,0,0,0,0,0,0,0,0,0,0,0,0,0"/>
                </v:shape>
                <v:shape id="Freeform 854" o:spid="_x0000_s1240" style="position:absolute;left:1911;top:-609;width:76;height:70;visibility:visible;mso-wrap-style:square;v-text-anchor:top" coordsize="76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" path="m36,l21,3,10,10,2,21,,35,2,49r8,11l21,67r15,3l50,67,63,60,72,49,75,35,72,21,63,10,50,3,36,xe" stroked="f">
                  <v:path arrowok="t" o:connecttype="custom" o:connectlocs="36,-609;21,-606;10,-599;2,-588;0,-574;2,-560;10,-549;21,-542;36,-539;50,-542;63,-549;72,-560;75,-574;72,-588;63,-599;50,-606;36,-609" o:connectangles="0,0,0,0,0,0,0,0,0,0,0,0,0,0,0,0,0"/>
                </v:shape>
                <v:shape id="AutoShape 853" o:spid="_x0000_s1241" style="position:absolute;left:1906;top:-620;width:86;height:90;visibility:visible;mso-wrap-style:square;v-text-anchor:top" coordsize="86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" path="m41,l26,4,13,14,3,28,,46,3,64,13,78r13,9l41,90,58,87,72,78r1,-2l25,76,15,60r,-30l25,16r48,l72,14,58,4,41,xm73,16r-32,l51,19r10,6l68,35r3,11l68,57r-7,9l51,73,41,76r32,l81,64,85,46,81,28,73,16xe" fillcolor="black" stroked="f">
                  <v:path arrowok="t" o:connecttype="custom" o:connectlocs="41,-620;26,-616;13,-606;3,-592;0,-574;3,-556;13,-542;26,-533;41,-530;58,-533;72,-542;73,-544;25,-544;15,-560;15,-590;25,-604;73,-604;72,-606;58,-616;41,-620;73,-604;41,-604;51,-601;61,-595;68,-585;71,-574;68,-563;61,-554;51,-547;41,-544;73,-544;81,-556;85,-574;81,-592;73,-604" o:connectangles="0,0,0,0,0,0,0,0,0,0,0,0,0,0,0,0,0,0,0,0,0,0,0,0,0,0,0,0,0,0,0,0,0,0,0"/>
                </v:shape>
                <v:shape id="Text Box 852" o:spid="_x0000_s1242" type="#_x0000_t202" style="position:absolute;left:1492;top:-2293;width:1786;height:19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" filled="f" stroked="f">
                  <v:textbox inset="0,0,0,0">
                    <w:txbxContent>
                      <w:p w:rsidR="00774E0C" w:rsidRDefault="00774E0C"/>
                      <w:p w:rsidR="00774E0C" w:rsidRDefault="00774E0C"/>
                      <w:p w:rsidR="00774E0C" w:rsidRDefault="00774E0C"/>
                      <w:p w:rsidR="00774E0C" w:rsidRDefault="00774E0C"/>
                      <w:p w:rsidR="00774E0C" w:rsidRDefault="00774E0C"/>
                      <w:p w:rsidR="00774E0C" w:rsidRDefault="00774E0C">
                        <w:pPr>
                          <w:spacing w:before="10"/>
                          <w:rPr>
                            <w:sz w:val="29"/>
                          </w:rPr>
                        </w:pPr>
                      </w:p>
                      <w:p w:rsidR="00774E0C" w:rsidRDefault="003B2F82">
                        <w:pPr>
                          <w:ind w:left="523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Осло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2525395</wp:posOffset>
                </wp:positionH>
                <wp:positionV relativeFrom="paragraph">
                  <wp:posOffset>-1146175</wp:posOffset>
                </wp:positionV>
                <wp:extent cx="981075" cy="633730"/>
                <wp:effectExtent l="0" t="0" r="0" b="0"/>
                <wp:wrapNone/>
                <wp:docPr id="875" name="Group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1075" cy="633730"/>
                          <a:chOff x="3977" y="-1805"/>
                          <a:chExt cx="1545" cy="998"/>
                        </a:xfrm>
                      </wpg:grpSpPr>
                      <pic:pic xmlns:pic="http://schemas.openxmlformats.org/drawingml/2006/picture">
                        <pic:nvPicPr>
                          <pic:cNvPr id="876" name="Picture 8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76" y="-1805"/>
                            <a:ext cx="1290" cy="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7" name="Text Box 849"/>
                        <wps:cNvSpPr txBox="1">
                          <a:spLocks noChangeArrowheads="1"/>
                        </wps:cNvSpPr>
                        <wps:spPr bwMode="auto">
                          <a:xfrm>
                            <a:off x="3976" y="-1805"/>
                            <a:ext cx="1545" cy="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774E0C"/>
                            <w:p w:rsidR="00774E0C" w:rsidRDefault="003B2F82">
                              <w:pPr>
                                <w:spacing w:before="168"/>
                                <w:jc w:val="righ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Баку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8" o:spid="_x0000_s1243" style="position:absolute;left:0;text-align:left;margin-left:198.85pt;margin-top:-90.25pt;width:77.25pt;height:49.9pt;z-index:251604992;mso-position-horizontal-relative:page;mso-position-vertical-relative:text" coordorigin="3977,-1805" coordsize="1545,9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">
                <v:shape id="Picture 850" o:spid="_x0000_s1244" type="#_x0000_t75" style="position:absolute;left:3976;top:-1805;width:1290;height: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">
                  <v:imagedata r:id="rId147" o:title=""/>
                </v:shape>
                <v:shape id="Text Box 849" o:spid="_x0000_s1245" type="#_x0000_t202" style="position:absolute;left:3976;top:-1805;width:1545;height: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" filled="f" stroked="f">
                  <v:textbox inset="0,0,0,0">
                    <w:txbxContent>
                      <w:p w:rsidR="00774E0C" w:rsidRDefault="00774E0C"/>
                      <w:p w:rsidR="00774E0C" w:rsidRDefault="003B2F82">
                        <w:pPr>
                          <w:spacing w:before="168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Баку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4053205</wp:posOffset>
                </wp:positionH>
                <wp:positionV relativeFrom="paragraph">
                  <wp:posOffset>-1071880</wp:posOffset>
                </wp:positionV>
                <wp:extent cx="728980" cy="487680"/>
                <wp:effectExtent l="0" t="0" r="0" b="0"/>
                <wp:wrapNone/>
                <wp:docPr id="870" name="Group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8980" cy="487680"/>
                          <a:chOff x="6383" y="-1688"/>
                          <a:chExt cx="1148" cy="768"/>
                        </a:xfrm>
                      </wpg:grpSpPr>
                      <wps:wsp>
                        <wps:cNvPr id="871" name="Freeform 847"/>
                        <wps:cNvSpPr>
                          <a:spLocks/>
                        </wps:cNvSpPr>
                        <wps:spPr bwMode="auto">
                          <a:xfrm>
                            <a:off x="6556" y="-1688"/>
                            <a:ext cx="974" cy="768"/>
                          </a:xfrm>
                          <a:custGeom>
                            <a:avLst/>
                            <a:gdLst>
                              <a:gd name="T0" fmla="+- 0 7523 6557"/>
                              <a:gd name="T1" fmla="*/ T0 w 974"/>
                              <a:gd name="T2" fmla="+- 0 -1408 -1688"/>
                              <a:gd name="T3" fmla="*/ -1408 h 768"/>
                              <a:gd name="T4" fmla="+- 0 7492 6557"/>
                              <a:gd name="T5" fmla="*/ T4 w 974"/>
                              <a:gd name="T6" fmla="+- 0 -1408 -1688"/>
                              <a:gd name="T7" fmla="*/ -1408 h 768"/>
                              <a:gd name="T8" fmla="+- 0 7447 6557"/>
                              <a:gd name="T9" fmla="*/ T8 w 974"/>
                              <a:gd name="T10" fmla="+- 0 -1424 -1688"/>
                              <a:gd name="T11" fmla="*/ -1424 h 768"/>
                              <a:gd name="T12" fmla="+- 0 7414 6557"/>
                              <a:gd name="T13" fmla="*/ T12 w 974"/>
                              <a:gd name="T14" fmla="+- 0 -1428 -1688"/>
                              <a:gd name="T15" fmla="*/ -1428 h 768"/>
                              <a:gd name="T16" fmla="+- 0 7394 6557"/>
                              <a:gd name="T17" fmla="*/ T16 w 974"/>
                              <a:gd name="T18" fmla="+- 0 -1408 -1688"/>
                              <a:gd name="T19" fmla="*/ -1408 h 768"/>
                              <a:gd name="T20" fmla="+- 0 7360 6557"/>
                              <a:gd name="T21" fmla="*/ T20 w 974"/>
                              <a:gd name="T22" fmla="+- 0 -1424 -1688"/>
                              <a:gd name="T23" fmla="*/ -1424 h 768"/>
                              <a:gd name="T24" fmla="+- 0 7326 6557"/>
                              <a:gd name="T25" fmla="*/ T24 w 974"/>
                              <a:gd name="T26" fmla="+- 0 -1428 -1688"/>
                              <a:gd name="T27" fmla="*/ -1428 h 768"/>
                              <a:gd name="T28" fmla="+- 0 7272 6557"/>
                              <a:gd name="T29" fmla="*/ T28 w 974"/>
                              <a:gd name="T30" fmla="+- 0 -1442 -1688"/>
                              <a:gd name="T31" fmla="*/ -1442 h 768"/>
                              <a:gd name="T32" fmla="+- 0 7234 6557"/>
                              <a:gd name="T33" fmla="*/ T32 w 974"/>
                              <a:gd name="T34" fmla="+- 0 -1468 -1688"/>
                              <a:gd name="T35" fmla="*/ -1468 h 768"/>
                              <a:gd name="T36" fmla="+- 0 7224 6557"/>
                              <a:gd name="T37" fmla="*/ T36 w 974"/>
                              <a:gd name="T38" fmla="+- 0 -1486 -1688"/>
                              <a:gd name="T39" fmla="*/ -1486 h 768"/>
                              <a:gd name="T40" fmla="+- 0 7204 6557"/>
                              <a:gd name="T41" fmla="*/ T40 w 974"/>
                              <a:gd name="T42" fmla="+- 0 -1512 -1688"/>
                              <a:gd name="T43" fmla="*/ -1512 h 768"/>
                              <a:gd name="T44" fmla="+- 0 7175 6557"/>
                              <a:gd name="T45" fmla="*/ T44 w 974"/>
                              <a:gd name="T46" fmla="+- 0 -1516 -1688"/>
                              <a:gd name="T47" fmla="*/ -1516 h 768"/>
                              <a:gd name="T48" fmla="+- 0 7146 6557"/>
                              <a:gd name="T49" fmla="*/ T48 w 974"/>
                              <a:gd name="T50" fmla="+- 0 -1516 -1688"/>
                              <a:gd name="T51" fmla="*/ -1516 h 768"/>
                              <a:gd name="T52" fmla="+- 0 7116 6557"/>
                              <a:gd name="T53" fmla="*/ T52 w 974"/>
                              <a:gd name="T54" fmla="+- 0 -1532 -1688"/>
                              <a:gd name="T55" fmla="*/ -1532 h 768"/>
                              <a:gd name="T56" fmla="+- 0 7082 6557"/>
                              <a:gd name="T57" fmla="*/ T56 w 974"/>
                              <a:gd name="T58" fmla="+- 0 -1546 -1688"/>
                              <a:gd name="T59" fmla="*/ -1546 h 768"/>
                              <a:gd name="T60" fmla="+- 0 7043 6557"/>
                              <a:gd name="T61" fmla="*/ T60 w 974"/>
                              <a:gd name="T62" fmla="+- 0 -1540 -1688"/>
                              <a:gd name="T63" fmla="*/ -1540 h 768"/>
                              <a:gd name="T64" fmla="+- 0 7000 6557"/>
                              <a:gd name="T65" fmla="*/ T64 w 974"/>
                              <a:gd name="T66" fmla="+- 0 -1560 -1688"/>
                              <a:gd name="T67" fmla="*/ -1560 h 768"/>
                              <a:gd name="T68" fmla="+- 0 6980 6557"/>
                              <a:gd name="T69" fmla="*/ T68 w 974"/>
                              <a:gd name="T70" fmla="+- 0 -1580 -1688"/>
                              <a:gd name="T71" fmla="*/ -1580 h 768"/>
                              <a:gd name="T72" fmla="+- 0 6960 6557"/>
                              <a:gd name="T73" fmla="*/ T72 w 974"/>
                              <a:gd name="T74" fmla="+- 0 -1614 -1688"/>
                              <a:gd name="T75" fmla="*/ -1614 h 768"/>
                              <a:gd name="T76" fmla="+- 0 6917 6557"/>
                              <a:gd name="T77" fmla="*/ T76 w 974"/>
                              <a:gd name="T78" fmla="+- 0 -1624 -1688"/>
                              <a:gd name="T79" fmla="*/ -1624 h 768"/>
                              <a:gd name="T80" fmla="+- 0 6872 6557"/>
                              <a:gd name="T81" fmla="*/ T80 w 974"/>
                              <a:gd name="T82" fmla="+- 0 -1658 -1688"/>
                              <a:gd name="T83" fmla="*/ -1658 h 768"/>
                              <a:gd name="T84" fmla="+- 0 6839 6557"/>
                              <a:gd name="T85" fmla="*/ T84 w 974"/>
                              <a:gd name="T86" fmla="+- 0 -1644 -1688"/>
                              <a:gd name="T87" fmla="*/ -1644 h 768"/>
                              <a:gd name="T88" fmla="+- 0 6775 6557"/>
                              <a:gd name="T89" fmla="*/ T88 w 974"/>
                              <a:gd name="T90" fmla="+- 0 -1654 -1688"/>
                              <a:gd name="T91" fmla="*/ -1654 h 768"/>
                              <a:gd name="T92" fmla="+- 0 6746 6557"/>
                              <a:gd name="T93" fmla="*/ T92 w 974"/>
                              <a:gd name="T94" fmla="+- 0 -1668 -1688"/>
                              <a:gd name="T95" fmla="*/ -1668 h 768"/>
                              <a:gd name="T96" fmla="+- 0 6683 6557"/>
                              <a:gd name="T97" fmla="*/ T96 w 974"/>
                              <a:gd name="T98" fmla="+- 0 -1688 -1688"/>
                              <a:gd name="T99" fmla="*/ -1688 h 768"/>
                              <a:gd name="T100" fmla="+- 0 6619 6557"/>
                              <a:gd name="T101" fmla="*/ T100 w 974"/>
                              <a:gd name="T102" fmla="+- 0 -1678 -1688"/>
                              <a:gd name="T103" fmla="*/ -1678 h 768"/>
                              <a:gd name="T104" fmla="+- 0 6581 6557"/>
                              <a:gd name="T105" fmla="*/ T104 w 974"/>
                              <a:gd name="T106" fmla="+- 0 -1624 -1688"/>
                              <a:gd name="T107" fmla="*/ -1624 h 768"/>
                              <a:gd name="T108" fmla="+- 0 6557 6557"/>
                              <a:gd name="T109" fmla="*/ T108 w 974"/>
                              <a:gd name="T110" fmla="+- 0 -1580 -1688"/>
                              <a:gd name="T111" fmla="*/ -1580 h 768"/>
                              <a:gd name="T112" fmla="+- 0 6595 6557"/>
                              <a:gd name="T113" fmla="*/ T112 w 974"/>
                              <a:gd name="T114" fmla="+- 0 -1556 -1688"/>
                              <a:gd name="T115" fmla="*/ -1556 h 768"/>
                              <a:gd name="T116" fmla="+- 0 6664 6557"/>
                              <a:gd name="T117" fmla="*/ T116 w 974"/>
                              <a:gd name="T118" fmla="+- 0 -1508 -1688"/>
                              <a:gd name="T119" fmla="*/ -1508 h 768"/>
                              <a:gd name="T120" fmla="+- 0 6673 6557"/>
                              <a:gd name="T121" fmla="*/ T120 w 974"/>
                              <a:gd name="T122" fmla="+- 0 -1454 -1688"/>
                              <a:gd name="T123" fmla="*/ -1454 h 768"/>
                              <a:gd name="T124" fmla="+- 0 6688 6557"/>
                              <a:gd name="T125" fmla="*/ T124 w 974"/>
                              <a:gd name="T126" fmla="+- 0 -1418 -1688"/>
                              <a:gd name="T127" fmla="*/ -1418 h 768"/>
                              <a:gd name="T128" fmla="+- 0 6722 6557"/>
                              <a:gd name="T129" fmla="*/ T128 w 974"/>
                              <a:gd name="T130" fmla="+- 0 -1418 -1688"/>
                              <a:gd name="T131" fmla="*/ -1418 h 768"/>
                              <a:gd name="T132" fmla="+- 0 6751 6557"/>
                              <a:gd name="T133" fmla="*/ T132 w 974"/>
                              <a:gd name="T134" fmla="+- 0 -1404 -1688"/>
                              <a:gd name="T135" fmla="*/ -1404 h 768"/>
                              <a:gd name="T136" fmla="+- 0 6790 6557"/>
                              <a:gd name="T137" fmla="*/ T136 w 974"/>
                              <a:gd name="T138" fmla="+- 0 -1394 -1688"/>
                              <a:gd name="T139" fmla="*/ -1394 h 768"/>
                              <a:gd name="T140" fmla="+- 0 6829 6557"/>
                              <a:gd name="T141" fmla="*/ T140 w 974"/>
                              <a:gd name="T142" fmla="+- 0 -1354 -1688"/>
                              <a:gd name="T143" fmla="*/ -1354 h 768"/>
                              <a:gd name="T144" fmla="+- 0 6872 6557"/>
                              <a:gd name="T145" fmla="*/ T144 w 974"/>
                              <a:gd name="T146" fmla="+- 0 -1354 -1688"/>
                              <a:gd name="T147" fmla="*/ -1354 h 768"/>
                              <a:gd name="T148" fmla="+- 0 6936 6557"/>
                              <a:gd name="T149" fmla="*/ T148 w 974"/>
                              <a:gd name="T150" fmla="+- 0 -1350 -1688"/>
                              <a:gd name="T151" fmla="*/ -1350 h 768"/>
                              <a:gd name="T152" fmla="+- 0 6971 6557"/>
                              <a:gd name="T153" fmla="*/ T152 w 974"/>
                              <a:gd name="T154" fmla="+- 0 -1300 -1688"/>
                              <a:gd name="T155" fmla="*/ -1300 h 768"/>
                              <a:gd name="T156" fmla="+- 0 6990 6557"/>
                              <a:gd name="T157" fmla="*/ T156 w 974"/>
                              <a:gd name="T158" fmla="+- 0 -1286 -1688"/>
                              <a:gd name="T159" fmla="*/ -1286 h 768"/>
                              <a:gd name="T160" fmla="+- 0 7043 6557"/>
                              <a:gd name="T161" fmla="*/ T160 w 974"/>
                              <a:gd name="T162" fmla="+- 0 -1198 -1688"/>
                              <a:gd name="T163" fmla="*/ -1198 h 768"/>
                              <a:gd name="T164" fmla="+- 0 7106 6557"/>
                              <a:gd name="T165" fmla="*/ T164 w 974"/>
                              <a:gd name="T166" fmla="+- 0 -1160 -1688"/>
                              <a:gd name="T167" fmla="*/ -1160 h 768"/>
                              <a:gd name="T168" fmla="+- 0 7165 6557"/>
                              <a:gd name="T169" fmla="*/ T168 w 974"/>
                              <a:gd name="T170" fmla="+- 0 -1138 -1688"/>
                              <a:gd name="T171" fmla="*/ -1138 h 768"/>
                              <a:gd name="T172" fmla="+- 0 7199 6557"/>
                              <a:gd name="T173" fmla="*/ T172 w 974"/>
                              <a:gd name="T174" fmla="+- 0 -1124 -1688"/>
                              <a:gd name="T175" fmla="*/ -1124 h 768"/>
                              <a:gd name="T176" fmla="+- 0 7208 6557"/>
                              <a:gd name="T177" fmla="*/ T176 w 974"/>
                              <a:gd name="T178" fmla="+- 0 -1090 -1688"/>
                              <a:gd name="T179" fmla="*/ -1090 h 768"/>
                              <a:gd name="T180" fmla="+- 0 7228 6557"/>
                              <a:gd name="T181" fmla="*/ T180 w 974"/>
                              <a:gd name="T182" fmla="+- 0 -1008 -1688"/>
                              <a:gd name="T183" fmla="*/ -1008 h 768"/>
                              <a:gd name="T184" fmla="+- 0 7258 6557"/>
                              <a:gd name="T185" fmla="*/ T184 w 974"/>
                              <a:gd name="T186" fmla="+- 0 -920 -1688"/>
                              <a:gd name="T187" fmla="*/ -920 h 768"/>
                              <a:gd name="T188" fmla="+- 0 7302 6557"/>
                              <a:gd name="T189" fmla="*/ T188 w 974"/>
                              <a:gd name="T190" fmla="+- 0 -938 -1688"/>
                              <a:gd name="T191" fmla="*/ -938 h 768"/>
                              <a:gd name="T192" fmla="+- 0 7345 6557"/>
                              <a:gd name="T193" fmla="*/ T192 w 974"/>
                              <a:gd name="T194" fmla="+- 0 -986 -1688"/>
                              <a:gd name="T195" fmla="*/ -986 h 768"/>
                              <a:gd name="T196" fmla="+- 0 7385 6557"/>
                              <a:gd name="T197" fmla="*/ T196 w 974"/>
                              <a:gd name="T198" fmla="+- 0 -1012 -1688"/>
                              <a:gd name="T199" fmla="*/ -1012 h 768"/>
                              <a:gd name="T200" fmla="+- 0 7414 6557"/>
                              <a:gd name="T201" fmla="*/ T200 w 974"/>
                              <a:gd name="T202" fmla="+- 0 -1036 -1688"/>
                              <a:gd name="T203" fmla="*/ -1036 h 768"/>
                              <a:gd name="T204" fmla="+- 0 7428 6557"/>
                              <a:gd name="T205" fmla="*/ T204 w 974"/>
                              <a:gd name="T206" fmla="+- 0 -1052 -1688"/>
                              <a:gd name="T207" fmla="*/ -1052 h 768"/>
                              <a:gd name="T208" fmla="+- 0 7442 6557"/>
                              <a:gd name="T209" fmla="*/ T208 w 974"/>
                              <a:gd name="T210" fmla="+- 0 -1084 -1688"/>
                              <a:gd name="T211" fmla="*/ -1084 h 768"/>
                              <a:gd name="T212" fmla="+- 0 7428 6557"/>
                              <a:gd name="T213" fmla="*/ T212 w 974"/>
                              <a:gd name="T214" fmla="+- 0 -1134 -1688"/>
                              <a:gd name="T215" fmla="*/ -1134 h 768"/>
                              <a:gd name="T216" fmla="+- 0 7423 6557"/>
                              <a:gd name="T217" fmla="*/ T216 w 974"/>
                              <a:gd name="T218" fmla="+- 0 -1178 -1688"/>
                              <a:gd name="T219" fmla="*/ -1178 h 768"/>
                              <a:gd name="T220" fmla="+- 0 7433 6557"/>
                              <a:gd name="T221" fmla="*/ T220 w 974"/>
                              <a:gd name="T222" fmla="+- 0 -1208 -1688"/>
                              <a:gd name="T223" fmla="*/ -1208 h 768"/>
                              <a:gd name="T224" fmla="+- 0 7423 6557"/>
                              <a:gd name="T225" fmla="*/ T224 w 974"/>
                              <a:gd name="T226" fmla="+- 0 -1238 -1688"/>
                              <a:gd name="T227" fmla="*/ -1238 h 768"/>
                              <a:gd name="T228" fmla="+- 0 7418 6557"/>
                              <a:gd name="T229" fmla="*/ T228 w 974"/>
                              <a:gd name="T230" fmla="+- 0 -1268 -1688"/>
                              <a:gd name="T231" fmla="*/ -1268 h 768"/>
                              <a:gd name="T232" fmla="+- 0 7438 6557"/>
                              <a:gd name="T233" fmla="*/ T232 w 974"/>
                              <a:gd name="T234" fmla="+- 0 -1306 -1688"/>
                              <a:gd name="T235" fmla="*/ -1306 h 768"/>
                              <a:gd name="T236" fmla="+- 0 7482 6557"/>
                              <a:gd name="T237" fmla="*/ T236 w 974"/>
                              <a:gd name="T238" fmla="+- 0 -1320 -1688"/>
                              <a:gd name="T239" fmla="*/ -1320 h 768"/>
                              <a:gd name="T240" fmla="+- 0 7511 6557"/>
                              <a:gd name="T241" fmla="*/ T240 w 974"/>
                              <a:gd name="T242" fmla="+- 0 -1340 -1688"/>
                              <a:gd name="T243" fmla="*/ -1340 h 768"/>
                              <a:gd name="T244" fmla="+- 0 7525 6557"/>
                              <a:gd name="T245" fmla="*/ T244 w 974"/>
                              <a:gd name="T246" fmla="+- 0 -1370 -1688"/>
                              <a:gd name="T247" fmla="*/ -1370 h 7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974" h="768">
                                <a:moveTo>
                                  <a:pt x="973" y="310"/>
                                </a:moveTo>
                                <a:lnTo>
                                  <a:pt x="968" y="310"/>
                                </a:lnTo>
                                <a:lnTo>
                                  <a:pt x="968" y="288"/>
                                </a:lnTo>
                                <a:lnTo>
                                  <a:pt x="968" y="284"/>
                                </a:lnTo>
                                <a:lnTo>
                                  <a:pt x="966" y="280"/>
                                </a:lnTo>
                                <a:lnTo>
                                  <a:pt x="963" y="274"/>
                                </a:lnTo>
                                <a:lnTo>
                                  <a:pt x="959" y="270"/>
                                </a:lnTo>
                                <a:lnTo>
                                  <a:pt x="949" y="274"/>
                                </a:lnTo>
                                <a:lnTo>
                                  <a:pt x="944" y="274"/>
                                </a:lnTo>
                                <a:lnTo>
                                  <a:pt x="935" y="280"/>
                                </a:lnTo>
                                <a:lnTo>
                                  <a:pt x="915" y="280"/>
                                </a:lnTo>
                                <a:lnTo>
                                  <a:pt x="911" y="274"/>
                                </a:lnTo>
                                <a:lnTo>
                                  <a:pt x="905" y="274"/>
                                </a:lnTo>
                                <a:lnTo>
                                  <a:pt x="900" y="270"/>
                                </a:lnTo>
                                <a:lnTo>
                                  <a:pt x="890" y="264"/>
                                </a:lnTo>
                                <a:lnTo>
                                  <a:pt x="881" y="274"/>
                                </a:lnTo>
                                <a:lnTo>
                                  <a:pt x="876" y="270"/>
                                </a:lnTo>
                                <a:lnTo>
                                  <a:pt x="871" y="270"/>
                                </a:lnTo>
                                <a:lnTo>
                                  <a:pt x="861" y="260"/>
                                </a:lnTo>
                                <a:lnTo>
                                  <a:pt x="857" y="260"/>
                                </a:lnTo>
                                <a:lnTo>
                                  <a:pt x="852" y="256"/>
                                </a:lnTo>
                                <a:lnTo>
                                  <a:pt x="842" y="264"/>
                                </a:lnTo>
                                <a:lnTo>
                                  <a:pt x="842" y="270"/>
                                </a:lnTo>
                                <a:lnTo>
                                  <a:pt x="837" y="274"/>
                                </a:lnTo>
                                <a:lnTo>
                                  <a:pt x="837" y="280"/>
                                </a:lnTo>
                                <a:lnTo>
                                  <a:pt x="828" y="284"/>
                                </a:lnTo>
                                <a:lnTo>
                                  <a:pt x="822" y="274"/>
                                </a:lnTo>
                                <a:lnTo>
                                  <a:pt x="817" y="274"/>
                                </a:lnTo>
                                <a:lnTo>
                                  <a:pt x="807" y="264"/>
                                </a:lnTo>
                                <a:lnTo>
                                  <a:pt x="803" y="264"/>
                                </a:lnTo>
                                <a:lnTo>
                                  <a:pt x="793" y="260"/>
                                </a:lnTo>
                                <a:lnTo>
                                  <a:pt x="783" y="260"/>
                                </a:lnTo>
                                <a:lnTo>
                                  <a:pt x="779" y="264"/>
                                </a:lnTo>
                                <a:lnTo>
                                  <a:pt x="769" y="264"/>
                                </a:lnTo>
                                <a:lnTo>
                                  <a:pt x="769" y="260"/>
                                </a:lnTo>
                                <a:lnTo>
                                  <a:pt x="755" y="260"/>
                                </a:lnTo>
                                <a:lnTo>
                                  <a:pt x="745" y="264"/>
                                </a:lnTo>
                                <a:lnTo>
                                  <a:pt x="729" y="264"/>
                                </a:lnTo>
                                <a:lnTo>
                                  <a:pt x="715" y="250"/>
                                </a:lnTo>
                                <a:lnTo>
                                  <a:pt x="715" y="246"/>
                                </a:lnTo>
                                <a:lnTo>
                                  <a:pt x="710" y="246"/>
                                </a:lnTo>
                                <a:lnTo>
                                  <a:pt x="705" y="240"/>
                                </a:lnTo>
                                <a:lnTo>
                                  <a:pt x="701" y="230"/>
                                </a:lnTo>
                                <a:lnTo>
                                  <a:pt x="686" y="226"/>
                                </a:lnTo>
                                <a:lnTo>
                                  <a:pt x="677" y="220"/>
                                </a:lnTo>
                                <a:lnTo>
                                  <a:pt x="677" y="216"/>
                                </a:lnTo>
                                <a:lnTo>
                                  <a:pt x="672" y="216"/>
                                </a:lnTo>
                                <a:lnTo>
                                  <a:pt x="672" y="210"/>
                                </a:lnTo>
                                <a:lnTo>
                                  <a:pt x="667" y="210"/>
                                </a:lnTo>
                                <a:lnTo>
                                  <a:pt x="667" y="202"/>
                                </a:lnTo>
                                <a:lnTo>
                                  <a:pt x="651" y="202"/>
                                </a:lnTo>
                                <a:lnTo>
                                  <a:pt x="642" y="192"/>
                                </a:lnTo>
                                <a:lnTo>
                                  <a:pt x="644" y="186"/>
                                </a:lnTo>
                                <a:lnTo>
                                  <a:pt x="647" y="180"/>
                                </a:lnTo>
                                <a:lnTo>
                                  <a:pt x="647" y="176"/>
                                </a:lnTo>
                                <a:lnTo>
                                  <a:pt x="642" y="176"/>
                                </a:lnTo>
                                <a:lnTo>
                                  <a:pt x="642" y="172"/>
                                </a:lnTo>
                                <a:lnTo>
                                  <a:pt x="637" y="166"/>
                                </a:lnTo>
                                <a:lnTo>
                                  <a:pt x="627" y="166"/>
                                </a:lnTo>
                                <a:lnTo>
                                  <a:pt x="618" y="172"/>
                                </a:lnTo>
                                <a:lnTo>
                                  <a:pt x="613" y="172"/>
                                </a:lnTo>
                                <a:lnTo>
                                  <a:pt x="613" y="176"/>
                                </a:lnTo>
                                <a:lnTo>
                                  <a:pt x="608" y="180"/>
                                </a:lnTo>
                                <a:lnTo>
                                  <a:pt x="589" y="180"/>
                                </a:lnTo>
                                <a:lnTo>
                                  <a:pt x="589" y="172"/>
                                </a:lnTo>
                                <a:lnTo>
                                  <a:pt x="573" y="172"/>
                                </a:lnTo>
                                <a:lnTo>
                                  <a:pt x="573" y="166"/>
                                </a:lnTo>
                                <a:lnTo>
                                  <a:pt x="564" y="166"/>
                                </a:lnTo>
                                <a:lnTo>
                                  <a:pt x="564" y="162"/>
                                </a:lnTo>
                                <a:lnTo>
                                  <a:pt x="559" y="156"/>
                                </a:lnTo>
                                <a:lnTo>
                                  <a:pt x="540" y="156"/>
                                </a:lnTo>
                                <a:lnTo>
                                  <a:pt x="535" y="152"/>
                                </a:lnTo>
                                <a:lnTo>
                                  <a:pt x="530" y="152"/>
                                </a:lnTo>
                                <a:lnTo>
                                  <a:pt x="530" y="148"/>
                                </a:lnTo>
                                <a:lnTo>
                                  <a:pt x="525" y="142"/>
                                </a:lnTo>
                                <a:lnTo>
                                  <a:pt x="521" y="142"/>
                                </a:lnTo>
                                <a:lnTo>
                                  <a:pt x="516" y="138"/>
                                </a:lnTo>
                                <a:lnTo>
                                  <a:pt x="501" y="138"/>
                                </a:lnTo>
                                <a:lnTo>
                                  <a:pt x="497" y="142"/>
                                </a:lnTo>
                                <a:lnTo>
                                  <a:pt x="486" y="148"/>
                                </a:lnTo>
                                <a:lnTo>
                                  <a:pt x="476" y="142"/>
                                </a:lnTo>
                                <a:lnTo>
                                  <a:pt x="471" y="132"/>
                                </a:lnTo>
                                <a:lnTo>
                                  <a:pt x="462" y="122"/>
                                </a:lnTo>
                                <a:lnTo>
                                  <a:pt x="452" y="122"/>
                                </a:lnTo>
                                <a:lnTo>
                                  <a:pt x="443" y="128"/>
                                </a:lnTo>
                                <a:lnTo>
                                  <a:pt x="438" y="128"/>
                                </a:lnTo>
                                <a:lnTo>
                                  <a:pt x="438" y="132"/>
                                </a:lnTo>
                                <a:lnTo>
                                  <a:pt x="428" y="132"/>
                                </a:lnTo>
                                <a:lnTo>
                                  <a:pt x="423" y="128"/>
                                </a:lnTo>
                                <a:lnTo>
                                  <a:pt x="423" y="108"/>
                                </a:lnTo>
                                <a:lnTo>
                                  <a:pt x="414" y="102"/>
                                </a:lnTo>
                                <a:lnTo>
                                  <a:pt x="408" y="102"/>
                                </a:lnTo>
                                <a:lnTo>
                                  <a:pt x="408" y="84"/>
                                </a:lnTo>
                                <a:lnTo>
                                  <a:pt x="403" y="78"/>
                                </a:lnTo>
                                <a:lnTo>
                                  <a:pt x="403" y="74"/>
                                </a:lnTo>
                                <a:lnTo>
                                  <a:pt x="398" y="74"/>
                                </a:lnTo>
                                <a:lnTo>
                                  <a:pt x="393" y="70"/>
                                </a:lnTo>
                                <a:lnTo>
                                  <a:pt x="365" y="70"/>
                                </a:lnTo>
                                <a:lnTo>
                                  <a:pt x="365" y="64"/>
                                </a:lnTo>
                                <a:lnTo>
                                  <a:pt x="360" y="64"/>
                                </a:lnTo>
                                <a:lnTo>
                                  <a:pt x="352" y="56"/>
                                </a:lnTo>
                                <a:lnTo>
                                  <a:pt x="342" y="48"/>
                                </a:lnTo>
                                <a:lnTo>
                                  <a:pt x="332" y="42"/>
                                </a:lnTo>
                                <a:lnTo>
                                  <a:pt x="320" y="34"/>
                                </a:lnTo>
                                <a:lnTo>
                                  <a:pt x="315" y="30"/>
                                </a:lnTo>
                                <a:lnTo>
                                  <a:pt x="306" y="30"/>
                                </a:lnTo>
                                <a:lnTo>
                                  <a:pt x="296" y="40"/>
                                </a:lnTo>
                                <a:lnTo>
                                  <a:pt x="291" y="40"/>
                                </a:lnTo>
                                <a:lnTo>
                                  <a:pt x="291" y="44"/>
                                </a:lnTo>
                                <a:lnTo>
                                  <a:pt x="282" y="44"/>
                                </a:lnTo>
                                <a:lnTo>
                                  <a:pt x="277" y="48"/>
                                </a:lnTo>
                                <a:lnTo>
                                  <a:pt x="237" y="48"/>
                                </a:lnTo>
                                <a:lnTo>
                                  <a:pt x="228" y="40"/>
                                </a:lnTo>
                                <a:lnTo>
                                  <a:pt x="223" y="40"/>
                                </a:lnTo>
                                <a:lnTo>
                                  <a:pt x="218" y="34"/>
                                </a:lnTo>
                                <a:lnTo>
                                  <a:pt x="213" y="34"/>
                                </a:lnTo>
                                <a:lnTo>
                                  <a:pt x="213" y="30"/>
                                </a:lnTo>
                                <a:lnTo>
                                  <a:pt x="209" y="30"/>
                                </a:lnTo>
                                <a:lnTo>
                                  <a:pt x="199" y="20"/>
                                </a:lnTo>
                                <a:lnTo>
                                  <a:pt x="189" y="20"/>
                                </a:lnTo>
                                <a:lnTo>
                                  <a:pt x="180" y="16"/>
                                </a:lnTo>
                                <a:lnTo>
                                  <a:pt x="155" y="16"/>
                                </a:lnTo>
                                <a:lnTo>
                                  <a:pt x="145" y="10"/>
                                </a:lnTo>
                                <a:lnTo>
                                  <a:pt x="135" y="10"/>
                                </a:lnTo>
                                <a:lnTo>
                                  <a:pt x="126" y="0"/>
                                </a:lnTo>
                                <a:lnTo>
                                  <a:pt x="111" y="0"/>
                                </a:lnTo>
                                <a:lnTo>
                                  <a:pt x="107" y="4"/>
                                </a:lnTo>
                                <a:lnTo>
                                  <a:pt x="83" y="4"/>
                                </a:lnTo>
                                <a:lnTo>
                                  <a:pt x="72" y="10"/>
                                </a:lnTo>
                                <a:lnTo>
                                  <a:pt x="62" y="10"/>
                                </a:lnTo>
                                <a:lnTo>
                                  <a:pt x="53" y="16"/>
                                </a:lnTo>
                                <a:lnTo>
                                  <a:pt x="38" y="44"/>
                                </a:lnTo>
                                <a:lnTo>
                                  <a:pt x="29" y="54"/>
                                </a:lnTo>
                                <a:lnTo>
                                  <a:pt x="29" y="58"/>
                                </a:lnTo>
                                <a:lnTo>
                                  <a:pt x="24" y="64"/>
                                </a:lnTo>
                                <a:lnTo>
                                  <a:pt x="24" y="70"/>
                                </a:lnTo>
                                <a:lnTo>
                                  <a:pt x="19" y="78"/>
                                </a:lnTo>
                                <a:lnTo>
                                  <a:pt x="9" y="88"/>
                                </a:lnTo>
                                <a:lnTo>
                                  <a:pt x="9" y="98"/>
                                </a:lnTo>
                                <a:lnTo>
                                  <a:pt x="0" y="108"/>
                                </a:lnTo>
                                <a:lnTo>
                                  <a:pt x="0" y="118"/>
                                </a:lnTo>
                                <a:lnTo>
                                  <a:pt x="9" y="128"/>
                                </a:lnTo>
                                <a:lnTo>
                                  <a:pt x="14" y="138"/>
                                </a:lnTo>
                                <a:lnTo>
                                  <a:pt x="29" y="138"/>
                                </a:lnTo>
                                <a:lnTo>
                                  <a:pt x="38" y="132"/>
                                </a:lnTo>
                                <a:lnTo>
                                  <a:pt x="48" y="138"/>
                                </a:lnTo>
                                <a:lnTo>
                                  <a:pt x="62" y="152"/>
                                </a:lnTo>
                                <a:lnTo>
                                  <a:pt x="72" y="156"/>
                                </a:lnTo>
                                <a:lnTo>
                                  <a:pt x="83" y="156"/>
                                </a:lnTo>
                                <a:lnTo>
                                  <a:pt x="107" y="180"/>
                                </a:lnTo>
                                <a:lnTo>
                                  <a:pt x="107" y="186"/>
                                </a:lnTo>
                                <a:lnTo>
                                  <a:pt x="111" y="196"/>
                                </a:lnTo>
                                <a:lnTo>
                                  <a:pt x="111" y="202"/>
                                </a:lnTo>
                                <a:lnTo>
                                  <a:pt x="116" y="206"/>
                                </a:lnTo>
                                <a:lnTo>
                                  <a:pt x="116" y="234"/>
                                </a:lnTo>
                                <a:lnTo>
                                  <a:pt x="121" y="246"/>
                                </a:lnTo>
                                <a:lnTo>
                                  <a:pt x="121" y="250"/>
                                </a:lnTo>
                                <a:lnTo>
                                  <a:pt x="126" y="260"/>
                                </a:lnTo>
                                <a:lnTo>
                                  <a:pt x="126" y="270"/>
                                </a:lnTo>
                                <a:lnTo>
                                  <a:pt x="131" y="270"/>
                                </a:lnTo>
                                <a:lnTo>
                                  <a:pt x="150" y="288"/>
                                </a:lnTo>
                                <a:lnTo>
                                  <a:pt x="150" y="294"/>
                                </a:lnTo>
                                <a:lnTo>
                                  <a:pt x="159" y="294"/>
                                </a:lnTo>
                                <a:lnTo>
                                  <a:pt x="159" y="270"/>
                                </a:lnTo>
                                <a:lnTo>
                                  <a:pt x="165" y="270"/>
                                </a:lnTo>
                                <a:lnTo>
                                  <a:pt x="170" y="274"/>
                                </a:lnTo>
                                <a:lnTo>
                                  <a:pt x="180" y="274"/>
                                </a:lnTo>
                                <a:lnTo>
                                  <a:pt x="180" y="280"/>
                                </a:lnTo>
                                <a:lnTo>
                                  <a:pt x="185" y="280"/>
                                </a:lnTo>
                                <a:lnTo>
                                  <a:pt x="194" y="284"/>
                                </a:lnTo>
                                <a:lnTo>
                                  <a:pt x="204" y="294"/>
                                </a:lnTo>
                                <a:lnTo>
                                  <a:pt x="218" y="294"/>
                                </a:lnTo>
                                <a:lnTo>
                                  <a:pt x="218" y="288"/>
                                </a:lnTo>
                                <a:lnTo>
                                  <a:pt x="228" y="288"/>
                                </a:lnTo>
                                <a:lnTo>
                                  <a:pt x="233" y="294"/>
                                </a:lnTo>
                                <a:lnTo>
                                  <a:pt x="237" y="304"/>
                                </a:lnTo>
                                <a:lnTo>
                                  <a:pt x="248" y="314"/>
                                </a:lnTo>
                                <a:lnTo>
                                  <a:pt x="253" y="324"/>
                                </a:lnTo>
                                <a:lnTo>
                                  <a:pt x="263" y="334"/>
                                </a:lnTo>
                                <a:lnTo>
                                  <a:pt x="272" y="334"/>
                                </a:lnTo>
                                <a:lnTo>
                                  <a:pt x="291" y="324"/>
                                </a:lnTo>
                                <a:lnTo>
                                  <a:pt x="296" y="328"/>
                                </a:lnTo>
                                <a:lnTo>
                                  <a:pt x="306" y="328"/>
                                </a:lnTo>
                                <a:lnTo>
                                  <a:pt x="311" y="334"/>
                                </a:lnTo>
                                <a:lnTo>
                                  <a:pt x="315" y="334"/>
                                </a:lnTo>
                                <a:lnTo>
                                  <a:pt x="325" y="338"/>
                                </a:lnTo>
                                <a:lnTo>
                                  <a:pt x="341" y="342"/>
                                </a:lnTo>
                                <a:lnTo>
                                  <a:pt x="350" y="342"/>
                                </a:lnTo>
                                <a:lnTo>
                                  <a:pt x="360" y="338"/>
                                </a:lnTo>
                                <a:lnTo>
                                  <a:pt x="379" y="338"/>
                                </a:lnTo>
                                <a:lnTo>
                                  <a:pt x="384" y="342"/>
                                </a:lnTo>
                                <a:lnTo>
                                  <a:pt x="390" y="354"/>
                                </a:lnTo>
                                <a:lnTo>
                                  <a:pt x="401" y="372"/>
                                </a:lnTo>
                                <a:lnTo>
                                  <a:pt x="408" y="382"/>
                                </a:lnTo>
                                <a:lnTo>
                                  <a:pt x="414" y="388"/>
                                </a:lnTo>
                                <a:lnTo>
                                  <a:pt x="419" y="392"/>
                                </a:lnTo>
                                <a:lnTo>
                                  <a:pt x="419" y="396"/>
                                </a:lnTo>
                                <a:lnTo>
                                  <a:pt x="423" y="396"/>
                                </a:lnTo>
                                <a:lnTo>
                                  <a:pt x="428" y="402"/>
                                </a:lnTo>
                                <a:lnTo>
                                  <a:pt x="433" y="402"/>
                                </a:lnTo>
                                <a:lnTo>
                                  <a:pt x="443" y="406"/>
                                </a:lnTo>
                                <a:lnTo>
                                  <a:pt x="471" y="406"/>
                                </a:lnTo>
                                <a:lnTo>
                                  <a:pt x="481" y="416"/>
                                </a:lnTo>
                                <a:lnTo>
                                  <a:pt x="483" y="478"/>
                                </a:lnTo>
                                <a:lnTo>
                                  <a:pt x="486" y="490"/>
                                </a:lnTo>
                                <a:lnTo>
                                  <a:pt x="486" y="500"/>
                                </a:lnTo>
                                <a:lnTo>
                                  <a:pt x="497" y="504"/>
                                </a:lnTo>
                                <a:lnTo>
                                  <a:pt x="501" y="510"/>
                                </a:lnTo>
                                <a:lnTo>
                                  <a:pt x="511" y="528"/>
                                </a:lnTo>
                                <a:lnTo>
                                  <a:pt x="549" y="528"/>
                                </a:lnTo>
                                <a:lnTo>
                                  <a:pt x="559" y="534"/>
                                </a:lnTo>
                                <a:lnTo>
                                  <a:pt x="564" y="538"/>
                                </a:lnTo>
                                <a:lnTo>
                                  <a:pt x="594" y="538"/>
                                </a:lnTo>
                                <a:lnTo>
                                  <a:pt x="603" y="544"/>
                                </a:lnTo>
                                <a:lnTo>
                                  <a:pt x="608" y="550"/>
                                </a:lnTo>
                                <a:lnTo>
                                  <a:pt x="618" y="550"/>
                                </a:lnTo>
                                <a:lnTo>
                                  <a:pt x="623" y="554"/>
                                </a:lnTo>
                                <a:lnTo>
                                  <a:pt x="627" y="554"/>
                                </a:lnTo>
                                <a:lnTo>
                                  <a:pt x="637" y="564"/>
                                </a:lnTo>
                                <a:lnTo>
                                  <a:pt x="642" y="564"/>
                                </a:lnTo>
                                <a:lnTo>
                                  <a:pt x="642" y="574"/>
                                </a:lnTo>
                                <a:lnTo>
                                  <a:pt x="647" y="578"/>
                                </a:lnTo>
                                <a:lnTo>
                                  <a:pt x="647" y="582"/>
                                </a:lnTo>
                                <a:lnTo>
                                  <a:pt x="651" y="588"/>
                                </a:lnTo>
                                <a:lnTo>
                                  <a:pt x="651" y="598"/>
                                </a:lnTo>
                                <a:lnTo>
                                  <a:pt x="656" y="608"/>
                                </a:lnTo>
                                <a:lnTo>
                                  <a:pt x="662" y="612"/>
                                </a:lnTo>
                                <a:lnTo>
                                  <a:pt x="667" y="622"/>
                                </a:lnTo>
                                <a:lnTo>
                                  <a:pt x="667" y="662"/>
                                </a:lnTo>
                                <a:lnTo>
                                  <a:pt x="671" y="680"/>
                                </a:lnTo>
                                <a:lnTo>
                                  <a:pt x="681" y="740"/>
                                </a:lnTo>
                                <a:lnTo>
                                  <a:pt x="681" y="760"/>
                                </a:lnTo>
                                <a:lnTo>
                                  <a:pt x="686" y="764"/>
                                </a:lnTo>
                                <a:lnTo>
                                  <a:pt x="686" y="768"/>
                                </a:lnTo>
                                <a:lnTo>
                                  <a:pt x="701" y="768"/>
                                </a:lnTo>
                                <a:lnTo>
                                  <a:pt x="710" y="760"/>
                                </a:lnTo>
                                <a:lnTo>
                                  <a:pt x="734" y="760"/>
                                </a:lnTo>
                                <a:lnTo>
                                  <a:pt x="739" y="764"/>
                                </a:lnTo>
                                <a:lnTo>
                                  <a:pt x="745" y="760"/>
                                </a:lnTo>
                                <a:lnTo>
                                  <a:pt x="745" y="750"/>
                                </a:lnTo>
                                <a:lnTo>
                                  <a:pt x="739" y="746"/>
                                </a:lnTo>
                                <a:lnTo>
                                  <a:pt x="739" y="730"/>
                                </a:lnTo>
                                <a:lnTo>
                                  <a:pt x="745" y="730"/>
                                </a:lnTo>
                                <a:lnTo>
                                  <a:pt x="774" y="710"/>
                                </a:lnTo>
                                <a:lnTo>
                                  <a:pt x="788" y="702"/>
                                </a:lnTo>
                                <a:lnTo>
                                  <a:pt x="803" y="696"/>
                                </a:lnTo>
                                <a:lnTo>
                                  <a:pt x="807" y="690"/>
                                </a:lnTo>
                                <a:lnTo>
                                  <a:pt x="812" y="690"/>
                                </a:lnTo>
                                <a:lnTo>
                                  <a:pt x="817" y="686"/>
                                </a:lnTo>
                                <a:lnTo>
                                  <a:pt x="828" y="676"/>
                                </a:lnTo>
                                <a:lnTo>
                                  <a:pt x="837" y="666"/>
                                </a:lnTo>
                                <a:lnTo>
                                  <a:pt x="847" y="662"/>
                                </a:lnTo>
                                <a:lnTo>
                                  <a:pt x="847" y="656"/>
                                </a:lnTo>
                                <a:lnTo>
                                  <a:pt x="852" y="652"/>
                                </a:lnTo>
                                <a:lnTo>
                                  <a:pt x="857" y="652"/>
                                </a:lnTo>
                                <a:lnTo>
                                  <a:pt x="857" y="646"/>
                                </a:lnTo>
                                <a:lnTo>
                                  <a:pt x="861" y="646"/>
                                </a:lnTo>
                                <a:lnTo>
                                  <a:pt x="861" y="642"/>
                                </a:lnTo>
                                <a:lnTo>
                                  <a:pt x="866" y="642"/>
                                </a:lnTo>
                                <a:lnTo>
                                  <a:pt x="871" y="636"/>
                                </a:lnTo>
                                <a:lnTo>
                                  <a:pt x="876" y="636"/>
                                </a:lnTo>
                                <a:lnTo>
                                  <a:pt x="881" y="632"/>
                                </a:lnTo>
                                <a:lnTo>
                                  <a:pt x="890" y="628"/>
                                </a:lnTo>
                                <a:lnTo>
                                  <a:pt x="895" y="622"/>
                                </a:lnTo>
                                <a:lnTo>
                                  <a:pt x="885" y="604"/>
                                </a:lnTo>
                                <a:lnTo>
                                  <a:pt x="881" y="592"/>
                                </a:lnTo>
                                <a:lnTo>
                                  <a:pt x="881" y="582"/>
                                </a:lnTo>
                                <a:lnTo>
                                  <a:pt x="876" y="574"/>
                                </a:lnTo>
                                <a:lnTo>
                                  <a:pt x="871" y="568"/>
                                </a:lnTo>
                                <a:lnTo>
                                  <a:pt x="871" y="554"/>
                                </a:lnTo>
                                <a:lnTo>
                                  <a:pt x="876" y="550"/>
                                </a:lnTo>
                                <a:lnTo>
                                  <a:pt x="876" y="528"/>
                                </a:lnTo>
                                <a:lnTo>
                                  <a:pt x="871" y="520"/>
                                </a:lnTo>
                                <a:lnTo>
                                  <a:pt x="866" y="514"/>
                                </a:lnTo>
                                <a:lnTo>
                                  <a:pt x="866" y="510"/>
                                </a:lnTo>
                                <a:lnTo>
                                  <a:pt x="861" y="510"/>
                                </a:lnTo>
                                <a:lnTo>
                                  <a:pt x="861" y="500"/>
                                </a:lnTo>
                                <a:lnTo>
                                  <a:pt x="866" y="490"/>
                                </a:lnTo>
                                <a:lnTo>
                                  <a:pt x="871" y="486"/>
                                </a:lnTo>
                                <a:lnTo>
                                  <a:pt x="876" y="480"/>
                                </a:lnTo>
                                <a:lnTo>
                                  <a:pt x="885" y="470"/>
                                </a:lnTo>
                                <a:lnTo>
                                  <a:pt x="885" y="460"/>
                                </a:lnTo>
                                <a:lnTo>
                                  <a:pt x="871" y="460"/>
                                </a:lnTo>
                                <a:lnTo>
                                  <a:pt x="866" y="456"/>
                                </a:lnTo>
                                <a:lnTo>
                                  <a:pt x="866" y="450"/>
                                </a:lnTo>
                                <a:lnTo>
                                  <a:pt x="871" y="446"/>
                                </a:lnTo>
                                <a:lnTo>
                                  <a:pt x="871" y="432"/>
                                </a:lnTo>
                                <a:lnTo>
                                  <a:pt x="866" y="432"/>
                                </a:lnTo>
                                <a:lnTo>
                                  <a:pt x="866" y="426"/>
                                </a:lnTo>
                                <a:lnTo>
                                  <a:pt x="861" y="420"/>
                                </a:lnTo>
                                <a:lnTo>
                                  <a:pt x="857" y="420"/>
                                </a:lnTo>
                                <a:lnTo>
                                  <a:pt x="857" y="406"/>
                                </a:lnTo>
                                <a:lnTo>
                                  <a:pt x="876" y="388"/>
                                </a:lnTo>
                                <a:lnTo>
                                  <a:pt x="881" y="388"/>
                                </a:lnTo>
                                <a:lnTo>
                                  <a:pt x="881" y="382"/>
                                </a:lnTo>
                                <a:lnTo>
                                  <a:pt x="885" y="382"/>
                                </a:lnTo>
                                <a:lnTo>
                                  <a:pt x="895" y="378"/>
                                </a:lnTo>
                                <a:lnTo>
                                  <a:pt x="905" y="378"/>
                                </a:lnTo>
                                <a:lnTo>
                                  <a:pt x="915" y="372"/>
                                </a:lnTo>
                                <a:lnTo>
                                  <a:pt x="925" y="368"/>
                                </a:lnTo>
                                <a:lnTo>
                                  <a:pt x="935" y="362"/>
                                </a:lnTo>
                                <a:lnTo>
                                  <a:pt x="944" y="358"/>
                                </a:lnTo>
                                <a:lnTo>
                                  <a:pt x="944" y="352"/>
                                </a:lnTo>
                                <a:lnTo>
                                  <a:pt x="949" y="348"/>
                                </a:lnTo>
                                <a:lnTo>
                                  <a:pt x="954" y="348"/>
                                </a:lnTo>
                                <a:lnTo>
                                  <a:pt x="954" y="343"/>
                                </a:lnTo>
                                <a:lnTo>
                                  <a:pt x="954" y="342"/>
                                </a:lnTo>
                                <a:lnTo>
                                  <a:pt x="959" y="338"/>
                                </a:lnTo>
                                <a:lnTo>
                                  <a:pt x="965" y="324"/>
                                </a:lnTo>
                                <a:lnTo>
                                  <a:pt x="968" y="318"/>
                                </a:lnTo>
                                <a:lnTo>
                                  <a:pt x="968" y="314"/>
                                </a:lnTo>
                                <a:lnTo>
                                  <a:pt x="973" y="314"/>
                                </a:lnTo>
                                <a:lnTo>
                                  <a:pt x="973" y="3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2" name="Freeform 846"/>
                        <wps:cNvSpPr>
                          <a:spLocks/>
                        </wps:cNvSpPr>
                        <wps:spPr bwMode="auto">
                          <a:xfrm>
                            <a:off x="6912" y="-1414"/>
                            <a:ext cx="69" cy="69"/>
                          </a:xfrm>
                          <a:custGeom>
                            <a:avLst/>
                            <a:gdLst>
                              <a:gd name="T0" fmla="+- 0 6946 6912"/>
                              <a:gd name="T1" fmla="*/ T0 w 69"/>
                              <a:gd name="T2" fmla="+- 0 -1414 -1414"/>
                              <a:gd name="T3" fmla="*/ -1414 h 69"/>
                              <a:gd name="T4" fmla="+- 0 6932 6912"/>
                              <a:gd name="T5" fmla="*/ T4 w 69"/>
                              <a:gd name="T6" fmla="+- 0 -1411 -1414"/>
                              <a:gd name="T7" fmla="*/ -1411 h 69"/>
                              <a:gd name="T8" fmla="+- 0 6922 6912"/>
                              <a:gd name="T9" fmla="*/ T8 w 69"/>
                              <a:gd name="T10" fmla="+- 0 -1404 -1414"/>
                              <a:gd name="T11" fmla="*/ -1404 h 69"/>
                              <a:gd name="T12" fmla="+- 0 6915 6912"/>
                              <a:gd name="T13" fmla="*/ T12 w 69"/>
                              <a:gd name="T14" fmla="+- 0 -1393 -1414"/>
                              <a:gd name="T15" fmla="*/ -1393 h 69"/>
                              <a:gd name="T16" fmla="+- 0 6912 6912"/>
                              <a:gd name="T17" fmla="*/ T16 w 69"/>
                              <a:gd name="T18" fmla="+- 0 -1379 -1414"/>
                              <a:gd name="T19" fmla="*/ -1379 h 69"/>
                              <a:gd name="T20" fmla="+- 0 6915 6912"/>
                              <a:gd name="T21" fmla="*/ T20 w 69"/>
                              <a:gd name="T22" fmla="+- 0 -1366 -1414"/>
                              <a:gd name="T23" fmla="*/ -1366 h 69"/>
                              <a:gd name="T24" fmla="+- 0 6922 6912"/>
                              <a:gd name="T25" fmla="*/ T24 w 69"/>
                              <a:gd name="T26" fmla="+- 0 -1355 -1414"/>
                              <a:gd name="T27" fmla="*/ -1355 h 69"/>
                              <a:gd name="T28" fmla="+- 0 6932 6912"/>
                              <a:gd name="T29" fmla="*/ T28 w 69"/>
                              <a:gd name="T30" fmla="+- 0 -1348 -1414"/>
                              <a:gd name="T31" fmla="*/ -1348 h 69"/>
                              <a:gd name="T32" fmla="+- 0 6946 6912"/>
                              <a:gd name="T33" fmla="*/ T32 w 69"/>
                              <a:gd name="T34" fmla="+- 0 -1346 -1414"/>
                              <a:gd name="T35" fmla="*/ -1346 h 69"/>
                              <a:gd name="T36" fmla="+- 0 6959 6912"/>
                              <a:gd name="T37" fmla="*/ T36 w 69"/>
                              <a:gd name="T38" fmla="+- 0 -1348 -1414"/>
                              <a:gd name="T39" fmla="*/ -1348 h 69"/>
                              <a:gd name="T40" fmla="+- 0 6970 6912"/>
                              <a:gd name="T41" fmla="*/ T40 w 69"/>
                              <a:gd name="T42" fmla="+- 0 -1355 -1414"/>
                              <a:gd name="T43" fmla="*/ -1355 h 69"/>
                              <a:gd name="T44" fmla="+- 0 6978 6912"/>
                              <a:gd name="T45" fmla="*/ T44 w 69"/>
                              <a:gd name="T46" fmla="+- 0 -1366 -1414"/>
                              <a:gd name="T47" fmla="*/ -1366 h 69"/>
                              <a:gd name="T48" fmla="+- 0 6980 6912"/>
                              <a:gd name="T49" fmla="*/ T48 w 69"/>
                              <a:gd name="T50" fmla="+- 0 -1379 -1414"/>
                              <a:gd name="T51" fmla="*/ -1379 h 69"/>
                              <a:gd name="T52" fmla="+- 0 6978 6912"/>
                              <a:gd name="T53" fmla="*/ T52 w 69"/>
                              <a:gd name="T54" fmla="+- 0 -1393 -1414"/>
                              <a:gd name="T55" fmla="*/ -1393 h 69"/>
                              <a:gd name="T56" fmla="+- 0 6970 6912"/>
                              <a:gd name="T57" fmla="*/ T56 w 69"/>
                              <a:gd name="T58" fmla="+- 0 -1404 -1414"/>
                              <a:gd name="T59" fmla="*/ -1404 h 69"/>
                              <a:gd name="T60" fmla="+- 0 6959 6912"/>
                              <a:gd name="T61" fmla="*/ T60 w 69"/>
                              <a:gd name="T62" fmla="+- 0 -1411 -1414"/>
                              <a:gd name="T63" fmla="*/ -1411 h 69"/>
                              <a:gd name="T64" fmla="+- 0 6946 6912"/>
                              <a:gd name="T65" fmla="*/ T64 w 69"/>
                              <a:gd name="T66" fmla="+- 0 -1414 -1414"/>
                              <a:gd name="T67" fmla="*/ -1414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9">
                                <a:moveTo>
                                  <a:pt x="34" y="0"/>
                                </a:moveTo>
                                <a:lnTo>
                                  <a:pt x="20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5"/>
                                </a:lnTo>
                                <a:lnTo>
                                  <a:pt x="3" y="48"/>
                                </a:lnTo>
                                <a:lnTo>
                                  <a:pt x="10" y="59"/>
                                </a:lnTo>
                                <a:lnTo>
                                  <a:pt x="20" y="66"/>
                                </a:lnTo>
                                <a:lnTo>
                                  <a:pt x="34" y="68"/>
                                </a:lnTo>
                                <a:lnTo>
                                  <a:pt x="47" y="66"/>
                                </a:lnTo>
                                <a:lnTo>
                                  <a:pt x="58" y="59"/>
                                </a:lnTo>
                                <a:lnTo>
                                  <a:pt x="66" y="48"/>
                                </a:lnTo>
                                <a:lnTo>
                                  <a:pt x="68" y="35"/>
                                </a:lnTo>
                                <a:lnTo>
                                  <a:pt x="66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3" name="AutoShape 845"/>
                        <wps:cNvSpPr>
                          <a:spLocks/>
                        </wps:cNvSpPr>
                        <wps:spPr bwMode="auto">
                          <a:xfrm>
                            <a:off x="6907" y="-1419"/>
                            <a:ext cx="78" cy="78"/>
                          </a:xfrm>
                          <a:custGeom>
                            <a:avLst/>
                            <a:gdLst>
                              <a:gd name="T0" fmla="+- 0 6946 6907"/>
                              <a:gd name="T1" fmla="*/ T0 w 78"/>
                              <a:gd name="T2" fmla="+- 0 -1419 -1419"/>
                              <a:gd name="T3" fmla="*/ -1419 h 78"/>
                              <a:gd name="T4" fmla="+- 0 6932 6907"/>
                              <a:gd name="T5" fmla="*/ T4 w 78"/>
                              <a:gd name="T6" fmla="+- 0 -1415 -1419"/>
                              <a:gd name="T7" fmla="*/ -1415 h 78"/>
                              <a:gd name="T8" fmla="+- 0 6919 6907"/>
                              <a:gd name="T9" fmla="*/ T8 w 78"/>
                              <a:gd name="T10" fmla="+- 0 -1407 -1419"/>
                              <a:gd name="T11" fmla="*/ -1407 h 78"/>
                              <a:gd name="T12" fmla="+- 0 6911 6907"/>
                              <a:gd name="T13" fmla="*/ T12 w 78"/>
                              <a:gd name="T14" fmla="+- 0 -1394 -1419"/>
                              <a:gd name="T15" fmla="*/ -1394 h 78"/>
                              <a:gd name="T16" fmla="+- 0 6907 6907"/>
                              <a:gd name="T17" fmla="*/ T16 w 78"/>
                              <a:gd name="T18" fmla="+- 0 -1379 -1419"/>
                              <a:gd name="T19" fmla="*/ -1379 h 78"/>
                              <a:gd name="T20" fmla="+- 0 6911 6907"/>
                              <a:gd name="T21" fmla="*/ T20 w 78"/>
                              <a:gd name="T22" fmla="+- 0 -1365 -1419"/>
                              <a:gd name="T23" fmla="*/ -1365 h 78"/>
                              <a:gd name="T24" fmla="+- 0 6919 6907"/>
                              <a:gd name="T25" fmla="*/ T24 w 78"/>
                              <a:gd name="T26" fmla="+- 0 -1353 -1419"/>
                              <a:gd name="T27" fmla="*/ -1353 h 78"/>
                              <a:gd name="T28" fmla="+- 0 6932 6907"/>
                              <a:gd name="T29" fmla="*/ T28 w 78"/>
                              <a:gd name="T30" fmla="+- 0 -1344 -1419"/>
                              <a:gd name="T31" fmla="*/ -1344 h 78"/>
                              <a:gd name="T32" fmla="+- 0 6946 6907"/>
                              <a:gd name="T33" fmla="*/ T32 w 78"/>
                              <a:gd name="T34" fmla="+- 0 -1341 -1419"/>
                              <a:gd name="T35" fmla="*/ -1341 h 78"/>
                              <a:gd name="T36" fmla="+- 0 6960 6907"/>
                              <a:gd name="T37" fmla="*/ T36 w 78"/>
                              <a:gd name="T38" fmla="+- 0 -1344 -1419"/>
                              <a:gd name="T39" fmla="*/ -1344 h 78"/>
                              <a:gd name="T40" fmla="+- 0 6973 6907"/>
                              <a:gd name="T41" fmla="*/ T40 w 78"/>
                              <a:gd name="T42" fmla="+- 0 -1353 -1419"/>
                              <a:gd name="T43" fmla="*/ -1353 h 78"/>
                              <a:gd name="T44" fmla="+- 0 6974 6907"/>
                              <a:gd name="T45" fmla="*/ T44 w 78"/>
                              <a:gd name="T46" fmla="+- 0 -1355 -1419"/>
                              <a:gd name="T47" fmla="*/ -1355 h 78"/>
                              <a:gd name="T48" fmla="+- 0 6931 6907"/>
                              <a:gd name="T49" fmla="*/ T48 w 78"/>
                              <a:gd name="T50" fmla="+- 0 -1355 -1419"/>
                              <a:gd name="T51" fmla="*/ -1355 h 78"/>
                              <a:gd name="T52" fmla="+- 0 6922 6907"/>
                              <a:gd name="T53" fmla="*/ T52 w 78"/>
                              <a:gd name="T54" fmla="+- 0 -1365 -1419"/>
                              <a:gd name="T55" fmla="*/ -1365 h 78"/>
                              <a:gd name="T56" fmla="+- 0 6922 6907"/>
                              <a:gd name="T57" fmla="*/ T56 w 78"/>
                              <a:gd name="T58" fmla="+- 0 -1395 -1419"/>
                              <a:gd name="T59" fmla="*/ -1395 h 78"/>
                              <a:gd name="T60" fmla="+- 0 6931 6907"/>
                              <a:gd name="T61" fmla="*/ T60 w 78"/>
                              <a:gd name="T62" fmla="+- 0 -1404 -1419"/>
                              <a:gd name="T63" fmla="*/ -1404 h 78"/>
                              <a:gd name="T64" fmla="+- 0 6974 6907"/>
                              <a:gd name="T65" fmla="*/ T64 w 78"/>
                              <a:gd name="T66" fmla="+- 0 -1404 -1419"/>
                              <a:gd name="T67" fmla="*/ -1404 h 78"/>
                              <a:gd name="T68" fmla="+- 0 6973 6907"/>
                              <a:gd name="T69" fmla="*/ T68 w 78"/>
                              <a:gd name="T70" fmla="+- 0 -1407 -1419"/>
                              <a:gd name="T71" fmla="*/ -1407 h 78"/>
                              <a:gd name="T72" fmla="+- 0 6960 6907"/>
                              <a:gd name="T73" fmla="*/ T72 w 78"/>
                              <a:gd name="T74" fmla="+- 0 -1415 -1419"/>
                              <a:gd name="T75" fmla="*/ -1415 h 78"/>
                              <a:gd name="T76" fmla="+- 0 6946 6907"/>
                              <a:gd name="T77" fmla="*/ T76 w 78"/>
                              <a:gd name="T78" fmla="+- 0 -1419 -1419"/>
                              <a:gd name="T79" fmla="*/ -1419 h 78"/>
                              <a:gd name="T80" fmla="+- 0 6974 6907"/>
                              <a:gd name="T81" fmla="*/ T80 w 78"/>
                              <a:gd name="T82" fmla="+- 0 -1404 -1419"/>
                              <a:gd name="T83" fmla="*/ -1404 h 78"/>
                              <a:gd name="T84" fmla="+- 0 6960 6907"/>
                              <a:gd name="T85" fmla="*/ T84 w 78"/>
                              <a:gd name="T86" fmla="+- 0 -1404 -1419"/>
                              <a:gd name="T87" fmla="*/ -1404 h 78"/>
                              <a:gd name="T88" fmla="+- 0 6971 6907"/>
                              <a:gd name="T89" fmla="*/ T88 w 78"/>
                              <a:gd name="T90" fmla="+- 0 -1395 -1419"/>
                              <a:gd name="T91" fmla="*/ -1395 h 78"/>
                              <a:gd name="T92" fmla="+- 0 6971 6907"/>
                              <a:gd name="T93" fmla="*/ T92 w 78"/>
                              <a:gd name="T94" fmla="+- 0 -1365 -1419"/>
                              <a:gd name="T95" fmla="*/ -1365 h 78"/>
                              <a:gd name="T96" fmla="+- 0 6960 6907"/>
                              <a:gd name="T97" fmla="*/ T96 w 78"/>
                              <a:gd name="T98" fmla="+- 0 -1355 -1419"/>
                              <a:gd name="T99" fmla="*/ -1355 h 78"/>
                              <a:gd name="T100" fmla="+- 0 6974 6907"/>
                              <a:gd name="T101" fmla="*/ T100 w 78"/>
                              <a:gd name="T102" fmla="+- 0 -1355 -1419"/>
                              <a:gd name="T103" fmla="*/ -1355 h 78"/>
                              <a:gd name="T104" fmla="+- 0 6982 6907"/>
                              <a:gd name="T105" fmla="*/ T104 w 78"/>
                              <a:gd name="T106" fmla="+- 0 -1365 -1419"/>
                              <a:gd name="T107" fmla="*/ -1365 h 78"/>
                              <a:gd name="T108" fmla="+- 0 6985 6907"/>
                              <a:gd name="T109" fmla="*/ T108 w 78"/>
                              <a:gd name="T110" fmla="+- 0 -1379 -1419"/>
                              <a:gd name="T111" fmla="*/ -1379 h 78"/>
                              <a:gd name="T112" fmla="+- 0 6982 6907"/>
                              <a:gd name="T113" fmla="*/ T112 w 78"/>
                              <a:gd name="T114" fmla="+- 0 -1394 -1419"/>
                              <a:gd name="T115" fmla="*/ -1394 h 78"/>
                              <a:gd name="T116" fmla="+- 0 6974 6907"/>
                              <a:gd name="T117" fmla="*/ T116 w 78"/>
                              <a:gd name="T118" fmla="+- 0 -1404 -1419"/>
                              <a:gd name="T119" fmla="*/ -1404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8" h="78">
                                <a:moveTo>
                                  <a:pt x="39" y="0"/>
                                </a:moveTo>
                                <a:lnTo>
                                  <a:pt x="25" y="4"/>
                                </a:lnTo>
                                <a:lnTo>
                                  <a:pt x="12" y="12"/>
                                </a:lnTo>
                                <a:lnTo>
                                  <a:pt x="4" y="25"/>
                                </a:lnTo>
                                <a:lnTo>
                                  <a:pt x="0" y="40"/>
                                </a:lnTo>
                                <a:lnTo>
                                  <a:pt x="4" y="54"/>
                                </a:lnTo>
                                <a:lnTo>
                                  <a:pt x="12" y="66"/>
                                </a:lnTo>
                                <a:lnTo>
                                  <a:pt x="25" y="75"/>
                                </a:lnTo>
                                <a:lnTo>
                                  <a:pt x="39" y="78"/>
                                </a:lnTo>
                                <a:lnTo>
                                  <a:pt x="53" y="75"/>
                                </a:lnTo>
                                <a:lnTo>
                                  <a:pt x="66" y="66"/>
                                </a:lnTo>
                                <a:lnTo>
                                  <a:pt x="67" y="64"/>
                                </a:lnTo>
                                <a:lnTo>
                                  <a:pt x="24" y="64"/>
                                </a:lnTo>
                                <a:lnTo>
                                  <a:pt x="15" y="54"/>
                                </a:lnTo>
                                <a:lnTo>
                                  <a:pt x="15" y="24"/>
                                </a:lnTo>
                                <a:lnTo>
                                  <a:pt x="24" y="15"/>
                                </a:lnTo>
                                <a:lnTo>
                                  <a:pt x="67" y="15"/>
                                </a:lnTo>
                                <a:lnTo>
                                  <a:pt x="66" y="12"/>
                                </a:lnTo>
                                <a:lnTo>
                                  <a:pt x="53" y="4"/>
                                </a:lnTo>
                                <a:lnTo>
                                  <a:pt x="39" y="0"/>
                                </a:lnTo>
                                <a:close/>
                                <a:moveTo>
                                  <a:pt x="67" y="15"/>
                                </a:moveTo>
                                <a:lnTo>
                                  <a:pt x="53" y="15"/>
                                </a:lnTo>
                                <a:lnTo>
                                  <a:pt x="64" y="24"/>
                                </a:lnTo>
                                <a:lnTo>
                                  <a:pt x="64" y="54"/>
                                </a:lnTo>
                                <a:lnTo>
                                  <a:pt x="53" y="64"/>
                                </a:lnTo>
                                <a:lnTo>
                                  <a:pt x="67" y="64"/>
                                </a:lnTo>
                                <a:lnTo>
                                  <a:pt x="75" y="54"/>
                                </a:lnTo>
                                <a:lnTo>
                                  <a:pt x="78" y="40"/>
                                </a:lnTo>
                                <a:lnTo>
                                  <a:pt x="75" y="25"/>
                                </a:lnTo>
                                <a:lnTo>
                                  <a:pt x="6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4" name="Text Box 844"/>
                        <wps:cNvSpPr txBox="1">
                          <a:spLocks noChangeArrowheads="1"/>
                        </wps:cNvSpPr>
                        <wps:spPr bwMode="auto">
                          <a:xfrm>
                            <a:off x="6382" y="-1688"/>
                            <a:ext cx="1148" cy="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774E0C">
                              <w:pPr>
                                <w:spacing w:before="8"/>
                                <w:rPr>
                                  <w:sz w:val="24"/>
                                </w:rPr>
                              </w:pPr>
                            </w:p>
                            <w:p w:rsidR="00774E0C" w:rsidRDefault="003B2F82">
                              <w:pPr>
                                <w:rPr>
                                  <w:sz w:val="19"/>
                                </w:rPr>
                              </w:pPr>
                              <w:proofErr w:type="spellStart"/>
                              <w:r>
                                <w:rPr>
                                  <w:color w:val="010101"/>
                                  <w:w w:val="105"/>
                                  <w:sz w:val="19"/>
                                </w:rPr>
                                <w:t>Сухум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3" o:spid="_x0000_s1246" style="position:absolute;left:0;text-align:left;margin-left:319.15pt;margin-top:-84.4pt;width:57.4pt;height:38.4pt;z-index:251606016;mso-position-horizontal-relative:page;mso-position-vertical-relative:text" coordorigin="6383,-1688" coordsize="1148,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">
                <v:shape id="Freeform 847" o:spid="_x0000_s1247" style="position:absolute;left:6556;top:-1688;width:974;height:768;visibility:visible;mso-wrap-style:square;v-text-anchor:top" coordsize="974,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" path="m973,310r-5,l968,288r,-4l966,280r-3,-6l959,270r-10,4l944,274r-9,6l915,280r-4,-6l905,274r-5,-4l890,264r-9,10l876,270r-5,l861,260r-4,l852,256r-10,8l842,270r-5,4l837,280r-9,4l822,274r-5,l807,264r-4,l793,260r-10,l779,264r-10,l769,260r-14,l745,264r-16,l715,250r,-4l710,246r-5,-6l701,230r-15,-4l677,220r,-4l672,216r,-6l667,210r,-8l651,202r-9,-10l644,186r3,-6l647,176r-5,l642,172r-5,-6l627,166r-9,6l613,172r,4l608,180r-19,l589,172r-16,l573,166r-9,l564,162r-5,-6l540,156r-5,-4l530,152r,-4l525,142r-4,l516,138r-15,l497,142r-11,6l476,142r-5,-10l462,122r-10,l443,128r-5,l438,132r-10,l423,128r,-20l414,102r-6,l408,84r-5,-6l403,74r-5,l393,70r-28,l365,64r-5,l352,56,342,48,332,42,320,34r-5,-4l306,30,296,40r-5,l291,44r-9,l277,48r-40,l228,40r-5,l218,34r-5,l213,30r-4,l199,20r-10,l180,16r-25,l145,10r-10,l126,,111,r-4,4l83,4,72,10r-10,l53,16,38,44,29,54r,4l24,64r,6l19,78,9,88r,10l,108r,10l9,128r5,10l29,138r9,-6l48,138r14,14l72,156r11,l107,180r,6l111,196r,6l116,206r,28l121,246r,4l126,260r,10l131,270r19,18l150,294r9,l159,270r6,l170,274r10,l180,280r5,l194,284r10,10l218,294r,-6l228,288r5,6l237,304r11,10l253,324r10,10l272,334r19,-10l296,328r10,l311,334r4,l325,338r16,4l350,342r10,-4l379,338r5,4l390,354r11,18l408,382r6,6l419,392r,4l423,396r5,6l433,402r10,4l471,406r10,10l483,478r3,12l486,500r11,4l501,510r10,18l549,528r10,6l564,538r30,l603,544r5,6l618,550r5,4l627,554r10,10l642,564r,10l647,578r,4l651,588r,10l656,608r6,4l667,622r,40l671,680r10,60l681,760r5,4l686,768r15,l710,760r24,l739,764r6,-4l745,750r-6,-4l739,730r6,l774,710r14,-8l803,696r4,-6l812,690r5,-4l828,676r9,-10l847,662r,-6l852,652r5,l857,646r4,l861,642r5,l871,636r5,l881,632r9,-4l895,622,885,604r-4,-12l881,582r-5,-8l871,568r,-14l876,550r,-22l871,520r-5,-6l866,510r-5,l861,500r5,-10l871,486r5,-6l885,470r,-10l871,460r-5,-4l866,450r5,-4l871,432r-5,l866,426r-5,-6l857,420r,-14l876,388r5,l881,382r4,l895,378r10,l915,372r10,-4l935,362r9,-4l944,352r5,-4l954,348r,-5l954,342r5,-4l965,324r3,-6l968,314r5,l973,310xe" fillcolor="#b2b2b2" stroked="f">
                  <v:path arrowok="t" o:connecttype="custom" o:connectlocs="966,-1408;935,-1408;890,-1424;857,-1428;837,-1408;803,-1424;769,-1428;715,-1442;677,-1468;667,-1486;647,-1512;618,-1516;589,-1516;559,-1532;525,-1546;486,-1540;443,-1560;423,-1580;403,-1614;360,-1624;315,-1658;282,-1644;218,-1654;189,-1668;126,-1688;62,-1678;24,-1624;0,-1580;38,-1556;107,-1508;116,-1454;131,-1418;165,-1418;194,-1404;233,-1394;272,-1354;315,-1354;379,-1350;414,-1300;433,-1286;486,-1198;549,-1160;608,-1138;642,-1124;651,-1090;671,-1008;701,-920;745,-938;788,-986;828,-1012;857,-1036;871,-1052;885,-1084;871,-1134;866,-1178;876,-1208;866,-1238;861,-1268;881,-1306;925,-1320;954,-1340;968,-1370" o:connectangles="0,0,0,0,0,0,0,0,0,0,0,0,0,0,0,0,0,0,0,0,0,0,0,0,0,0,0,0,0,0,0,0,0,0,0,0,0,0,0,0,0,0,0,0,0,0,0,0,0,0,0,0,0,0,0,0,0,0,0,0,0,0"/>
                </v:shape>
                <v:shape id="Freeform 846" o:spid="_x0000_s1248" style="position:absolute;left:6912;top:-1414;width:69;height:69;visibility:visible;mso-wrap-style:square;v-text-anchor:top" coordsize="69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" path="m34,l20,3,10,10,3,21,,35,3,48r7,11l20,66r14,2l47,66,58,59,66,48,68,35,66,21,58,10,47,3,34,xe" stroked="f">
                  <v:path arrowok="t" o:connecttype="custom" o:connectlocs="34,-1414;20,-1411;10,-1404;3,-1393;0,-1379;3,-1366;10,-1355;20,-1348;34,-1346;47,-1348;58,-1355;66,-1366;68,-1379;66,-1393;58,-1404;47,-1411;34,-1414" o:connectangles="0,0,0,0,0,0,0,0,0,0,0,0,0,0,0,0,0"/>
                </v:shape>
                <v:shape id="AutoShape 845" o:spid="_x0000_s1249" style="position:absolute;left:6907;top:-1419;width:78;height:78;visibility:visible;mso-wrap-style:square;v-text-anchor:top" coordsize="78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" path="m39,l25,4,12,12,4,25,,40,4,54r8,12l25,75r14,3l53,75,66,66r1,-2l24,64,15,54r,-30l24,15r43,l66,12,53,4,39,xm67,15r-14,l64,24r,30l53,64r14,l75,54,78,40,75,25,67,15xe" fillcolor="black" stroked="f">
                  <v:path arrowok="t" o:connecttype="custom" o:connectlocs="39,-1419;25,-1415;12,-1407;4,-1394;0,-1379;4,-1365;12,-1353;25,-1344;39,-1341;53,-1344;66,-1353;67,-1355;24,-1355;15,-1365;15,-1395;24,-1404;67,-1404;66,-1407;53,-1415;39,-1419;67,-1404;53,-1404;64,-1395;64,-1365;53,-1355;67,-1355;75,-1365;78,-1379;75,-1394;67,-1404" o:connectangles="0,0,0,0,0,0,0,0,0,0,0,0,0,0,0,0,0,0,0,0,0,0,0,0,0,0,0,0,0,0"/>
                </v:shape>
                <v:shape id="Text Box 844" o:spid="_x0000_s1250" type="#_x0000_t202" style="position:absolute;left:6382;top:-1688;width:1148;height: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" filled="f" stroked="f">
                  <v:textbox inset="0,0,0,0">
                    <w:txbxContent>
                      <w:p w:rsidR="00774E0C" w:rsidRDefault="00774E0C">
                        <w:pPr>
                          <w:spacing w:before="8"/>
                          <w:rPr>
                            <w:sz w:val="24"/>
                          </w:rPr>
                        </w:pPr>
                      </w:p>
                      <w:p w:rsidR="00774E0C" w:rsidRDefault="003B2F82">
                        <w:pPr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color w:val="010101"/>
                            <w:w w:val="105"/>
                            <w:sz w:val="19"/>
                          </w:rPr>
                          <w:t>Сухум</w:t>
                        </w:r>
                        <w:proofErr w:type="spellEnd"/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5699760</wp:posOffset>
                </wp:positionH>
                <wp:positionV relativeFrom="paragraph">
                  <wp:posOffset>-751840</wp:posOffset>
                </wp:positionV>
                <wp:extent cx="1181100" cy="741680"/>
                <wp:effectExtent l="0" t="0" r="0" b="0"/>
                <wp:wrapNone/>
                <wp:docPr id="867" name="Group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1100" cy="741680"/>
                          <a:chOff x="8976" y="-1184"/>
                          <a:chExt cx="1860" cy="1168"/>
                        </a:xfrm>
                      </wpg:grpSpPr>
                      <pic:pic xmlns:pic="http://schemas.openxmlformats.org/drawingml/2006/picture">
                        <pic:nvPicPr>
                          <pic:cNvPr id="868" name="Picture 8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6" y="-1184"/>
                            <a:ext cx="1860" cy="1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69" name="Text Box 841"/>
                        <wps:cNvSpPr txBox="1">
                          <a:spLocks noChangeArrowheads="1"/>
                        </wps:cNvSpPr>
                        <wps:spPr bwMode="auto">
                          <a:xfrm>
                            <a:off x="8976" y="-1184"/>
                            <a:ext cx="1860" cy="1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774E0C"/>
                            <w:p w:rsidR="00774E0C" w:rsidRDefault="00774E0C">
                              <w:pPr>
                                <w:spacing w:before="9"/>
                                <w:rPr>
                                  <w:sz w:val="20"/>
                                </w:rPr>
                              </w:pPr>
                            </w:p>
                            <w:p w:rsidR="00774E0C" w:rsidRDefault="003B2F82">
                              <w:pPr>
                                <w:spacing w:before="1"/>
                                <w:ind w:left="604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Вашингтон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0" o:spid="_x0000_s1251" style="position:absolute;left:0;text-align:left;margin-left:448.8pt;margin-top:-59.2pt;width:93pt;height:58.4pt;z-index:251607040;mso-position-horizontal-relative:page;mso-position-vertical-relative:text" coordorigin="8976,-1184" coordsize="1860,11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">
                <v:shape id="Picture 842" o:spid="_x0000_s1252" type="#_x0000_t75" style="position:absolute;left:8976;top:-1184;width:1860;height:11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">
                  <v:imagedata r:id="rId149" o:title=""/>
                </v:shape>
                <v:shape id="Text Box 841" o:spid="_x0000_s1253" type="#_x0000_t202" style="position:absolute;left:8976;top:-1184;width:1860;height:11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" filled="f" stroked="f">
                  <v:textbox inset="0,0,0,0">
                    <w:txbxContent>
                      <w:p w:rsidR="00774E0C" w:rsidRDefault="00774E0C"/>
                      <w:p w:rsidR="00774E0C" w:rsidRDefault="00774E0C">
                        <w:pPr>
                          <w:spacing w:before="9"/>
                          <w:rPr>
                            <w:sz w:val="20"/>
                          </w:rPr>
                        </w:pPr>
                      </w:p>
                      <w:p w:rsidR="00774E0C" w:rsidRDefault="003B2F82">
                        <w:pPr>
                          <w:spacing w:before="1"/>
                          <w:ind w:left="604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Вашингтон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tab/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774E0C" w:rsidRDefault="00774E0C">
      <w:pPr>
        <w:pStyle w:val="a3"/>
        <w:spacing w:before="1"/>
        <w:rPr>
          <w:sz w:val="17"/>
        </w:rPr>
      </w:pPr>
    </w:p>
    <w:p w:rsidR="00774E0C" w:rsidRDefault="003B2F82">
      <w:pPr>
        <w:pStyle w:val="a3"/>
        <w:spacing w:before="90"/>
        <w:ind w:left="960"/>
      </w:pPr>
      <w:r>
        <w:t>Определите</w:t>
      </w:r>
      <w:r>
        <w:rPr>
          <w:spacing w:val="10"/>
        </w:rPr>
        <w:t xml:space="preserve"> </w:t>
      </w:r>
      <w:r>
        <w:t>расположение</w:t>
      </w:r>
      <w:r>
        <w:rPr>
          <w:spacing w:val="10"/>
        </w:rPr>
        <w:t xml:space="preserve"> </w:t>
      </w:r>
      <w:r>
        <w:t>указанных</w:t>
      </w:r>
      <w:r>
        <w:rPr>
          <w:spacing w:val="10"/>
        </w:rPr>
        <w:t xml:space="preserve"> </w:t>
      </w:r>
      <w:r>
        <w:t>Вами</w:t>
      </w:r>
      <w:r>
        <w:rPr>
          <w:spacing w:val="10"/>
        </w:rPr>
        <w:t xml:space="preserve"> </w:t>
      </w:r>
      <w:r>
        <w:t>стран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схеме</w:t>
      </w:r>
      <w:r>
        <w:rPr>
          <w:spacing w:val="11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впишите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пустые</w:t>
      </w:r>
      <w:r>
        <w:rPr>
          <w:spacing w:val="10"/>
        </w:rPr>
        <w:t xml:space="preserve"> </w:t>
      </w:r>
      <w:r>
        <w:t>квадраты</w:t>
      </w:r>
      <w:r>
        <w:rPr>
          <w:spacing w:val="10"/>
        </w:rPr>
        <w:t xml:space="preserve"> </w:t>
      </w:r>
      <w:r>
        <w:t>их</w:t>
      </w:r>
    </w:p>
    <w:p w:rsidR="00774E0C" w:rsidRDefault="003B2F82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774E0C" w:rsidRDefault="003B2F82">
      <w:pPr>
        <w:pStyle w:val="a3"/>
        <w:spacing w:before="2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213360</wp:posOffset>
                </wp:positionV>
                <wp:extent cx="323850" cy="323850"/>
                <wp:effectExtent l="0" t="0" r="0" b="0"/>
                <wp:wrapTopAndBottom/>
                <wp:docPr id="866" name="Rectangle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AC9C97" id="Rectangle 839" o:spid="_x0000_s1026" style="position:absolute;margin-left:24.5pt;margin-top:16.8pt;width:25.5pt;height:25.5pt;z-index:-25162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fr6ggIAABUFAAAOAAAAZHJzL2Uyb0RvYy54bWysVFFv2jAQfp+0/2D5nYZAoBA1VBWBaVK3&#10;Vev2A4ztEGuOL7MNoav233d2gNH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1197610</wp:posOffset>
                </wp:positionH>
                <wp:positionV relativeFrom="paragraph">
                  <wp:posOffset>179705</wp:posOffset>
                </wp:positionV>
                <wp:extent cx="5253990" cy="2992120"/>
                <wp:effectExtent l="0" t="0" r="0" b="0"/>
                <wp:wrapTopAndBottom/>
                <wp:docPr id="863" name="Group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3990" cy="2992120"/>
                          <a:chOff x="1886" y="283"/>
                          <a:chExt cx="8274" cy="4712"/>
                        </a:xfrm>
                      </wpg:grpSpPr>
                      <wps:wsp>
                        <wps:cNvPr id="864" name="AutoShape 838"/>
                        <wps:cNvSpPr>
                          <a:spLocks/>
                        </wps:cNvSpPr>
                        <wps:spPr bwMode="auto">
                          <a:xfrm>
                            <a:off x="10123" y="3523"/>
                            <a:ext cx="36" cy="180"/>
                          </a:xfrm>
                          <a:custGeom>
                            <a:avLst/>
                            <a:gdLst>
                              <a:gd name="T0" fmla="+- 0 10134 10123"/>
                              <a:gd name="T1" fmla="*/ T0 w 36"/>
                              <a:gd name="T2" fmla="+- 0 3529 3523"/>
                              <a:gd name="T3" fmla="*/ 3529 h 180"/>
                              <a:gd name="T4" fmla="+- 0 10129 10123"/>
                              <a:gd name="T5" fmla="*/ T4 w 36"/>
                              <a:gd name="T6" fmla="+- 0 3523 3523"/>
                              <a:gd name="T7" fmla="*/ 3523 h 180"/>
                              <a:gd name="T8" fmla="+- 0 10123 10123"/>
                              <a:gd name="T9" fmla="*/ T8 w 36"/>
                              <a:gd name="T10" fmla="+- 0 3523 3523"/>
                              <a:gd name="T11" fmla="*/ 3523 h 180"/>
                              <a:gd name="T12" fmla="+- 0 10123 10123"/>
                              <a:gd name="T13" fmla="*/ T12 w 36"/>
                              <a:gd name="T14" fmla="+- 0 3534 3523"/>
                              <a:gd name="T15" fmla="*/ 3534 h 180"/>
                              <a:gd name="T16" fmla="+- 0 10134 10123"/>
                              <a:gd name="T17" fmla="*/ T16 w 36"/>
                              <a:gd name="T18" fmla="+- 0 3534 3523"/>
                              <a:gd name="T19" fmla="*/ 3534 h 180"/>
                              <a:gd name="T20" fmla="+- 0 10134 10123"/>
                              <a:gd name="T21" fmla="*/ T20 w 36"/>
                              <a:gd name="T22" fmla="+- 0 3529 3523"/>
                              <a:gd name="T23" fmla="*/ 3529 h 180"/>
                              <a:gd name="T24" fmla="+- 0 10139 10123"/>
                              <a:gd name="T25" fmla="*/ T24 w 36"/>
                              <a:gd name="T26" fmla="+- 0 3574 3523"/>
                              <a:gd name="T27" fmla="*/ 3574 h 180"/>
                              <a:gd name="T28" fmla="+- 0 10134 10123"/>
                              <a:gd name="T29" fmla="*/ T28 w 36"/>
                              <a:gd name="T30" fmla="+- 0 3569 3523"/>
                              <a:gd name="T31" fmla="*/ 3569 h 180"/>
                              <a:gd name="T32" fmla="+- 0 10129 10123"/>
                              <a:gd name="T33" fmla="*/ T32 w 36"/>
                              <a:gd name="T34" fmla="+- 0 3569 3523"/>
                              <a:gd name="T35" fmla="*/ 3569 h 180"/>
                              <a:gd name="T36" fmla="+- 0 10129 10123"/>
                              <a:gd name="T37" fmla="*/ T36 w 36"/>
                              <a:gd name="T38" fmla="+- 0 3579 3523"/>
                              <a:gd name="T39" fmla="*/ 3579 h 180"/>
                              <a:gd name="T40" fmla="+- 0 10134 10123"/>
                              <a:gd name="T41" fmla="*/ T40 w 36"/>
                              <a:gd name="T42" fmla="+- 0 3583 3523"/>
                              <a:gd name="T43" fmla="*/ 3583 h 180"/>
                              <a:gd name="T44" fmla="+- 0 10139 10123"/>
                              <a:gd name="T45" fmla="*/ T44 w 36"/>
                              <a:gd name="T46" fmla="+- 0 3583 3523"/>
                              <a:gd name="T47" fmla="*/ 3583 h 180"/>
                              <a:gd name="T48" fmla="+- 0 10139 10123"/>
                              <a:gd name="T49" fmla="*/ T48 w 36"/>
                              <a:gd name="T50" fmla="+- 0 3574 3523"/>
                              <a:gd name="T51" fmla="*/ 3574 h 180"/>
                              <a:gd name="T52" fmla="+- 0 10159 10123"/>
                              <a:gd name="T53" fmla="*/ T52 w 36"/>
                              <a:gd name="T54" fmla="+- 0 3673 3523"/>
                              <a:gd name="T55" fmla="*/ 3673 h 180"/>
                              <a:gd name="T56" fmla="+- 0 10153 10123"/>
                              <a:gd name="T57" fmla="*/ T56 w 36"/>
                              <a:gd name="T58" fmla="+- 0 3659 3523"/>
                              <a:gd name="T59" fmla="*/ 3659 h 180"/>
                              <a:gd name="T60" fmla="+- 0 10153 10123"/>
                              <a:gd name="T61" fmla="*/ T60 w 36"/>
                              <a:gd name="T62" fmla="+- 0 3649 3523"/>
                              <a:gd name="T63" fmla="*/ 3649 h 180"/>
                              <a:gd name="T64" fmla="+- 0 10139 10123"/>
                              <a:gd name="T65" fmla="*/ T64 w 36"/>
                              <a:gd name="T66" fmla="+- 0 3649 3523"/>
                              <a:gd name="T67" fmla="*/ 3649 h 180"/>
                              <a:gd name="T68" fmla="+- 0 10139 10123"/>
                              <a:gd name="T69" fmla="*/ T68 w 36"/>
                              <a:gd name="T70" fmla="+- 0 3664 3523"/>
                              <a:gd name="T71" fmla="*/ 3664 h 180"/>
                              <a:gd name="T72" fmla="+- 0 10144 10123"/>
                              <a:gd name="T73" fmla="*/ T72 w 36"/>
                              <a:gd name="T74" fmla="+- 0 3664 3523"/>
                              <a:gd name="T75" fmla="*/ 3664 h 180"/>
                              <a:gd name="T76" fmla="+- 0 10144 10123"/>
                              <a:gd name="T77" fmla="*/ T76 w 36"/>
                              <a:gd name="T78" fmla="+- 0 3673 3523"/>
                              <a:gd name="T79" fmla="*/ 3673 h 180"/>
                              <a:gd name="T80" fmla="+- 0 10139 10123"/>
                              <a:gd name="T81" fmla="*/ T80 w 36"/>
                              <a:gd name="T82" fmla="+- 0 3694 3523"/>
                              <a:gd name="T83" fmla="*/ 3694 h 180"/>
                              <a:gd name="T84" fmla="+- 0 10139 10123"/>
                              <a:gd name="T85" fmla="*/ T84 w 36"/>
                              <a:gd name="T86" fmla="+- 0 3699 3523"/>
                              <a:gd name="T87" fmla="*/ 3699 h 180"/>
                              <a:gd name="T88" fmla="+- 0 10148 10123"/>
                              <a:gd name="T89" fmla="*/ T88 w 36"/>
                              <a:gd name="T90" fmla="+- 0 3703 3523"/>
                              <a:gd name="T91" fmla="*/ 3703 h 180"/>
                              <a:gd name="T92" fmla="+- 0 10159 10123"/>
                              <a:gd name="T93" fmla="*/ T92 w 36"/>
                              <a:gd name="T94" fmla="+- 0 3689 3523"/>
                              <a:gd name="T95" fmla="*/ 3689 h 180"/>
                              <a:gd name="T96" fmla="+- 0 10159 10123"/>
                              <a:gd name="T97" fmla="*/ T96 w 36"/>
                              <a:gd name="T98" fmla="+- 0 3673 3523"/>
                              <a:gd name="T99" fmla="*/ 3673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6" h="180">
                                <a:moveTo>
                                  <a:pt x="11" y="6"/>
                                </a:moveTo>
                                <a:lnTo>
                                  <a:pt x="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"/>
                                </a:lnTo>
                                <a:lnTo>
                                  <a:pt x="11" y="11"/>
                                </a:lnTo>
                                <a:lnTo>
                                  <a:pt x="11" y="6"/>
                                </a:lnTo>
                                <a:close/>
                                <a:moveTo>
                                  <a:pt x="16" y="51"/>
                                </a:moveTo>
                                <a:lnTo>
                                  <a:pt x="11" y="46"/>
                                </a:lnTo>
                                <a:lnTo>
                                  <a:pt x="6" y="46"/>
                                </a:lnTo>
                                <a:lnTo>
                                  <a:pt x="6" y="56"/>
                                </a:lnTo>
                                <a:lnTo>
                                  <a:pt x="11" y="60"/>
                                </a:lnTo>
                                <a:lnTo>
                                  <a:pt x="16" y="60"/>
                                </a:lnTo>
                                <a:lnTo>
                                  <a:pt x="16" y="51"/>
                                </a:lnTo>
                                <a:close/>
                                <a:moveTo>
                                  <a:pt x="36" y="150"/>
                                </a:moveTo>
                                <a:lnTo>
                                  <a:pt x="30" y="136"/>
                                </a:lnTo>
                                <a:lnTo>
                                  <a:pt x="30" y="126"/>
                                </a:lnTo>
                                <a:lnTo>
                                  <a:pt x="16" y="126"/>
                                </a:lnTo>
                                <a:lnTo>
                                  <a:pt x="16" y="141"/>
                                </a:lnTo>
                                <a:lnTo>
                                  <a:pt x="21" y="141"/>
                                </a:lnTo>
                                <a:lnTo>
                                  <a:pt x="21" y="150"/>
                                </a:lnTo>
                                <a:lnTo>
                                  <a:pt x="16" y="171"/>
                                </a:lnTo>
                                <a:lnTo>
                                  <a:pt x="16" y="176"/>
                                </a:lnTo>
                                <a:lnTo>
                                  <a:pt x="25" y="180"/>
                                </a:lnTo>
                                <a:lnTo>
                                  <a:pt x="36" y="166"/>
                                </a:lnTo>
                                <a:lnTo>
                                  <a:pt x="36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65" name="Picture 8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6" y="283"/>
                            <a:ext cx="8248" cy="4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3BAD29" id="Group 836" o:spid="_x0000_s1026" style="position:absolute;margin-left:94.3pt;margin-top:14.15pt;width:413.7pt;height:235.6pt;z-index:-251620352;mso-wrap-distance-left:0;mso-wrap-distance-right:0;mso-position-horizontal-relative:page" coordorigin="1886,283" coordsize="8274,47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">
                <v:shape id="AutoShape 838" o:spid="_x0000_s1027" style="position:absolute;left:10123;top:3523;width:36;height:180;visibility:visible;mso-wrap-style:square;v-text-anchor:top" coordsize="36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" path="m11,6l6,,,,,11r11,l11,6xm16,51l11,46r-5,l6,56r5,4l16,60r,-9xm36,150l30,136r,-10l16,126r,15l21,141r,9l16,171r,5l25,180,36,166r,-16xe" fillcolor="#b2b2b2" stroked="f">
                  <v:path arrowok="t" o:connecttype="custom" o:connectlocs="11,3529;6,3523;0,3523;0,3534;11,3534;11,3529;16,3574;11,3569;6,3569;6,3579;11,3583;16,3583;16,3574;36,3673;30,3659;30,3649;16,3649;16,3664;21,3664;21,3673;16,3694;16,3699;25,3703;36,3689;36,3673" o:connectangles="0,0,0,0,0,0,0,0,0,0,0,0,0,0,0,0,0,0,0,0,0,0,0,0,0"/>
                </v:shape>
                <v:shape id="Picture 837" o:spid="_x0000_s1028" type="#_x0000_t75" style="position:absolute;left:1886;top:283;width:8248;height:47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">
                  <v:imagedata r:id="rId151" o:title=""/>
                </v:shape>
                <w10:wrap type="topAndBottom" anchorx="page"/>
              </v:group>
            </w:pict>
          </mc:Fallback>
        </mc:AlternateContent>
      </w: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17"/>
        </w:rPr>
      </w:pPr>
    </w:p>
    <w:p w:rsidR="00774E0C" w:rsidRDefault="003B2F82">
      <w:pPr>
        <w:pStyle w:val="a4"/>
        <w:numPr>
          <w:ilvl w:val="1"/>
          <w:numId w:val="9"/>
        </w:numPr>
        <w:tabs>
          <w:tab w:val="left" w:pos="1441"/>
        </w:tabs>
        <w:spacing w:before="90"/>
        <w:ind w:right="304" w:firstLine="0"/>
        <w:rPr>
          <w:sz w:val="24"/>
        </w:rPr>
      </w:pPr>
      <w:r>
        <w:rPr>
          <w:sz w:val="24"/>
        </w:rPr>
        <w:t>С</w:t>
      </w:r>
      <w:r>
        <w:rPr>
          <w:spacing w:val="16"/>
          <w:sz w:val="24"/>
        </w:rPr>
        <w:t xml:space="preserve"> </w:t>
      </w:r>
      <w:r>
        <w:rPr>
          <w:sz w:val="24"/>
        </w:rPr>
        <w:t>какой</w:t>
      </w:r>
      <w:r>
        <w:rPr>
          <w:spacing w:val="16"/>
          <w:sz w:val="24"/>
        </w:rPr>
        <w:t xml:space="preserve"> </w:t>
      </w:r>
      <w:r>
        <w:rPr>
          <w:sz w:val="24"/>
        </w:rPr>
        <w:t>из</w:t>
      </w:r>
      <w:r>
        <w:rPr>
          <w:spacing w:val="16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6"/>
          <w:sz w:val="24"/>
        </w:rPr>
        <w:t xml:space="preserve"> </w:t>
      </w:r>
      <w:r>
        <w:rPr>
          <w:sz w:val="24"/>
        </w:rPr>
        <w:t>Вами</w:t>
      </w:r>
      <w:r>
        <w:rPr>
          <w:spacing w:val="17"/>
          <w:sz w:val="24"/>
        </w:rPr>
        <w:t xml:space="preserve"> </w:t>
      </w:r>
      <w:r>
        <w:rPr>
          <w:sz w:val="24"/>
        </w:rPr>
        <w:t>стран</w:t>
      </w:r>
      <w:r>
        <w:rPr>
          <w:spacing w:val="15"/>
          <w:sz w:val="24"/>
        </w:rPr>
        <w:t xml:space="preserve"> </w:t>
      </w:r>
      <w:r>
        <w:rPr>
          <w:sz w:val="24"/>
        </w:rPr>
        <w:t>участок</w:t>
      </w:r>
      <w:r>
        <w:rPr>
          <w:spacing w:val="16"/>
          <w:sz w:val="24"/>
        </w:rPr>
        <w:t xml:space="preserve"> </w:t>
      </w:r>
      <w:r>
        <w:rPr>
          <w:sz w:val="24"/>
        </w:rPr>
        <w:t>морской</w:t>
      </w:r>
      <w:r>
        <w:rPr>
          <w:spacing w:val="16"/>
          <w:sz w:val="24"/>
        </w:rPr>
        <w:t xml:space="preserve"> </w:t>
      </w:r>
      <w:r>
        <w:rPr>
          <w:sz w:val="24"/>
        </w:rPr>
        <w:t>границы</w:t>
      </w:r>
      <w:r>
        <w:rPr>
          <w:spacing w:val="17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6"/>
          <w:sz w:val="24"/>
        </w:rPr>
        <w:t xml:space="preserve"> </w:t>
      </w:r>
      <w:r>
        <w:rPr>
          <w:sz w:val="24"/>
        </w:rPr>
        <w:t>проходит</w:t>
      </w:r>
      <w:r>
        <w:rPr>
          <w:spacing w:val="17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Чёрному морю?</w:t>
      </w:r>
      <w:r>
        <w:rPr>
          <w:spacing w:val="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ответе </w:t>
      </w:r>
      <w:r>
        <w:rPr>
          <w:b/>
          <w:sz w:val="24"/>
          <w:u w:val="thick"/>
        </w:rPr>
        <w:t>название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страны.</w:t>
      </w:r>
    </w:p>
    <w:p w:rsidR="00774E0C" w:rsidRDefault="00774E0C">
      <w:pPr>
        <w:pStyle w:val="a3"/>
      </w:pPr>
    </w:p>
    <w:p w:rsidR="00774E0C" w:rsidRDefault="003B2F82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862" name="Rectangle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AFDFA2" id="Rectangle 835" o:spid="_x0000_s1026" style="position:absolute;margin-left:24.5pt;margin-top:-5.5pt;width:25.5pt;height:25.5pt;z-index: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2CyXFY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74E0C" w:rsidRDefault="00774E0C">
      <w:pPr>
        <w:sectPr w:rsidR="00774E0C">
          <w:headerReference w:type="default" r:id="rId152"/>
          <w:footerReference w:type="default" r:id="rId153"/>
          <w:pgSz w:w="11910" w:h="16840"/>
          <w:pgMar w:top="1280" w:right="620" w:bottom="600" w:left="380" w:header="424" w:footer="405" w:gutter="0"/>
          <w:pgNumType w:start="2"/>
          <w:cols w:space="720"/>
        </w:sectPr>
      </w:pPr>
    </w:p>
    <w:p w:rsidR="00774E0C" w:rsidRDefault="003B2F82">
      <w:pPr>
        <w:pStyle w:val="a4"/>
        <w:numPr>
          <w:ilvl w:val="1"/>
          <w:numId w:val="9"/>
        </w:numPr>
        <w:tabs>
          <w:tab w:val="left" w:pos="1465"/>
        </w:tabs>
        <w:spacing w:before="80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774E0C" w:rsidRDefault="003B2F82">
      <w:pPr>
        <w:spacing w:before="82" w:line="225" w:lineRule="exact"/>
        <w:ind w:left="732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774E0C" w:rsidRDefault="003B2F82">
      <w:pPr>
        <w:spacing w:line="225" w:lineRule="exact"/>
        <w:ind w:left="410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4739005</wp:posOffset>
                </wp:positionH>
                <wp:positionV relativeFrom="paragraph">
                  <wp:posOffset>71120</wp:posOffset>
                </wp:positionV>
                <wp:extent cx="2206625" cy="2159000"/>
                <wp:effectExtent l="0" t="0" r="0" b="0"/>
                <wp:wrapNone/>
                <wp:docPr id="642" name="Group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6625" cy="2159000"/>
                          <a:chOff x="7463" y="112"/>
                          <a:chExt cx="3475" cy="3400"/>
                        </a:xfrm>
                      </wpg:grpSpPr>
                      <wps:wsp>
                        <wps:cNvPr id="643" name="Line 834"/>
                        <wps:cNvCnPr>
                          <a:cxnSpLocks noChangeShapeType="1"/>
                        </wps:cNvCnPr>
                        <wps:spPr bwMode="auto">
                          <a:xfrm>
                            <a:off x="7547" y="3496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Line 833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AutoShape 832"/>
                        <wps:cNvSpPr>
                          <a:spLocks/>
                        </wps:cNvSpPr>
                        <wps:spPr bwMode="auto">
                          <a:xfrm>
                            <a:off x="8828" y="3490"/>
                            <a:ext cx="1440" cy="10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0"/>
                              <a:gd name="T2" fmla="+- 0 3491 3491"/>
                              <a:gd name="T3" fmla="*/ 3491 h 10"/>
                              <a:gd name="T4" fmla="+- 0 8828 8828"/>
                              <a:gd name="T5" fmla="*/ T4 w 1440"/>
                              <a:gd name="T6" fmla="+- 0 3501 3491"/>
                              <a:gd name="T7" fmla="*/ 3501 h 10"/>
                              <a:gd name="T8" fmla="+- 0 9119 8828"/>
                              <a:gd name="T9" fmla="*/ T8 w 1440"/>
                              <a:gd name="T10" fmla="+- 0 3496 3491"/>
                              <a:gd name="T11" fmla="*/ 3496 h 10"/>
                              <a:gd name="T12" fmla="+- 0 9358 8828"/>
                              <a:gd name="T13" fmla="*/ T12 w 1440"/>
                              <a:gd name="T14" fmla="+- 0 3496 3491"/>
                              <a:gd name="T15" fmla="*/ 3496 h 10"/>
                              <a:gd name="T16" fmla="+- 0 9968 8828"/>
                              <a:gd name="T17" fmla="*/ T16 w 1440"/>
                              <a:gd name="T18" fmla="+- 0 3496 3491"/>
                              <a:gd name="T19" fmla="*/ 3496 h 10"/>
                              <a:gd name="T20" fmla="+- 0 10204 8828"/>
                              <a:gd name="T21" fmla="*/ T20 w 1440"/>
                              <a:gd name="T22" fmla="+- 0 3496 3491"/>
                              <a:gd name="T23" fmla="*/ 3496 h 10"/>
                              <a:gd name="T24" fmla="+- 0 10268 8828"/>
                              <a:gd name="T25" fmla="*/ T24 w 1440"/>
                              <a:gd name="T26" fmla="+- 0 3491 3491"/>
                              <a:gd name="T27" fmla="*/ 3491 h 10"/>
                              <a:gd name="T28" fmla="+- 0 10268 8828"/>
                              <a:gd name="T29" fmla="*/ T28 w 1440"/>
                              <a:gd name="T30" fmla="+- 0 3501 3491"/>
                              <a:gd name="T31" fmla="*/ 3501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0" h="10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0" y="5"/>
                                </a:lnTo>
                                <a:moveTo>
                                  <a:pt x="1140" y="5"/>
                                </a:moveTo>
                                <a:lnTo>
                                  <a:pt x="1376" y="5"/>
                                </a:lnTo>
                                <a:moveTo>
                                  <a:pt x="1440" y="0"/>
                                </a:moveTo>
                                <a:lnTo>
                                  <a:pt x="1440" y="10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AutoShape 831"/>
                        <wps:cNvSpPr>
                          <a:spLocks/>
                        </wps:cNvSpPr>
                        <wps:spPr bwMode="auto">
                          <a:xfrm>
                            <a:off x="8827" y="3501"/>
                            <a:ext cx="1442" cy="2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2"/>
                              <a:gd name="T2" fmla="+- 0 10204 8828"/>
                              <a:gd name="T3" fmla="*/ T2 w 1442"/>
                              <a:gd name="T4" fmla="+- 0 10268 8828"/>
                              <a:gd name="T5" fmla="*/ T4 w 1442"/>
                              <a:gd name="T6" fmla="+- 0 10269 8828"/>
                              <a:gd name="T7" fmla="*/ T6 w 144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2">
                                <a:moveTo>
                                  <a:pt x="0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440" y="0"/>
                                </a:moveTo>
                                <a:lnTo>
                                  <a:pt x="1441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Line 830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AutoShape 829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10814 7547"/>
                              <a:gd name="T1" fmla="*/ T0 w 3381"/>
                              <a:gd name="T2" fmla="+- 0 3501 3501"/>
                              <a:gd name="T3" fmla="*/ 3501 h 5"/>
                              <a:gd name="T4" fmla="+- 0 10928 7547"/>
                              <a:gd name="T5" fmla="*/ T4 w 3381"/>
                              <a:gd name="T6" fmla="+- 0 3501 3501"/>
                              <a:gd name="T7" fmla="*/ 3501 h 5"/>
                              <a:gd name="T8" fmla="+- 0 7547 7547"/>
                              <a:gd name="T9" fmla="*/ T8 w 3381"/>
                              <a:gd name="T10" fmla="+- 0 3506 3501"/>
                              <a:gd name="T11" fmla="*/ 3506 h 5"/>
                              <a:gd name="T12" fmla="+- 0 10928 7547"/>
                              <a:gd name="T13" fmla="*/ T12 w 3381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Line 828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Line 827"/>
                        <wps:cNvCnPr>
                          <a:cxnSpLocks noChangeShapeType="1"/>
                        </wps:cNvCnPr>
                        <wps:spPr bwMode="auto">
                          <a:xfrm>
                            <a:off x="839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826"/>
                        <wps:cNvCnPr>
                          <a:cxnSpLocks noChangeShapeType="1"/>
                        </wps:cNvCnPr>
                        <wps:spPr bwMode="auto">
                          <a:xfrm>
                            <a:off x="923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825"/>
                        <wps:cNvCnPr>
                          <a:cxnSpLocks noChangeShapeType="1"/>
                        </wps:cNvCnPr>
                        <wps:spPr bwMode="auto">
                          <a:xfrm>
                            <a:off x="1008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Line 824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Rectangle 823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AutoShape 822"/>
                        <wps:cNvSpPr>
                          <a:spLocks/>
                        </wps:cNvSpPr>
                        <wps:spPr bwMode="auto">
                          <a:xfrm>
                            <a:off x="7547" y="3490"/>
                            <a:ext cx="3381" cy="10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496 3491"/>
                              <a:gd name="T3" fmla="*/ 3496 h 10"/>
                              <a:gd name="T4" fmla="+- 0 8514 7547"/>
                              <a:gd name="T5" fmla="*/ T4 w 3381"/>
                              <a:gd name="T6" fmla="+- 0 3496 3491"/>
                              <a:gd name="T7" fmla="*/ 3496 h 10"/>
                              <a:gd name="T8" fmla="+- 0 8828 7547"/>
                              <a:gd name="T9" fmla="*/ T8 w 3381"/>
                              <a:gd name="T10" fmla="+- 0 3491 3491"/>
                              <a:gd name="T11" fmla="*/ 3491 h 10"/>
                              <a:gd name="T12" fmla="+- 0 8828 7547"/>
                              <a:gd name="T13" fmla="*/ T12 w 3381"/>
                              <a:gd name="T14" fmla="+- 0 3501 3491"/>
                              <a:gd name="T15" fmla="*/ 3501 h 10"/>
                              <a:gd name="T16" fmla="+- 0 9119 7547"/>
                              <a:gd name="T17" fmla="*/ T16 w 3381"/>
                              <a:gd name="T18" fmla="+- 0 3496 3491"/>
                              <a:gd name="T19" fmla="*/ 3496 h 10"/>
                              <a:gd name="T20" fmla="+- 0 9358 7547"/>
                              <a:gd name="T21" fmla="*/ T20 w 3381"/>
                              <a:gd name="T22" fmla="+- 0 3496 3491"/>
                              <a:gd name="T23" fmla="*/ 3496 h 10"/>
                              <a:gd name="T24" fmla="+- 0 9968 7547"/>
                              <a:gd name="T25" fmla="*/ T24 w 3381"/>
                              <a:gd name="T26" fmla="+- 0 3496 3491"/>
                              <a:gd name="T27" fmla="*/ 3496 h 10"/>
                              <a:gd name="T28" fmla="+- 0 10204 7547"/>
                              <a:gd name="T29" fmla="*/ T28 w 3381"/>
                              <a:gd name="T30" fmla="+- 0 3496 3491"/>
                              <a:gd name="T31" fmla="*/ 3496 h 10"/>
                              <a:gd name="T32" fmla="+- 0 10268 7547"/>
                              <a:gd name="T33" fmla="*/ T32 w 3381"/>
                              <a:gd name="T34" fmla="+- 0 3491 3491"/>
                              <a:gd name="T35" fmla="*/ 3491 h 10"/>
                              <a:gd name="T36" fmla="+- 0 10268 7547"/>
                              <a:gd name="T37" fmla="*/ T36 w 3381"/>
                              <a:gd name="T38" fmla="+- 0 3501 3491"/>
                              <a:gd name="T39" fmla="*/ 3501 h 10"/>
                              <a:gd name="T40" fmla="+- 0 10814 7547"/>
                              <a:gd name="T41" fmla="*/ T40 w 3381"/>
                              <a:gd name="T42" fmla="+- 0 3496 3491"/>
                              <a:gd name="T43" fmla="*/ 3496 h 10"/>
                              <a:gd name="T44" fmla="+- 0 10928 7547"/>
                              <a:gd name="T45" fmla="*/ T44 w 3381"/>
                              <a:gd name="T46" fmla="+- 0 3496 3491"/>
                              <a:gd name="T47" fmla="*/ 349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81" h="10"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2" y="5"/>
                                </a:moveTo>
                                <a:lnTo>
                                  <a:pt x="1811" y="5"/>
                                </a:lnTo>
                                <a:moveTo>
                                  <a:pt x="2421" y="5"/>
                                </a:moveTo>
                                <a:lnTo>
                                  <a:pt x="2657" y="5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10"/>
                                </a:lnTo>
                                <a:moveTo>
                                  <a:pt x="3267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AutoShape 821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501 3501"/>
                              <a:gd name="T3" fmla="*/ 3501 h 5"/>
                              <a:gd name="T4" fmla="+- 0 8514 7547"/>
                              <a:gd name="T5" fmla="*/ T4 w 3381"/>
                              <a:gd name="T6" fmla="+- 0 3501 3501"/>
                              <a:gd name="T7" fmla="*/ 3501 h 5"/>
                              <a:gd name="T8" fmla="+- 0 8828 7547"/>
                              <a:gd name="T9" fmla="*/ T8 w 3381"/>
                              <a:gd name="T10" fmla="+- 0 3501 3501"/>
                              <a:gd name="T11" fmla="*/ 3501 h 5"/>
                              <a:gd name="T12" fmla="+- 0 10204 7547"/>
                              <a:gd name="T13" fmla="*/ T12 w 3381"/>
                              <a:gd name="T14" fmla="+- 0 3501 3501"/>
                              <a:gd name="T15" fmla="*/ 3501 h 5"/>
                              <a:gd name="T16" fmla="+- 0 10268 7547"/>
                              <a:gd name="T17" fmla="*/ T16 w 3381"/>
                              <a:gd name="T18" fmla="+- 0 3501 3501"/>
                              <a:gd name="T19" fmla="*/ 3501 h 5"/>
                              <a:gd name="T20" fmla="+- 0 10269 7547"/>
                              <a:gd name="T21" fmla="*/ T20 w 3381"/>
                              <a:gd name="T22" fmla="+- 0 3501 3501"/>
                              <a:gd name="T23" fmla="*/ 3501 h 5"/>
                              <a:gd name="T24" fmla="+- 0 10814 7547"/>
                              <a:gd name="T25" fmla="*/ T24 w 3381"/>
                              <a:gd name="T26" fmla="+- 0 3501 3501"/>
                              <a:gd name="T27" fmla="*/ 3501 h 5"/>
                              <a:gd name="T28" fmla="+- 0 10928 7547"/>
                              <a:gd name="T29" fmla="*/ T28 w 3381"/>
                              <a:gd name="T30" fmla="+- 0 3501 3501"/>
                              <a:gd name="T31" fmla="*/ 3501 h 5"/>
                              <a:gd name="T32" fmla="+- 0 7547 7547"/>
                              <a:gd name="T33" fmla="*/ T32 w 3381"/>
                              <a:gd name="T34" fmla="+- 0 3506 3501"/>
                              <a:gd name="T35" fmla="*/ 3506 h 5"/>
                              <a:gd name="T36" fmla="+- 0 10928 7547"/>
                              <a:gd name="T37" fmla="*/ T36 w 3381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0" y="0"/>
                                </a:moveTo>
                                <a:lnTo>
                                  <a:pt x="967" y="0"/>
                                </a:lnTo>
                                <a:moveTo>
                                  <a:pt x="1281" y="0"/>
                                </a:moveTo>
                                <a:lnTo>
                                  <a:pt x="2657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2722" y="0"/>
                                </a:lnTo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AutoShape 820"/>
                        <wps:cNvSpPr>
                          <a:spLocks/>
                        </wps:cNvSpPr>
                        <wps:spPr bwMode="auto">
                          <a:xfrm>
                            <a:off x="7547" y="966"/>
                            <a:ext cx="3381" cy="1700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2656 966"/>
                              <a:gd name="T3" fmla="*/ 2656 h 1700"/>
                              <a:gd name="T4" fmla="+- 0 9358 7547"/>
                              <a:gd name="T5" fmla="*/ T4 w 3381"/>
                              <a:gd name="T6" fmla="+- 0 2656 966"/>
                              <a:gd name="T7" fmla="*/ 2656 h 1700"/>
                              <a:gd name="T8" fmla="+- 0 9968 7547"/>
                              <a:gd name="T9" fmla="*/ T8 w 3381"/>
                              <a:gd name="T10" fmla="+- 0 2656 966"/>
                              <a:gd name="T11" fmla="*/ 2656 h 1700"/>
                              <a:gd name="T12" fmla="+- 0 10204 7547"/>
                              <a:gd name="T13" fmla="*/ T12 w 3381"/>
                              <a:gd name="T14" fmla="+- 0 2656 966"/>
                              <a:gd name="T15" fmla="*/ 2656 h 1700"/>
                              <a:gd name="T16" fmla="+- 0 10268 7547"/>
                              <a:gd name="T17" fmla="*/ T16 w 3381"/>
                              <a:gd name="T18" fmla="+- 0 2646 966"/>
                              <a:gd name="T19" fmla="*/ 2646 h 1700"/>
                              <a:gd name="T20" fmla="+- 0 10268 7547"/>
                              <a:gd name="T21" fmla="*/ T20 w 3381"/>
                              <a:gd name="T22" fmla="+- 0 2666 966"/>
                              <a:gd name="T23" fmla="*/ 2666 h 1700"/>
                              <a:gd name="T24" fmla="+- 0 10814 7547"/>
                              <a:gd name="T25" fmla="*/ T24 w 3381"/>
                              <a:gd name="T26" fmla="+- 0 2656 966"/>
                              <a:gd name="T27" fmla="*/ 2656 h 1700"/>
                              <a:gd name="T28" fmla="+- 0 10928 7547"/>
                              <a:gd name="T29" fmla="*/ T28 w 3381"/>
                              <a:gd name="T30" fmla="+- 0 2656 966"/>
                              <a:gd name="T31" fmla="*/ 2656 h 1700"/>
                              <a:gd name="T32" fmla="+- 0 7547 7547"/>
                              <a:gd name="T33" fmla="*/ T32 w 3381"/>
                              <a:gd name="T34" fmla="+- 0 1811 966"/>
                              <a:gd name="T35" fmla="*/ 1811 h 1700"/>
                              <a:gd name="T36" fmla="+- 0 9358 7547"/>
                              <a:gd name="T37" fmla="*/ T36 w 3381"/>
                              <a:gd name="T38" fmla="+- 0 1811 966"/>
                              <a:gd name="T39" fmla="*/ 1811 h 1700"/>
                              <a:gd name="T40" fmla="+- 0 9968 7547"/>
                              <a:gd name="T41" fmla="*/ T40 w 3381"/>
                              <a:gd name="T42" fmla="+- 0 1811 966"/>
                              <a:gd name="T43" fmla="*/ 1811 h 1700"/>
                              <a:gd name="T44" fmla="+- 0 10204 7547"/>
                              <a:gd name="T45" fmla="*/ T44 w 3381"/>
                              <a:gd name="T46" fmla="+- 0 1811 966"/>
                              <a:gd name="T47" fmla="*/ 1811 h 1700"/>
                              <a:gd name="T48" fmla="+- 0 10268 7547"/>
                              <a:gd name="T49" fmla="*/ T48 w 3381"/>
                              <a:gd name="T50" fmla="+- 0 1801 966"/>
                              <a:gd name="T51" fmla="*/ 1801 h 1700"/>
                              <a:gd name="T52" fmla="+- 0 10268 7547"/>
                              <a:gd name="T53" fmla="*/ T52 w 3381"/>
                              <a:gd name="T54" fmla="+- 0 1821 966"/>
                              <a:gd name="T55" fmla="*/ 1821 h 1700"/>
                              <a:gd name="T56" fmla="+- 0 10814 7547"/>
                              <a:gd name="T57" fmla="*/ T56 w 3381"/>
                              <a:gd name="T58" fmla="+- 0 1811 966"/>
                              <a:gd name="T59" fmla="*/ 1811 h 1700"/>
                              <a:gd name="T60" fmla="+- 0 10928 7547"/>
                              <a:gd name="T61" fmla="*/ T60 w 3381"/>
                              <a:gd name="T62" fmla="+- 0 1811 966"/>
                              <a:gd name="T63" fmla="*/ 1811 h 1700"/>
                              <a:gd name="T64" fmla="+- 0 7547 7547"/>
                              <a:gd name="T65" fmla="*/ T64 w 3381"/>
                              <a:gd name="T66" fmla="+- 0 966 966"/>
                              <a:gd name="T67" fmla="*/ 966 h 1700"/>
                              <a:gd name="T68" fmla="+- 0 9358 7547"/>
                              <a:gd name="T69" fmla="*/ T68 w 3381"/>
                              <a:gd name="T70" fmla="+- 0 966 966"/>
                              <a:gd name="T71" fmla="*/ 966 h 1700"/>
                              <a:gd name="T72" fmla="+- 0 9968 7547"/>
                              <a:gd name="T73" fmla="*/ T72 w 3381"/>
                              <a:gd name="T74" fmla="+- 0 966 966"/>
                              <a:gd name="T75" fmla="*/ 966 h 1700"/>
                              <a:gd name="T76" fmla="+- 0 10928 7547"/>
                              <a:gd name="T77" fmla="*/ T76 w 3381"/>
                              <a:gd name="T78" fmla="+- 0 966 966"/>
                              <a:gd name="T79" fmla="*/ 966 h 17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3381" h="1700">
                                <a:moveTo>
                                  <a:pt x="0" y="1690"/>
                                </a:moveTo>
                                <a:lnTo>
                                  <a:pt x="1811" y="1690"/>
                                </a:lnTo>
                                <a:moveTo>
                                  <a:pt x="2421" y="1690"/>
                                </a:moveTo>
                                <a:lnTo>
                                  <a:pt x="2657" y="1690"/>
                                </a:lnTo>
                                <a:moveTo>
                                  <a:pt x="2721" y="1680"/>
                                </a:moveTo>
                                <a:lnTo>
                                  <a:pt x="2721" y="1700"/>
                                </a:lnTo>
                                <a:moveTo>
                                  <a:pt x="3267" y="1690"/>
                                </a:moveTo>
                                <a:lnTo>
                                  <a:pt x="3381" y="1690"/>
                                </a:lnTo>
                                <a:moveTo>
                                  <a:pt x="0" y="845"/>
                                </a:moveTo>
                                <a:lnTo>
                                  <a:pt x="1811" y="845"/>
                                </a:lnTo>
                                <a:moveTo>
                                  <a:pt x="2421" y="845"/>
                                </a:moveTo>
                                <a:lnTo>
                                  <a:pt x="2657" y="845"/>
                                </a:lnTo>
                                <a:moveTo>
                                  <a:pt x="2721" y="835"/>
                                </a:moveTo>
                                <a:lnTo>
                                  <a:pt x="2721" y="855"/>
                                </a:lnTo>
                                <a:moveTo>
                                  <a:pt x="3267" y="845"/>
                                </a:moveTo>
                                <a:lnTo>
                                  <a:pt x="3381" y="845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1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Line 819"/>
                        <wps:cNvCnPr>
                          <a:cxnSpLocks noChangeShapeType="1"/>
                        </wps:cNvCnPr>
                        <wps:spPr bwMode="auto">
                          <a:xfrm>
                            <a:off x="7547" y="122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AutoShape 818"/>
                        <wps:cNvSpPr>
                          <a:spLocks/>
                        </wps:cNvSpPr>
                        <wps:spPr bwMode="auto">
                          <a:xfrm>
                            <a:off x="7547" y="626"/>
                            <a:ext cx="3381" cy="2709"/>
                          </a:xfrm>
                          <a:custGeom>
                            <a:avLst/>
                            <a:gdLst>
                              <a:gd name="T0" fmla="+- 0 7667 7547"/>
                              <a:gd name="T1" fmla="*/ T0 w 3381"/>
                              <a:gd name="T2" fmla="+- 0 3330 627"/>
                              <a:gd name="T3" fmla="*/ 3330 h 2709"/>
                              <a:gd name="T4" fmla="+- 0 8514 7547"/>
                              <a:gd name="T5" fmla="*/ T4 w 3381"/>
                              <a:gd name="T6" fmla="+- 0 3330 627"/>
                              <a:gd name="T7" fmla="*/ 3330 h 2709"/>
                              <a:gd name="T8" fmla="+- 0 8828 7547"/>
                              <a:gd name="T9" fmla="*/ T8 w 3381"/>
                              <a:gd name="T10" fmla="+- 0 3335 627"/>
                              <a:gd name="T11" fmla="*/ 3335 h 2709"/>
                              <a:gd name="T12" fmla="+- 0 9358 7547"/>
                              <a:gd name="T13" fmla="*/ T12 w 3381"/>
                              <a:gd name="T14" fmla="+- 0 3330 627"/>
                              <a:gd name="T15" fmla="*/ 3330 h 2709"/>
                              <a:gd name="T16" fmla="+- 0 10204 7547"/>
                              <a:gd name="T17" fmla="*/ T16 w 3381"/>
                              <a:gd name="T18" fmla="+- 0 3330 627"/>
                              <a:gd name="T19" fmla="*/ 3330 h 2709"/>
                              <a:gd name="T20" fmla="+- 0 10268 7547"/>
                              <a:gd name="T21" fmla="*/ T20 w 3381"/>
                              <a:gd name="T22" fmla="+- 0 3335 627"/>
                              <a:gd name="T23" fmla="*/ 3335 h 2709"/>
                              <a:gd name="T24" fmla="+- 0 10928 7547"/>
                              <a:gd name="T25" fmla="*/ T24 w 3381"/>
                              <a:gd name="T26" fmla="+- 0 3330 627"/>
                              <a:gd name="T27" fmla="*/ 3330 h 2709"/>
                              <a:gd name="T28" fmla="+- 0 7667 7547"/>
                              <a:gd name="T29" fmla="*/ T28 w 3381"/>
                              <a:gd name="T30" fmla="+- 0 3166 627"/>
                              <a:gd name="T31" fmla="*/ 3166 h 2709"/>
                              <a:gd name="T32" fmla="+- 0 8514 7547"/>
                              <a:gd name="T33" fmla="*/ T32 w 3381"/>
                              <a:gd name="T34" fmla="+- 0 3166 627"/>
                              <a:gd name="T35" fmla="*/ 3166 h 2709"/>
                              <a:gd name="T36" fmla="+- 0 8828 7547"/>
                              <a:gd name="T37" fmla="*/ T36 w 3381"/>
                              <a:gd name="T38" fmla="+- 0 3171 627"/>
                              <a:gd name="T39" fmla="*/ 3171 h 2709"/>
                              <a:gd name="T40" fmla="+- 0 9358 7547"/>
                              <a:gd name="T41" fmla="*/ T40 w 3381"/>
                              <a:gd name="T42" fmla="+- 0 3166 627"/>
                              <a:gd name="T43" fmla="*/ 3166 h 2709"/>
                              <a:gd name="T44" fmla="+- 0 10204 7547"/>
                              <a:gd name="T45" fmla="*/ T44 w 3381"/>
                              <a:gd name="T46" fmla="+- 0 3166 627"/>
                              <a:gd name="T47" fmla="*/ 3166 h 2709"/>
                              <a:gd name="T48" fmla="+- 0 10268 7547"/>
                              <a:gd name="T49" fmla="*/ T48 w 3381"/>
                              <a:gd name="T50" fmla="+- 0 3171 627"/>
                              <a:gd name="T51" fmla="*/ 3171 h 2709"/>
                              <a:gd name="T52" fmla="+- 0 10928 7547"/>
                              <a:gd name="T53" fmla="*/ T52 w 3381"/>
                              <a:gd name="T54" fmla="+- 0 3166 627"/>
                              <a:gd name="T55" fmla="*/ 3166 h 2709"/>
                              <a:gd name="T56" fmla="+- 0 7667 7547"/>
                              <a:gd name="T57" fmla="*/ T56 w 3381"/>
                              <a:gd name="T58" fmla="+- 0 2996 627"/>
                              <a:gd name="T59" fmla="*/ 2996 h 2709"/>
                              <a:gd name="T60" fmla="+- 0 9358 7547"/>
                              <a:gd name="T61" fmla="*/ T60 w 3381"/>
                              <a:gd name="T62" fmla="+- 0 2996 627"/>
                              <a:gd name="T63" fmla="*/ 2996 h 2709"/>
                              <a:gd name="T64" fmla="+- 0 10204 7547"/>
                              <a:gd name="T65" fmla="*/ T64 w 3381"/>
                              <a:gd name="T66" fmla="+- 0 2996 627"/>
                              <a:gd name="T67" fmla="*/ 2996 h 2709"/>
                              <a:gd name="T68" fmla="+- 0 10268 7547"/>
                              <a:gd name="T69" fmla="*/ T68 w 3381"/>
                              <a:gd name="T70" fmla="+- 0 3001 627"/>
                              <a:gd name="T71" fmla="*/ 3001 h 2709"/>
                              <a:gd name="T72" fmla="+- 0 10928 7547"/>
                              <a:gd name="T73" fmla="*/ T72 w 3381"/>
                              <a:gd name="T74" fmla="+- 0 2996 627"/>
                              <a:gd name="T75" fmla="*/ 2996 h 2709"/>
                              <a:gd name="T76" fmla="+- 0 7667 7547"/>
                              <a:gd name="T77" fmla="*/ T76 w 3381"/>
                              <a:gd name="T78" fmla="+- 0 2826 627"/>
                              <a:gd name="T79" fmla="*/ 2826 h 2709"/>
                              <a:gd name="T80" fmla="+- 0 9358 7547"/>
                              <a:gd name="T81" fmla="*/ T80 w 3381"/>
                              <a:gd name="T82" fmla="+- 0 2826 627"/>
                              <a:gd name="T83" fmla="*/ 2826 h 2709"/>
                              <a:gd name="T84" fmla="+- 0 10204 7547"/>
                              <a:gd name="T85" fmla="*/ T84 w 3381"/>
                              <a:gd name="T86" fmla="+- 0 2826 627"/>
                              <a:gd name="T87" fmla="*/ 2826 h 2709"/>
                              <a:gd name="T88" fmla="+- 0 10268 7547"/>
                              <a:gd name="T89" fmla="*/ T88 w 3381"/>
                              <a:gd name="T90" fmla="+- 0 2831 627"/>
                              <a:gd name="T91" fmla="*/ 2831 h 2709"/>
                              <a:gd name="T92" fmla="+- 0 10928 7547"/>
                              <a:gd name="T93" fmla="*/ T92 w 3381"/>
                              <a:gd name="T94" fmla="+- 0 2826 627"/>
                              <a:gd name="T95" fmla="*/ 2826 h 2709"/>
                              <a:gd name="T96" fmla="+- 0 7667 7547"/>
                              <a:gd name="T97" fmla="*/ T96 w 3381"/>
                              <a:gd name="T98" fmla="+- 0 2486 627"/>
                              <a:gd name="T99" fmla="*/ 2486 h 2709"/>
                              <a:gd name="T100" fmla="+- 0 9358 7547"/>
                              <a:gd name="T101" fmla="*/ T100 w 3381"/>
                              <a:gd name="T102" fmla="+- 0 2486 627"/>
                              <a:gd name="T103" fmla="*/ 2486 h 2709"/>
                              <a:gd name="T104" fmla="+- 0 10204 7547"/>
                              <a:gd name="T105" fmla="*/ T104 w 3381"/>
                              <a:gd name="T106" fmla="+- 0 2486 627"/>
                              <a:gd name="T107" fmla="*/ 2486 h 2709"/>
                              <a:gd name="T108" fmla="+- 0 10268 7547"/>
                              <a:gd name="T109" fmla="*/ T108 w 3381"/>
                              <a:gd name="T110" fmla="+- 0 2491 627"/>
                              <a:gd name="T111" fmla="*/ 2491 h 2709"/>
                              <a:gd name="T112" fmla="+- 0 10928 7547"/>
                              <a:gd name="T113" fmla="*/ T112 w 3381"/>
                              <a:gd name="T114" fmla="+- 0 2486 627"/>
                              <a:gd name="T115" fmla="*/ 2486 h 2709"/>
                              <a:gd name="T116" fmla="+- 0 7667 7547"/>
                              <a:gd name="T117" fmla="*/ T116 w 3381"/>
                              <a:gd name="T118" fmla="+- 0 2321 627"/>
                              <a:gd name="T119" fmla="*/ 2321 h 2709"/>
                              <a:gd name="T120" fmla="+- 0 9358 7547"/>
                              <a:gd name="T121" fmla="*/ T120 w 3381"/>
                              <a:gd name="T122" fmla="+- 0 2321 627"/>
                              <a:gd name="T123" fmla="*/ 2321 h 2709"/>
                              <a:gd name="T124" fmla="+- 0 10204 7547"/>
                              <a:gd name="T125" fmla="*/ T124 w 3381"/>
                              <a:gd name="T126" fmla="+- 0 2321 627"/>
                              <a:gd name="T127" fmla="*/ 2321 h 2709"/>
                              <a:gd name="T128" fmla="+- 0 10268 7547"/>
                              <a:gd name="T129" fmla="*/ T128 w 3381"/>
                              <a:gd name="T130" fmla="+- 0 2326 627"/>
                              <a:gd name="T131" fmla="*/ 2326 h 2709"/>
                              <a:gd name="T132" fmla="+- 0 10928 7547"/>
                              <a:gd name="T133" fmla="*/ T132 w 3381"/>
                              <a:gd name="T134" fmla="+- 0 2321 627"/>
                              <a:gd name="T135" fmla="*/ 2321 h 2709"/>
                              <a:gd name="T136" fmla="+- 0 7667 7547"/>
                              <a:gd name="T137" fmla="*/ T136 w 3381"/>
                              <a:gd name="T138" fmla="+- 0 2151 627"/>
                              <a:gd name="T139" fmla="*/ 2151 h 2709"/>
                              <a:gd name="T140" fmla="+- 0 9358 7547"/>
                              <a:gd name="T141" fmla="*/ T140 w 3381"/>
                              <a:gd name="T142" fmla="+- 0 2151 627"/>
                              <a:gd name="T143" fmla="*/ 2151 h 2709"/>
                              <a:gd name="T144" fmla="+- 0 10204 7547"/>
                              <a:gd name="T145" fmla="*/ T144 w 3381"/>
                              <a:gd name="T146" fmla="+- 0 2151 627"/>
                              <a:gd name="T147" fmla="*/ 2151 h 2709"/>
                              <a:gd name="T148" fmla="+- 0 10268 7547"/>
                              <a:gd name="T149" fmla="*/ T148 w 3381"/>
                              <a:gd name="T150" fmla="+- 0 2156 627"/>
                              <a:gd name="T151" fmla="*/ 2156 h 2709"/>
                              <a:gd name="T152" fmla="+- 0 10928 7547"/>
                              <a:gd name="T153" fmla="*/ T152 w 3381"/>
                              <a:gd name="T154" fmla="+- 0 2151 627"/>
                              <a:gd name="T155" fmla="*/ 2151 h 2709"/>
                              <a:gd name="T156" fmla="+- 0 7667 7547"/>
                              <a:gd name="T157" fmla="*/ T156 w 3381"/>
                              <a:gd name="T158" fmla="+- 0 1982 627"/>
                              <a:gd name="T159" fmla="*/ 1982 h 2709"/>
                              <a:gd name="T160" fmla="+- 0 9358 7547"/>
                              <a:gd name="T161" fmla="*/ T160 w 3381"/>
                              <a:gd name="T162" fmla="+- 0 1982 627"/>
                              <a:gd name="T163" fmla="*/ 1982 h 2709"/>
                              <a:gd name="T164" fmla="+- 0 10204 7547"/>
                              <a:gd name="T165" fmla="*/ T164 w 3381"/>
                              <a:gd name="T166" fmla="+- 0 1982 627"/>
                              <a:gd name="T167" fmla="*/ 1982 h 2709"/>
                              <a:gd name="T168" fmla="+- 0 10268 7547"/>
                              <a:gd name="T169" fmla="*/ T168 w 3381"/>
                              <a:gd name="T170" fmla="+- 0 1987 627"/>
                              <a:gd name="T171" fmla="*/ 1987 h 2709"/>
                              <a:gd name="T172" fmla="+- 0 10928 7547"/>
                              <a:gd name="T173" fmla="*/ T172 w 3381"/>
                              <a:gd name="T174" fmla="+- 0 1982 627"/>
                              <a:gd name="T175" fmla="*/ 1982 h 2709"/>
                              <a:gd name="T176" fmla="+- 0 7667 7547"/>
                              <a:gd name="T177" fmla="*/ T176 w 3381"/>
                              <a:gd name="T178" fmla="+- 0 1641 627"/>
                              <a:gd name="T179" fmla="*/ 1641 h 2709"/>
                              <a:gd name="T180" fmla="+- 0 9358 7547"/>
                              <a:gd name="T181" fmla="*/ T180 w 3381"/>
                              <a:gd name="T182" fmla="+- 0 1641 627"/>
                              <a:gd name="T183" fmla="*/ 1641 h 2709"/>
                              <a:gd name="T184" fmla="+- 0 10928 7547"/>
                              <a:gd name="T185" fmla="*/ T184 w 3381"/>
                              <a:gd name="T186" fmla="+- 0 1641 627"/>
                              <a:gd name="T187" fmla="*/ 1641 h 2709"/>
                              <a:gd name="T188" fmla="+- 0 7667 7547"/>
                              <a:gd name="T189" fmla="*/ T188 w 3381"/>
                              <a:gd name="T190" fmla="+- 0 1476 627"/>
                              <a:gd name="T191" fmla="*/ 1476 h 2709"/>
                              <a:gd name="T192" fmla="+- 0 9358 7547"/>
                              <a:gd name="T193" fmla="*/ T192 w 3381"/>
                              <a:gd name="T194" fmla="+- 0 1476 627"/>
                              <a:gd name="T195" fmla="*/ 1476 h 2709"/>
                              <a:gd name="T196" fmla="+- 0 10928 7547"/>
                              <a:gd name="T197" fmla="*/ T196 w 3381"/>
                              <a:gd name="T198" fmla="+- 0 1476 627"/>
                              <a:gd name="T199" fmla="*/ 1476 h 2709"/>
                              <a:gd name="T200" fmla="+- 0 9358 7547"/>
                              <a:gd name="T201" fmla="*/ T200 w 3381"/>
                              <a:gd name="T202" fmla="+- 0 1306 627"/>
                              <a:gd name="T203" fmla="*/ 1306 h 2709"/>
                              <a:gd name="T204" fmla="+- 0 10928 7547"/>
                              <a:gd name="T205" fmla="*/ T204 w 3381"/>
                              <a:gd name="T206" fmla="+- 0 1306 627"/>
                              <a:gd name="T207" fmla="*/ 1306 h 2709"/>
                              <a:gd name="T208" fmla="+- 0 9358 7547"/>
                              <a:gd name="T209" fmla="*/ T208 w 3381"/>
                              <a:gd name="T210" fmla="+- 0 1137 627"/>
                              <a:gd name="T211" fmla="*/ 1137 h 2709"/>
                              <a:gd name="T212" fmla="+- 0 10928 7547"/>
                              <a:gd name="T213" fmla="*/ T212 w 3381"/>
                              <a:gd name="T214" fmla="+- 0 1137 627"/>
                              <a:gd name="T215" fmla="*/ 1137 h 2709"/>
                              <a:gd name="T216" fmla="+- 0 9358 7547"/>
                              <a:gd name="T217" fmla="*/ T216 w 3381"/>
                              <a:gd name="T218" fmla="+- 0 796 627"/>
                              <a:gd name="T219" fmla="*/ 796 h 2709"/>
                              <a:gd name="T220" fmla="+- 0 10928 7547"/>
                              <a:gd name="T221" fmla="*/ T220 w 3381"/>
                              <a:gd name="T222" fmla="+- 0 796 627"/>
                              <a:gd name="T223" fmla="*/ 796 h 2709"/>
                              <a:gd name="T224" fmla="+- 0 9358 7547"/>
                              <a:gd name="T225" fmla="*/ T224 w 3381"/>
                              <a:gd name="T226" fmla="+- 0 627 627"/>
                              <a:gd name="T227" fmla="*/ 627 h 2709"/>
                              <a:gd name="T228" fmla="+- 0 10928 7547"/>
                              <a:gd name="T229" fmla="*/ T228 w 3381"/>
                              <a:gd name="T230" fmla="+- 0 627 627"/>
                              <a:gd name="T231" fmla="*/ 627 h 27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3381" h="2709">
                                <a:moveTo>
                                  <a:pt x="0" y="2703"/>
                                </a:moveTo>
                                <a:lnTo>
                                  <a:pt x="120" y="2703"/>
                                </a:lnTo>
                                <a:moveTo>
                                  <a:pt x="726" y="2703"/>
                                </a:moveTo>
                                <a:lnTo>
                                  <a:pt x="967" y="2703"/>
                                </a:lnTo>
                                <a:moveTo>
                                  <a:pt x="1281" y="2698"/>
                                </a:moveTo>
                                <a:lnTo>
                                  <a:pt x="1281" y="2708"/>
                                </a:lnTo>
                                <a:moveTo>
                                  <a:pt x="1572" y="2703"/>
                                </a:moveTo>
                                <a:lnTo>
                                  <a:pt x="1811" y="2703"/>
                                </a:lnTo>
                                <a:moveTo>
                                  <a:pt x="2421" y="2703"/>
                                </a:moveTo>
                                <a:lnTo>
                                  <a:pt x="2657" y="2703"/>
                                </a:lnTo>
                                <a:moveTo>
                                  <a:pt x="2721" y="2698"/>
                                </a:moveTo>
                                <a:lnTo>
                                  <a:pt x="2721" y="2708"/>
                                </a:lnTo>
                                <a:moveTo>
                                  <a:pt x="3267" y="2703"/>
                                </a:moveTo>
                                <a:lnTo>
                                  <a:pt x="3381" y="2703"/>
                                </a:lnTo>
                                <a:moveTo>
                                  <a:pt x="0" y="2539"/>
                                </a:moveTo>
                                <a:lnTo>
                                  <a:pt x="120" y="2539"/>
                                </a:lnTo>
                                <a:moveTo>
                                  <a:pt x="726" y="2539"/>
                                </a:moveTo>
                                <a:lnTo>
                                  <a:pt x="967" y="2539"/>
                                </a:lnTo>
                                <a:moveTo>
                                  <a:pt x="1281" y="2534"/>
                                </a:moveTo>
                                <a:lnTo>
                                  <a:pt x="1281" y="2544"/>
                                </a:lnTo>
                                <a:moveTo>
                                  <a:pt x="1572" y="2539"/>
                                </a:moveTo>
                                <a:lnTo>
                                  <a:pt x="1811" y="2539"/>
                                </a:lnTo>
                                <a:moveTo>
                                  <a:pt x="2421" y="2539"/>
                                </a:moveTo>
                                <a:lnTo>
                                  <a:pt x="2657" y="2539"/>
                                </a:lnTo>
                                <a:moveTo>
                                  <a:pt x="2721" y="2534"/>
                                </a:moveTo>
                                <a:lnTo>
                                  <a:pt x="2721" y="2544"/>
                                </a:lnTo>
                                <a:moveTo>
                                  <a:pt x="3267" y="2539"/>
                                </a:moveTo>
                                <a:lnTo>
                                  <a:pt x="3381" y="2539"/>
                                </a:lnTo>
                                <a:moveTo>
                                  <a:pt x="0" y="2369"/>
                                </a:moveTo>
                                <a:lnTo>
                                  <a:pt x="120" y="2369"/>
                                </a:lnTo>
                                <a:moveTo>
                                  <a:pt x="726" y="2369"/>
                                </a:moveTo>
                                <a:lnTo>
                                  <a:pt x="1811" y="2369"/>
                                </a:lnTo>
                                <a:moveTo>
                                  <a:pt x="2421" y="2369"/>
                                </a:moveTo>
                                <a:lnTo>
                                  <a:pt x="2657" y="2369"/>
                                </a:lnTo>
                                <a:moveTo>
                                  <a:pt x="2721" y="2364"/>
                                </a:moveTo>
                                <a:lnTo>
                                  <a:pt x="2721" y="2374"/>
                                </a:lnTo>
                                <a:moveTo>
                                  <a:pt x="3267" y="2369"/>
                                </a:moveTo>
                                <a:lnTo>
                                  <a:pt x="3381" y="2369"/>
                                </a:lnTo>
                                <a:moveTo>
                                  <a:pt x="0" y="2199"/>
                                </a:moveTo>
                                <a:lnTo>
                                  <a:pt x="120" y="2199"/>
                                </a:lnTo>
                                <a:moveTo>
                                  <a:pt x="726" y="2199"/>
                                </a:moveTo>
                                <a:lnTo>
                                  <a:pt x="1811" y="2199"/>
                                </a:lnTo>
                                <a:moveTo>
                                  <a:pt x="2421" y="2199"/>
                                </a:moveTo>
                                <a:lnTo>
                                  <a:pt x="2657" y="2199"/>
                                </a:lnTo>
                                <a:moveTo>
                                  <a:pt x="2721" y="2194"/>
                                </a:moveTo>
                                <a:lnTo>
                                  <a:pt x="2721" y="2204"/>
                                </a:lnTo>
                                <a:moveTo>
                                  <a:pt x="3267" y="2199"/>
                                </a:moveTo>
                                <a:lnTo>
                                  <a:pt x="3381" y="2199"/>
                                </a:lnTo>
                                <a:moveTo>
                                  <a:pt x="0" y="1859"/>
                                </a:moveTo>
                                <a:lnTo>
                                  <a:pt x="120" y="1859"/>
                                </a:lnTo>
                                <a:moveTo>
                                  <a:pt x="726" y="1859"/>
                                </a:moveTo>
                                <a:lnTo>
                                  <a:pt x="1811" y="1859"/>
                                </a:lnTo>
                                <a:moveTo>
                                  <a:pt x="2421" y="1859"/>
                                </a:moveTo>
                                <a:lnTo>
                                  <a:pt x="2657" y="1859"/>
                                </a:lnTo>
                                <a:moveTo>
                                  <a:pt x="2721" y="1854"/>
                                </a:moveTo>
                                <a:lnTo>
                                  <a:pt x="2721" y="1864"/>
                                </a:lnTo>
                                <a:moveTo>
                                  <a:pt x="3267" y="1859"/>
                                </a:moveTo>
                                <a:lnTo>
                                  <a:pt x="3381" y="1859"/>
                                </a:lnTo>
                                <a:moveTo>
                                  <a:pt x="0" y="1694"/>
                                </a:moveTo>
                                <a:lnTo>
                                  <a:pt x="120" y="1694"/>
                                </a:lnTo>
                                <a:moveTo>
                                  <a:pt x="726" y="1694"/>
                                </a:moveTo>
                                <a:lnTo>
                                  <a:pt x="1811" y="1694"/>
                                </a:lnTo>
                                <a:moveTo>
                                  <a:pt x="2421" y="1694"/>
                                </a:moveTo>
                                <a:lnTo>
                                  <a:pt x="2657" y="1694"/>
                                </a:lnTo>
                                <a:moveTo>
                                  <a:pt x="2721" y="1689"/>
                                </a:moveTo>
                                <a:lnTo>
                                  <a:pt x="2721" y="1699"/>
                                </a:lnTo>
                                <a:moveTo>
                                  <a:pt x="3267" y="1694"/>
                                </a:moveTo>
                                <a:lnTo>
                                  <a:pt x="3381" y="1694"/>
                                </a:lnTo>
                                <a:moveTo>
                                  <a:pt x="0" y="1524"/>
                                </a:moveTo>
                                <a:lnTo>
                                  <a:pt x="120" y="1524"/>
                                </a:lnTo>
                                <a:moveTo>
                                  <a:pt x="726" y="1524"/>
                                </a:moveTo>
                                <a:lnTo>
                                  <a:pt x="1811" y="1524"/>
                                </a:lnTo>
                                <a:moveTo>
                                  <a:pt x="2421" y="1524"/>
                                </a:moveTo>
                                <a:lnTo>
                                  <a:pt x="2657" y="1524"/>
                                </a:lnTo>
                                <a:moveTo>
                                  <a:pt x="2721" y="1519"/>
                                </a:moveTo>
                                <a:lnTo>
                                  <a:pt x="2721" y="1529"/>
                                </a:lnTo>
                                <a:moveTo>
                                  <a:pt x="3267" y="1524"/>
                                </a:moveTo>
                                <a:lnTo>
                                  <a:pt x="3381" y="1524"/>
                                </a:lnTo>
                                <a:moveTo>
                                  <a:pt x="0" y="1355"/>
                                </a:moveTo>
                                <a:lnTo>
                                  <a:pt x="120" y="1355"/>
                                </a:lnTo>
                                <a:moveTo>
                                  <a:pt x="726" y="1355"/>
                                </a:moveTo>
                                <a:lnTo>
                                  <a:pt x="1811" y="1355"/>
                                </a:lnTo>
                                <a:moveTo>
                                  <a:pt x="2421" y="1355"/>
                                </a:moveTo>
                                <a:lnTo>
                                  <a:pt x="2657" y="1355"/>
                                </a:lnTo>
                                <a:moveTo>
                                  <a:pt x="2721" y="1350"/>
                                </a:moveTo>
                                <a:lnTo>
                                  <a:pt x="2721" y="1360"/>
                                </a:lnTo>
                                <a:moveTo>
                                  <a:pt x="3267" y="1355"/>
                                </a:moveTo>
                                <a:lnTo>
                                  <a:pt x="3381" y="1355"/>
                                </a:lnTo>
                                <a:moveTo>
                                  <a:pt x="0" y="1014"/>
                                </a:moveTo>
                                <a:lnTo>
                                  <a:pt x="120" y="1014"/>
                                </a:lnTo>
                                <a:moveTo>
                                  <a:pt x="726" y="1014"/>
                                </a:moveTo>
                                <a:lnTo>
                                  <a:pt x="1811" y="1014"/>
                                </a:lnTo>
                                <a:moveTo>
                                  <a:pt x="2421" y="1014"/>
                                </a:moveTo>
                                <a:lnTo>
                                  <a:pt x="3381" y="1014"/>
                                </a:lnTo>
                                <a:moveTo>
                                  <a:pt x="0" y="849"/>
                                </a:moveTo>
                                <a:lnTo>
                                  <a:pt x="120" y="849"/>
                                </a:lnTo>
                                <a:moveTo>
                                  <a:pt x="726" y="849"/>
                                </a:moveTo>
                                <a:lnTo>
                                  <a:pt x="1811" y="849"/>
                                </a:lnTo>
                                <a:moveTo>
                                  <a:pt x="2421" y="849"/>
                                </a:moveTo>
                                <a:lnTo>
                                  <a:pt x="3381" y="849"/>
                                </a:lnTo>
                                <a:moveTo>
                                  <a:pt x="0" y="679"/>
                                </a:moveTo>
                                <a:lnTo>
                                  <a:pt x="1811" y="679"/>
                                </a:lnTo>
                                <a:moveTo>
                                  <a:pt x="2421" y="679"/>
                                </a:moveTo>
                                <a:lnTo>
                                  <a:pt x="3381" y="679"/>
                                </a:lnTo>
                                <a:moveTo>
                                  <a:pt x="0" y="510"/>
                                </a:moveTo>
                                <a:lnTo>
                                  <a:pt x="1811" y="510"/>
                                </a:lnTo>
                                <a:moveTo>
                                  <a:pt x="2421" y="510"/>
                                </a:moveTo>
                                <a:lnTo>
                                  <a:pt x="3381" y="510"/>
                                </a:lnTo>
                                <a:moveTo>
                                  <a:pt x="0" y="169"/>
                                </a:moveTo>
                                <a:lnTo>
                                  <a:pt x="1811" y="169"/>
                                </a:lnTo>
                                <a:moveTo>
                                  <a:pt x="2421" y="169"/>
                                </a:moveTo>
                                <a:lnTo>
                                  <a:pt x="3381" y="169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1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7547" y="461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816"/>
                        <wps:cNvCnPr>
                          <a:cxnSpLocks noChangeShapeType="1"/>
                        </wps:cNvCnPr>
                        <wps:spPr bwMode="auto">
                          <a:xfrm>
                            <a:off x="7547" y="292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Rectangle 815"/>
                        <wps:cNvSpPr>
                          <a:spLocks noChangeArrowheads="1"/>
                        </wps:cNvSpPr>
                        <wps:spPr bwMode="auto">
                          <a:xfrm>
                            <a:off x="7667" y="1340"/>
                            <a:ext cx="606" cy="2160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Rectangle 814"/>
                        <wps:cNvSpPr>
                          <a:spLocks noChangeArrowheads="1"/>
                        </wps:cNvSpPr>
                        <wps:spPr bwMode="auto">
                          <a:xfrm>
                            <a:off x="7667" y="1340"/>
                            <a:ext cx="606" cy="2160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Line 813"/>
                        <wps:cNvCnPr>
                          <a:cxnSpLocks noChangeShapeType="1"/>
                        </wps:cNvCnPr>
                        <wps:spPr bwMode="auto">
                          <a:xfrm>
                            <a:off x="8829" y="3119"/>
                            <a:ext cx="3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Line 812"/>
                        <wps:cNvCnPr>
                          <a:cxnSpLocks noChangeShapeType="1"/>
                        </wps:cNvCnPr>
                        <wps:spPr bwMode="auto">
                          <a:xfrm>
                            <a:off x="8886" y="3182"/>
                            <a:ext cx="9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Line 811"/>
                        <wps:cNvCnPr>
                          <a:cxnSpLocks noChangeShapeType="1"/>
                        </wps:cNvCnPr>
                        <wps:spPr bwMode="auto">
                          <a:xfrm>
                            <a:off x="9006" y="3182"/>
                            <a:ext cx="9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Freeform 810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58" cy="58"/>
                          </a:xfrm>
                          <a:custGeom>
                            <a:avLst/>
                            <a:gdLst>
                              <a:gd name="T0" fmla="+- 0 8886 8829"/>
                              <a:gd name="T1" fmla="*/ T0 w 58"/>
                              <a:gd name="T2" fmla="+- 0 3182 3182"/>
                              <a:gd name="T3" fmla="*/ 3182 h 58"/>
                              <a:gd name="T4" fmla="+- 0 8829 8829"/>
                              <a:gd name="T5" fmla="*/ T4 w 58"/>
                              <a:gd name="T6" fmla="+- 0 3239 3182"/>
                              <a:gd name="T7" fmla="*/ 3239 h 58"/>
                              <a:gd name="T8" fmla="+- 0 8886 8829"/>
                              <a:gd name="T9" fmla="*/ T8 w 58"/>
                              <a:gd name="T10" fmla="+- 0 3182 3182"/>
                              <a:gd name="T11" fmla="*/ 3182 h 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8">
                                <a:moveTo>
                                  <a:pt x="57" y="0"/>
                                </a:move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Line 809"/>
                        <wps:cNvCnPr>
                          <a:cxnSpLocks noChangeShapeType="1"/>
                        </wps:cNvCnPr>
                        <wps:spPr bwMode="auto">
                          <a:xfrm>
                            <a:off x="8829" y="3239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Freeform 808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178" cy="178"/>
                          </a:xfrm>
                          <a:custGeom>
                            <a:avLst/>
                            <a:gdLst>
                              <a:gd name="T0" fmla="+- 0 9006 8829"/>
                              <a:gd name="T1" fmla="*/ T0 w 178"/>
                              <a:gd name="T2" fmla="+- 0 3182 3182"/>
                              <a:gd name="T3" fmla="*/ 3182 h 178"/>
                              <a:gd name="T4" fmla="+- 0 8829 8829"/>
                              <a:gd name="T5" fmla="*/ T4 w 178"/>
                              <a:gd name="T6" fmla="+- 0 3359 3182"/>
                              <a:gd name="T7" fmla="*/ 3359 h 178"/>
                              <a:gd name="T8" fmla="+- 0 9006 8829"/>
                              <a:gd name="T9" fmla="*/ T8 w 178"/>
                              <a:gd name="T10" fmla="+- 0 3182 3182"/>
                              <a:gd name="T11" fmla="*/ 3182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178">
                                <a:moveTo>
                                  <a:pt x="177" y="0"/>
                                </a:moveTo>
                                <a:lnTo>
                                  <a:pt x="0" y="177"/>
                                </a:lnTo>
                                <a:lnTo>
                                  <a:pt x="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807"/>
                        <wps:cNvCnPr>
                          <a:cxnSpLocks noChangeShapeType="1"/>
                        </wps:cNvCnPr>
                        <wps:spPr bwMode="auto">
                          <a:xfrm>
                            <a:off x="8829" y="3359"/>
                            <a:ext cx="1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806"/>
                        <wps:cNvSpPr>
                          <a:spLocks/>
                        </wps:cNvSpPr>
                        <wps:spPr bwMode="auto">
                          <a:xfrm>
                            <a:off x="8828" y="3188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3189 3189"/>
                              <a:gd name="T3" fmla="*/ 3189 h 291"/>
                              <a:gd name="T4" fmla="+- 0 8829 8829"/>
                              <a:gd name="T5" fmla="*/ T4 w 291"/>
                              <a:gd name="T6" fmla="+- 0 3479 3189"/>
                              <a:gd name="T7" fmla="*/ 3479 h 291"/>
                              <a:gd name="T8" fmla="+- 0 9119 8829"/>
                              <a:gd name="T9" fmla="*/ T8 w 291"/>
                              <a:gd name="T10" fmla="+- 0 3189 3189"/>
                              <a:gd name="T11" fmla="*/ 318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805"/>
                        <wps:cNvCnPr>
                          <a:cxnSpLocks noChangeShapeType="1"/>
                        </wps:cNvCnPr>
                        <wps:spPr bwMode="auto">
                          <a:xfrm>
                            <a:off x="8829" y="34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Freeform 804"/>
                        <wps:cNvSpPr>
                          <a:spLocks/>
                        </wps:cNvSpPr>
                        <wps:spPr bwMode="auto">
                          <a:xfrm>
                            <a:off x="8925" y="3308"/>
                            <a:ext cx="194" cy="194"/>
                          </a:xfrm>
                          <a:custGeom>
                            <a:avLst/>
                            <a:gdLst>
                              <a:gd name="T0" fmla="+- 0 9119 8926"/>
                              <a:gd name="T1" fmla="*/ T0 w 194"/>
                              <a:gd name="T2" fmla="+- 0 3309 3309"/>
                              <a:gd name="T3" fmla="*/ 3309 h 194"/>
                              <a:gd name="T4" fmla="+- 0 8926 8926"/>
                              <a:gd name="T5" fmla="*/ T4 w 194"/>
                              <a:gd name="T6" fmla="+- 0 3502 3309"/>
                              <a:gd name="T7" fmla="*/ 3502 h 194"/>
                              <a:gd name="T8" fmla="+- 0 9119 8926"/>
                              <a:gd name="T9" fmla="*/ T8 w 194"/>
                              <a:gd name="T10" fmla="+- 0 3309 3309"/>
                              <a:gd name="T11" fmla="*/ 3309 h 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4">
                                <a:moveTo>
                                  <a:pt x="193" y="0"/>
                                </a:moveTo>
                                <a:lnTo>
                                  <a:pt x="0" y="193"/>
                                </a:lnTo>
                                <a:lnTo>
                                  <a:pt x="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Line 803"/>
                        <wps:cNvCnPr>
                          <a:cxnSpLocks noChangeShapeType="1"/>
                        </wps:cNvCnPr>
                        <wps:spPr bwMode="auto">
                          <a:xfrm>
                            <a:off x="8926" y="3502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Freeform 802"/>
                        <wps:cNvSpPr>
                          <a:spLocks/>
                        </wps:cNvSpPr>
                        <wps:spPr bwMode="auto">
                          <a:xfrm>
                            <a:off x="9045" y="3428"/>
                            <a:ext cx="74" cy="74"/>
                          </a:xfrm>
                          <a:custGeom>
                            <a:avLst/>
                            <a:gdLst>
                              <a:gd name="T0" fmla="+- 0 9119 9046"/>
                              <a:gd name="T1" fmla="*/ T0 w 74"/>
                              <a:gd name="T2" fmla="+- 0 3429 3429"/>
                              <a:gd name="T3" fmla="*/ 3429 h 74"/>
                              <a:gd name="T4" fmla="+- 0 9046 9046"/>
                              <a:gd name="T5" fmla="*/ T4 w 74"/>
                              <a:gd name="T6" fmla="+- 0 3502 3429"/>
                              <a:gd name="T7" fmla="*/ 3502 h 74"/>
                              <a:gd name="T8" fmla="+- 0 9119 9046"/>
                              <a:gd name="T9" fmla="*/ T8 w 74"/>
                              <a:gd name="T10" fmla="+- 0 3429 3429"/>
                              <a:gd name="T11" fmla="*/ 3429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4" h="74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801"/>
                        <wps:cNvCnPr>
                          <a:cxnSpLocks noChangeShapeType="1"/>
                        </wps:cNvCnPr>
                        <wps:spPr bwMode="auto">
                          <a:xfrm>
                            <a:off x="9046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Line 800"/>
                        <wps:cNvCnPr>
                          <a:cxnSpLocks noChangeShapeType="1"/>
                        </wps:cNvCnPr>
                        <wps:spPr bwMode="auto">
                          <a:xfrm>
                            <a:off x="8527" y="3182"/>
                            <a:ext cx="9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Line 799"/>
                        <wps:cNvCnPr>
                          <a:cxnSpLocks noChangeShapeType="1"/>
                        </wps:cNvCnPr>
                        <wps:spPr bwMode="auto">
                          <a:xfrm>
                            <a:off x="8647" y="3182"/>
                            <a:ext cx="9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Freeform 798"/>
                        <wps:cNvSpPr>
                          <a:spLocks/>
                        </wps:cNvSpPr>
                        <wps:spPr bwMode="auto">
                          <a:xfrm>
                            <a:off x="8766" y="3119"/>
                            <a:ext cx="63" cy="63"/>
                          </a:xfrm>
                          <a:custGeom>
                            <a:avLst/>
                            <a:gdLst>
                              <a:gd name="T0" fmla="+- 0 8829 8766"/>
                              <a:gd name="T1" fmla="*/ T0 w 63"/>
                              <a:gd name="T2" fmla="+- 0 3119 3119"/>
                              <a:gd name="T3" fmla="*/ 3119 h 63"/>
                              <a:gd name="T4" fmla="+- 0 8766 8766"/>
                              <a:gd name="T5" fmla="*/ T4 w 63"/>
                              <a:gd name="T6" fmla="+- 0 3182 3119"/>
                              <a:gd name="T7" fmla="*/ 3182 h 63"/>
                              <a:gd name="T8" fmla="+- 0 8829 8766"/>
                              <a:gd name="T9" fmla="*/ T8 w 63"/>
                              <a:gd name="T10" fmla="+- 0 3119 3119"/>
                              <a:gd name="T11" fmla="*/ 3119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3" y="0"/>
                                </a:moveTo>
                                <a:lnTo>
                                  <a:pt x="0" y="63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8766" y="3182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796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12" cy="12"/>
                          </a:xfrm>
                          <a:custGeom>
                            <a:avLst/>
                            <a:gdLst>
                              <a:gd name="T0" fmla="+- 0 8526 8514"/>
                              <a:gd name="T1" fmla="*/ T0 w 12"/>
                              <a:gd name="T2" fmla="+- 0 3182 3182"/>
                              <a:gd name="T3" fmla="*/ 3182 h 12"/>
                              <a:gd name="T4" fmla="+- 0 8514 8514"/>
                              <a:gd name="T5" fmla="*/ T4 w 12"/>
                              <a:gd name="T6" fmla="+- 0 3194 3182"/>
                              <a:gd name="T7" fmla="*/ 3194 h 12"/>
                              <a:gd name="T8" fmla="+- 0 8526 8514"/>
                              <a:gd name="T9" fmla="*/ T8 w 12"/>
                              <a:gd name="T10" fmla="+- 0 3182 3182"/>
                              <a:gd name="T11" fmla="*/ 3182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2" h="12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795"/>
                        <wps:cNvCnPr>
                          <a:cxnSpLocks noChangeShapeType="1"/>
                        </wps:cNvCnPr>
                        <wps:spPr bwMode="auto">
                          <a:xfrm>
                            <a:off x="8514" y="3194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Line 794"/>
                        <wps:cNvCnPr>
                          <a:cxnSpLocks noChangeShapeType="1"/>
                        </wps:cNvCnPr>
                        <wps:spPr bwMode="auto">
                          <a:xfrm>
                            <a:off x="8514" y="3314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Freeform 793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252" cy="252"/>
                          </a:xfrm>
                          <a:custGeom>
                            <a:avLst/>
                            <a:gdLst>
                              <a:gd name="T0" fmla="+- 0 8766 8514"/>
                              <a:gd name="T1" fmla="*/ T0 w 252"/>
                              <a:gd name="T2" fmla="+- 0 3182 3182"/>
                              <a:gd name="T3" fmla="*/ 3182 h 252"/>
                              <a:gd name="T4" fmla="+- 0 8514 8514"/>
                              <a:gd name="T5" fmla="*/ T4 w 252"/>
                              <a:gd name="T6" fmla="+- 0 3434 3182"/>
                              <a:gd name="T7" fmla="*/ 3434 h 252"/>
                              <a:gd name="T8" fmla="+- 0 8766 8514"/>
                              <a:gd name="T9" fmla="*/ T8 w 252"/>
                              <a:gd name="T10" fmla="+- 0 3182 3182"/>
                              <a:gd name="T11" fmla="*/ 3182 h 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2" h="252">
                                <a:moveTo>
                                  <a:pt x="252" y="0"/>
                                </a:moveTo>
                                <a:lnTo>
                                  <a:pt x="0" y="252"/>
                                </a:lnTo>
                                <a:lnTo>
                                  <a:pt x="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Line 792"/>
                        <wps:cNvCnPr>
                          <a:cxnSpLocks noChangeShapeType="1"/>
                        </wps:cNvCnPr>
                        <wps:spPr bwMode="auto">
                          <a:xfrm>
                            <a:off x="8514" y="3434"/>
                            <a:ext cx="25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Freeform 791"/>
                        <wps:cNvSpPr>
                          <a:spLocks/>
                        </wps:cNvSpPr>
                        <wps:spPr bwMode="auto">
                          <a:xfrm>
                            <a:off x="8565" y="3239"/>
                            <a:ext cx="263" cy="263"/>
                          </a:xfrm>
                          <a:custGeom>
                            <a:avLst/>
                            <a:gdLst>
                              <a:gd name="T0" fmla="+- 0 8829 8566"/>
                              <a:gd name="T1" fmla="*/ T0 w 263"/>
                              <a:gd name="T2" fmla="+- 0 3239 3239"/>
                              <a:gd name="T3" fmla="*/ 3239 h 263"/>
                              <a:gd name="T4" fmla="+- 0 8566 8566"/>
                              <a:gd name="T5" fmla="*/ T4 w 263"/>
                              <a:gd name="T6" fmla="+- 0 3502 3239"/>
                              <a:gd name="T7" fmla="*/ 3502 h 263"/>
                              <a:gd name="T8" fmla="+- 0 8829 8566"/>
                              <a:gd name="T9" fmla="*/ T8 w 263"/>
                              <a:gd name="T10" fmla="+- 0 3239 3239"/>
                              <a:gd name="T11" fmla="*/ 3239 h 2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3" h="263">
                                <a:moveTo>
                                  <a:pt x="263" y="0"/>
                                </a:moveTo>
                                <a:lnTo>
                                  <a:pt x="0" y="263"/>
                                </a:lnTo>
                                <a:lnTo>
                                  <a:pt x="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Line 790"/>
                        <wps:cNvCnPr>
                          <a:cxnSpLocks noChangeShapeType="1"/>
                        </wps:cNvCnPr>
                        <wps:spPr bwMode="auto">
                          <a:xfrm>
                            <a:off x="8566" y="3502"/>
                            <a:ext cx="2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8" name="Freeform 789"/>
                        <wps:cNvSpPr>
                          <a:spLocks/>
                        </wps:cNvSpPr>
                        <wps:spPr bwMode="auto">
                          <a:xfrm>
                            <a:off x="8685" y="3359"/>
                            <a:ext cx="143" cy="143"/>
                          </a:xfrm>
                          <a:custGeom>
                            <a:avLst/>
                            <a:gdLst>
                              <a:gd name="T0" fmla="+- 0 8829 8686"/>
                              <a:gd name="T1" fmla="*/ T0 w 143"/>
                              <a:gd name="T2" fmla="+- 0 3359 3359"/>
                              <a:gd name="T3" fmla="*/ 3359 h 143"/>
                              <a:gd name="T4" fmla="+- 0 8686 8686"/>
                              <a:gd name="T5" fmla="*/ T4 w 143"/>
                              <a:gd name="T6" fmla="+- 0 3502 3359"/>
                              <a:gd name="T7" fmla="*/ 3502 h 143"/>
                              <a:gd name="T8" fmla="+- 0 8829 8686"/>
                              <a:gd name="T9" fmla="*/ T8 w 143"/>
                              <a:gd name="T10" fmla="+- 0 3359 3359"/>
                              <a:gd name="T11" fmla="*/ 3359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3">
                                <a:moveTo>
                                  <a:pt x="143" y="0"/>
                                </a:moveTo>
                                <a:lnTo>
                                  <a:pt x="0" y="143"/>
                                </a:lnTo>
                                <a:lnTo>
                                  <a:pt x="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Line 788"/>
                        <wps:cNvCnPr>
                          <a:cxnSpLocks noChangeShapeType="1"/>
                        </wps:cNvCnPr>
                        <wps:spPr bwMode="auto">
                          <a:xfrm>
                            <a:off x="8686" y="3502"/>
                            <a:ext cx="14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Freeform 787"/>
                        <wps:cNvSpPr>
                          <a:spLocks/>
                        </wps:cNvSpPr>
                        <wps:spPr bwMode="auto">
                          <a:xfrm>
                            <a:off x="8805" y="3479"/>
                            <a:ext cx="23" cy="23"/>
                          </a:xfrm>
                          <a:custGeom>
                            <a:avLst/>
                            <a:gdLst>
                              <a:gd name="T0" fmla="+- 0 8829 8806"/>
                              <a:gd name="T1" fmla="*/ T0 w 23"/>
                              <a:gd name="T2" fmla="+- 0 3479 3479"/>
                              <a:gd name="T3" fmla="*/ 3479 h 23"/>
                              <a:gd name="T4" fmla="+- 0 8806 8806"/>
                              <a:gd name="T5" fmla="*/ T4 w 23"/>
                              <a:gd name="T6" fmla="+- 0 3502 3479"/>
                              <a:gd name="T7" fmla="*/ 3502 h 23"/>
                              <a:gd name="T8" fmla="+- 0 8829 8806"/>
                              <a:gd name="T9" fmla="*/ T8 w 23"/>
                              <a:gd name="T10" fmla="+- 0 3479 3479"/>
                              <a:gd name="T11" fmla="*/ 347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3">
                                <a:moveTo>
                                  <a:pt x="23" y="0"/>
                                </a:moveTo>
                                <a:lnTo>
                                  <a:pt x="0" y="23"/>
                                </a:lnTo>
                                <a:lnTo>
                                  <a:pt x="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Line 786"/>
                        <wps:cNvCnPr>
                          <a:cxnSpLocks noChangeShapeType="1"/>
                        </wps:cNvCnPr>
                        <wps:spPr bwMode="auto">
                          <a:xfrm>
                            <a:off x="8806" y="3502"/>
                            <a:ext cx="2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Freeform 785"/>
                        <wps:cNvSpPr>
                          <a:spLocks/>
                        </wps:cNvSpPr>
                        <wps:spPr bwMode="auto">
                          <a:xfrm>
                            <a:off x="8502" y="3076"/>
                            <a:ext cx="626" cy="434"/>
                          </a:xfrm>
                          <a:custGeom>
                            <a:avLst/>
                            <a:gdLst>
                              <a:gd name="T0" fmla="+- 0 9128 8502"/>
                              <a:gd name="T1" fmla="*/ T0 w 626"/>
                              <a:gd name="T2" fmla="+- 0 3076 3076"/>
                              <a:gd name="T3" fmla="*/ 3076 h 434"/>
                              <a:gd name="T4" fmla="+- 0 9107 8502"/>
                              <a:gd name="T5" fmla="*/ T4 w 626"/>
                              <a:gd name="T6" fmla="+- 0 3076 3076"/>
                              <a:gd name="T7" fmla="*/ 3076 h 434"/>
                              <a:gd name="T8" fmla="+- 0 9107 8502"/>
                              <a:gd name="T9" fmla="*/ T8 w 626"/>
                              <a:gd name="T10" fmla="+- 0 3096 3076"/>
                              <a:gd name="T11" fmla="*/ 3096 h 434"/>
                              <a:gd name="T12" fmla="+- 0 9107 8502"/>
                              <a:gd name="T13" fmla="*/ T12 w 626"/>
                              <a:gd name="T14" fmla="+- 0 3490 3076"/>
                              <a:gd name="T15" fmla="*/ 3490 h 434"/>
                              <a:gd name="T16" fmla="+- 0 8523 8502"/>
                              <a:gd name="T17" fmla="*/ T16 w 626"/>
                              <a:gd name="T18" fmla="+- 0 3490 3076"/>
                              <a:gd name="T19" fmla="*/ 3490 h 434"/>
                              <a:gd name="T20" fmla="+- 0 8523 8502"/>
                              <a:gd name="T21" fmla="*/ T20 w 626"/>
                              <a:gd name="T22" fmla="+- 0 3096 3076"/>
                              <a:gd name="T23" fmla="*/ 3096 h 434"/>
                              <a:gd name="T24" fmla="+- 0 9107 8502"/>
                              <a:gd name="T25" fmla="*/ T24 w 626"/>
                              <a:gd name="T26" fmla="+- 0 3096 3076"/>
                              <a:gd name="T27" fmla="*/ 3096 h 434"/>
                              <a:gd name="T28" fmla="+- 0 9107 8502"/>
                              <a:gd name="T29" fmla="*/ T28 w 626"/>
                              <a:gd name="T30" fmla="+- 0 3076 3076"/>
                              <a:gd name="T31" fmla="*/ 3076 h 434"/>
                              <a:gd name="T32" fmla="+- 0 8502 8502"/>
                              <a:gd name="T33" fmla="*/ T32 w 626"/>
                              <a:gd name="T34" fmla="+- 0 3076 3076"/>
                              <a:gd name="T35" fmla="*/ 3076 h 434"/>
                              <a:gd name="T36" fmla="+- 0 8502 8502"/>
                              <a:gd name="T37" fmla="*/ T36 w 626"/>
                              <a:gd name="T38" fmla="+- 0 3096 3076"/>
                              <a:gd name="T39" fmla="*/ 3096 h 434"/>
                              <a:gd name="T40" fmla="+- 0 8502 8502"/>
                              <a:gd name="T41" fmla="*/ T40 w 626"/>
                              <a:gd name="T42" fmla="+- 0 3490 3076"/>
                              <a:gd name="T43" fmla="*/ 3490 h 434"/>
                              <a:gd name="T44" fmla="+- 0 8502 8502"/>
                              <a:gd name="T45" fmla="*/ T44 w 626"/>
                              <a:gd name="T46" fmla="+- 0 3510 3076"/>
                              <a:gd name="T47" fmla="*/ 3510 h 434"/>
                              <a:gd name="T48" fmla="+- 0 9128 8502"/>
                              <a:gd name="T49" fmla="*/ T48 w 626"/>
                              <a:gd name="T50" fmla="+- 0 3510 3076"/>
                              <a:gd name="T51" fmla="*/ 3510 h 434"/>
                              <a:gd name="T52" fmla="+- 0 9128 8502"/>
                              <a:gd name="T53" fmla="*/ T52 w 626"/>
                              <a:gd name="T54" fmla="+- 0 3491 3076"/>
                              <a:gd name="T55" fmla="*/ 3491 h 434"/>
                              <a:gd name="T56" fmla="+- 0 9128 8502"/>
                              <a:gd name="T57" fmla="*/ T56 w 626"/>
                              <a:gd name="T58" fmla="+- 0 3490 3076"/>
                              <a:gd name="T59" fmla="*/ 3490 h 434"/>
                              <a:gd name="T60" fmla="+- 0 9128 8502"/>
                              <a:gd name="T61" fmla="*/ T60 w 626"/>
                              <a:gd name="T62" fmla="+- 0 3096 3076"/>
                              <a:gd name="T63" fmla="*/ 3096 h 434"/>
                              <a:gd name="T64" fmla="+- 0 9128 8502"/>
                              <a:gd name="T65" fmla="*/ T64 w 626"/>
                              <a:gd name="T66" fmla="+- 0 3076 3076"/>
                              <a:gd name="T67" fmla="*/ 3076 h 4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6" h="434">
                                <a:moveTo>
                                  <a:pt x="626" y="0"/>
                                </a:moveTo>
                                <a:lnTo>
                                  <a:pt x="605" y="0"/>
                                </a:lnTo>
                                <a:lnTo>
                                  <a:pt x="605" y="20"/>
                                </a:lnTo>
                                <a:lnTo>
                                  <a:pt x="605" y="414"/>
                                </a:lnTo>
                                <a:lnTo>
                                  <a:pt x="21" y="414"/>
                                </a:lnTo>
                                <a:lnTo>
                                  <a:pt x="21" y="20"/>
                                </a:lnTo>
                                <a:lnTo>
                                  <a:pt x="605" y="20"/>
                                </a:lnTo>
                                <a:lnTo>
                                  <a:pt x="60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414"/>
                                </a:lnTo>
                                <a:lnTo>
                                  <a:pt x="0" y="434"/>
                                </a:lnTo>
                                <a:lnTo>
                                  <a:pt x="626" y="434"/>
                                </a:lnTo>
                                <a:lnTo>
                                  <a:pt x="626" y="415"/>
                                </a:lnTo>
                                <a:lnTo>
                                  <a:pt x="626" y="414"/>
                                </a:lnTo>
                                <a:lnTo>
                                  <a:pt x="626" y="20"/>
                                </a:lnTo>
                                <a:lnTo>
                                  <a:pt x="6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Rectangle 784"/>
                        <wps:cNvSpPr>
                          <a:spLocks noChangeArrowheads="1"/>
                        </wps:cNvSpPr>
                        <wps:spPr bwMode="auto">
                          <a:xfrm>
                            <a:off x="9357" y="546"/>
                            <a:ext cx="610" cy="2955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Rectangle 783"/>
                        <wps:cNvSpPr>
                          <a:spLocks noChangeArrowheads="1"/>
                        </wps:cNvSpPr>
                        <wps:spPr bwMode="auto">
                          <a:xfrm>
                            <a:off x="9357" y="546"/>
                            <a:ext cx="610" cy="2955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Line 782"/>
                        <wps:cNvCnPr>
                          <a:cxnSpLocks noChangeShapeType="1"/>
                        </wps:cNvCnPr>
                        <wps:spPr bwMode="auto">
                          <a:xfrm>
                            <a:off x="10779" y="1653"/>
                            <a:ext cx="35" cy="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" name="Line 781"/>
                        <wps:cNvCnPr>
                          <a:cxnSpLocks noChangeShapeType="1"/>
                        </wps:cNvCnPr>
                        <wps:spPr bwMode="auto">
                          <a:xfrm>
                            <a:off x="10659" y="1653"/>
                            <a:ext cx="89" cy="8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7" name="Line 780"/>
                        <wps:cNvCnPr>
                          <a:cxnSpLocks noChangeShapeType="1"/>
                        </wps:cNvCnPr>
                        <wps:spPr bwMode="auto">
                          <a:xfrm>
                            <a:off x="10539" y="1653"/>
                            <a:ext cx="89" cy="8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Line 779"/>
                        <wps:cNvCnPr>
                          <a:cxnSpLocks noChangeShapeType="1"/>
                        </wps:cNvCnPr>
                        <wps:spPr bwMode="auto">
                          <a:xfrm>
                            <a:off x="10419" y="1653"/>
                            <a:ext cx="89" cy="8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9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10299" y="1653"/>
                            <a:ext cx="89" cy="8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Freeform 777"/>
                        <wps:cNvSpPr>
                          <a:spLocks/>
                        </wps:cNvSpPr>
                        <wps:spPr bwMode="auto">
                          <a:xfrm>
                            <a:off x="10268" y="1652"/>
                            <a:ext cx="88" cy="88"/>
                          </a:xfrm>
                          <a:custGeom>
                            <a:avLst/>
                            <a:gdLst>
                              <a:gd name="T0" fmla="+- 0 10356 10269"/>
                              <a:gd name="T1" fmla="*/ T0 w 88"/>
                              <a:gd name="T2" fmla="+- 0 1653 1653"/>
                              <a:gd name="T3" fmla="*/ 1653 h 88"/>
                              <a:gd name="T4" fmla="+- 0 10269 10269"/>
                              <a:gd name="T5" fmla="*/ T4 w 88"/>
                              <a:gd name="T6" fmla="+- 0 1740 1653"/>
                              <a:gd name="T7" fmla="*/ 1740 h 88"/>
                              <a:gd name="T8" fmla="+- 0 10356 10269"/>
                              <a:gd name="T9" fmla="*/ T8 w 88"/>
                              <a:gd name="T10" fmla="+- 0 1653 1653"/>
                              <a:gd name="T11" fmla="*/ 1653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8" h="88">
                                <a:moveTo>
                                  <a:pt x="87" y="0"/>
                                </a:moveTo>
                                <a:lnTo>
                                  <a:pt x="0" y="87"/>
                                </a:lnTo>
                                <a:lnTo>
                                  <a:pt x="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10356" y="1653"/>
                            <a:ext cx="0" cy="8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2" name="Freeform 775"/>
                        <wps:cNvSpPr>
                          <a:spLocks/>
                        </wps:cNvSpPr>
                        <wps:spPr bwMode="auto">
                          <a:xfrm>
                            <a:off x="10387" y="1652"/>
                            <a:ext cx="89" cy="89"/>
                          </a:xfrm>
                          <a:custGeom>
                            <a:avLst/>
                            <a:gdLst>
                              <a:gd name="T0" fmla="+- 0 10476 10388"/>
                              <a:gd name="T1" fmla="*/ T0 w 89"/>
                              <a:gd name="T2" fmla="+- 0 1653 1653"/>
                              <a:gd name="T3" fmla="*/ 1653 h 89"/>
                              <a:gd name="T4" fmla="+- 0 10388 10388"/>
                              <a:gd name="T5" fmla="*/ T4 w 89"/>
                              <a:gd name="T6" fmla="+- 0 1742 1653"/>
                              <a:gd name="T7" fmla="*/ 1742 h 89"/>
                              <a:gd name="T8" fmla="+- 0 10476 10388"/>
                              <a:gd name="T9" fmla="*/ T8 w 89"/>
                              <a:gd name="T10" fmla="+- 0 1653 1653"/>
                              <a:gd name="T11" fmla="*/ 1653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9" h="89">
                                <a:moveTo>
                                  <a:pt x="88" y="0"/>
                                </a:moveTo>
                                <a:lnTo>
                                  <a:pt x="0" y="89"/>
                                </a:lnTo>
                                <a:lnTo>
                                  <a:pt x="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Line 774"/>
                        <wps:cNvCnPr>
                          <a:cxnSpLocks noChangeShapeType="1"/>
                        </wps:cNvCnPr>
                        <wps:spPr bwMode="auto">
                          <a:xfrm>
                            <a:off x="10476" y="1653"/>
                            <a:ext cx="0" cy="8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" name="Freeform 773"/>
                        <wps:cNvSpPr>
                          <a:spLocks/>
                        </wps:cNvSpPr>
                        <wps:spPr bwMode="auto">
                          <a:xfrm>
                            <a:off x="10507" y="1652"/>
                            <a:ext cx="89" cy="89"/>
                          </a:xfrm>
                          <a:custGeom>
                            <a:avLst/>
                            <a:gdLst>
                              <a:gd name="T0" fmla="+- 0 10596 10508"/>
                              <a:gd name="T1" fmla="*/ T0 w 89"/>
                              <a:gd name="T2" fmla="+- 0 1653 1653"/>
                              <a:gd name="T3" fmla="*/ 1653 h 89"/>
                              <a:gd name="T4" fmla="+- 0 10508 10508"/>
                              <a:gd name="T5" fmla="*/ T4 w 89"/>
                              <a:gd name="T6" fmla="+- 0 1742 1653"/>
                              <a:gd name="T7" fmla="*/ 1742 h 89"/>
                              <a:gd name="T8" fmla="+- 0 10596 10508"/>
                              <a:gd name="T9" fmla="*/ T8 w 89"/>
                              <a:gd name="T10" fmla="+- 0 1653 1653"/>
                              <a:gd name="T11" fmla="*/ 1653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9" h="89">
                                <a:moveTo>
                                  <a:pt x="88" y="0"/>
                                </a:moveTo>
                                <a:lnTo>
                                  <a:pt x="0" y="89"/>
                                </a:lnTo>
                                <a:lnTo>
                                  <a:pt x="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Line 772"/>
                        <wps:cNvCnPr>
                          <a:cxnSpLocks noChangeShapeType="1"/>
                        </wps:cNvCnPr>
                        <wps:spPr bwMode="auto">
                          <a:xfrm>
                            <a:off x="10596" y="1653"/>
                            <a:ext cx="0" cy="8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6" name="Freeform 771"/>
                        <wps:cNvSpPr>
                          <a:spLocks/>
                        </wps:cNvSpPr>
                        <wps:spPr bwMode="auto">
                          <a:xfrm>
                            <a:off x="10627" y="1652"/>
                            <a:ext cx="89" cy="89"/>
                          </a:xfrm>
                          <a:custGeom>
                            <a:avLst/>
                            <a:gdLst>
                              <a:gd name="T0" fmla="+- 0 10716 10628"/>
                              <a:gd name="T1" fmla="*/ T0 w 89"/>
                              <a:gd name="T2" fmla="+- 0 1653 1653"/>
                              <a:gd name="T3" fmla="*/ 1653 h 89"/>
                              <a:gd name="T4" fmla="+- 0 10628 10628"/>
                              <a:gd name="T5" fmla="*/ T4 w 89"/>
                              <a:gd name="T6" fmla="+- 0 1742 1653"/>
                              <a:gd name="T7" fmla="*/ 1742 h 89"/>
                              <a:gd name="T8" fmla="+- 0 10716 10628"/>
                              <a:gd name="T9" fmla="*/ T8 w 89"/>
                              <a:gd name="T10" fmla="+- 0 1653 1653"/>
                              <a:gd name="T11" fmla="*/ 1653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9" h="89">
                                <a:moveTo>
                                  <a:pt x="88" y="0"/>
                                </a:moveTo>
                                <a:lnTo>
                                  <a:pt x="0" y="89"/>
                                </a:lnTo>
                                <a:lnTo>
                                  <a:pt x="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Line 770"/>
                        <wps:cNvCnPr>
                          <a:cxnSpLocks noChangeShapeType="1"/>
                        </wps:cNvCnPr>
                        <wps:spPr bwMode="auto">
                          <a:xfrm>
                            <a:off x="10716" y="1653"/>
                            <a:ext cx="0" cy="8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8" name="Freeform 769"/>
                        <wps:cNvSpPr>
                          <a:spLocks/>
                        </wps:cNvSpPr>
                        <wps:spPr bwMode="auto">
                          <a:xfrm>
                            <a:off x="10747" y="1675"/>
                            <a:ext cx="66" cy="66"/>
                          </a:xfrm>
                          <a:custGeom>
                            <a:avLst/>
                            <a:gdLst>
                              <a:gd name="T0" fmla="+- 0 10814 10748"/>
                              <a:gd name="T1" fmla="*/ T0 w 66"/>
                              <a:gd name="T2" fmla="+- 0 1676 1676"/>
                              <a:gd name="T3" fmla="*/ 1676 h 66"/>
                              <a:gd name="T4" fmla="+- 0 10748 10748"/>
                              <a:gd name="T5" fmla="*/ T4 w 66"/>
                              <a:gd name="T6" fmla="+- 0 1742 1676"/>
                              <a:gd name="T7" fmla="*/ 1742 h 66"/>
                              <a:gd name="T8" fmla="+- 0 10814 10748"/>
                              <a:gd name="T9" fmla="*/ T8 w 66"/>
                              <a:gd name="T10" fmla="+- 0 1676 1676"/>
                              <a:gd name="T11" fmla="*/ 1676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6" h="66">
                                <a:moveTo>
                                  <a:pt x="66" y="0"/>
                                </a:moveTo>
                                <a:lnTo>
                                  <a:pt x="0" y="66"/>
                                </a:lnTo>
                                <a:lnTo>
                                  <a:pt x="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Line 768"/>
                        <wps:cNvCnPr>
                          <a:cxnSpLocks noChangeShapeType="1"/>
                        </wps:cNvCnPr>
                        <wps:spPr bwMode="auto">
                          <a:xfrm>
                            <a:off x="10814" y="1676"/>
                            <a:ext cx="0" cy="66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0" name="Line 767"/>
                        <wps:cNvCnPr>
                          <a:cxnSpLocks noChangeShapeType="1"/>
                        </wps:cNvCnPr>
                        <wps:spPr bwMode="auto">
                          <a:xfrm>
                            <a:off x="10269" y="1743"/>
                            <a:ext cx="545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Freeform 766"/>
                        <wps:cNvSpPr>
                          <a:spLocks/>
                        </wps:cNvSpPr>
                        <wps:spPr bwMode="auto">
                          <a:xfrm>
                            <a:off x="10268" y="1862"/>
                            <a:ext cx="545" cy="545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1863 1863"/>
                              <a:gd name="T3" fmla="*/ 1863 h 545"/>
                              <a:gd name="T4" fmla="+- 0 10814 10269"/>
                              <a:gd name="T5" fmla="*/ T4 w 545"/>
                              <a:gd name="T6" fmla="+- 0 2407 1863"/>
                              <a:gd name="T7" fmla="*/ 2407 h 545"/>
                              <a:gd name="T8" fmla="+- 0 10269 10269"/>
                              <a:gd name="T9" fmla="*/ T8 w 545"/>
                              <a:gd name="T10" fmla="+- 0 1863 1863"/>
                              <a:gd name="T11" fmla="*/ 186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0" y="0"/>
                                </a:moveTo>
                                <a:lnTo>
                                  <a:pt x="545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Line 765"/>
                        <wps:cNvCnPr>
                          <a:cxnSpLocks noChangeShapeType="1"/>
                        </wps:cNvCnPr>
                        <wps:spPr bwMode="auto">
                          <a:xfrm>
                            <a:off x="10269" y="1863"/>
                            <a:ext cx="545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3" name="Freeform 764"/>
                        <wps:cNvSpPr>
                          <a:spLocks/>
                        </wps:cNvSpPr>
                        <wps:spPr bwMode="auto">
                          <a:xfrm>
                            <a:off x="10268" y="1982"/>
                            <a:ext cx="545" cy="545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1983 1983"/>
                              <a:gd name="T3" fmla="*/ 1983 h 545"/>
                              <a:gd name="T4" fmla="+- 0 10814 10269"/>
                              <a:gd name="T5" fmla="*/ T4 w 545"/>
                              <a:gd name="T6" fmla="+- 0 2527 1983"/>
                              <a:gd name="T7" fmla="*/ 2527 h 545"/>
                              <a:gd name="T8" fmla="+- 0 10269 10269"/>
                              <a:gd name="T9" fmla="*/ T8 w 545"/>
                              <a:gd name="T10" fmla="+- 0 1983 1983"/>
                              <a:gd name="T11" fmla="*/ 198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0" y="0"/>
                                </a:moveTo>
                                <a:lnTo>
                                  <a:pt x="545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10269" y="1983"/>
                            <a:ext cx="545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" name="Freeform 762"/>
                        <wps:cNvSpPr>
                          <a:spLocks/>
                        </wps:cNvSpPr>
                        <wps:spPr bwMode="auto">
                          <a:xfrm>
                            <a:off x="10268" y="2102"/>
                            <a:ext cx="545" cy="545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2103 2103"/>
                              <a:gd name="T3" fmla="*/ 2103 h 545"/>
                              <a:gd name="T4" fmla="+- 0 10814 10269"/>
                              <a:gd name="T5" fmla="*/ T4 w 545"/>
                              <a:gd name="T6" fmla="+- 0 2647 2103"/>
                              <a:gd name="T7" fmla="*/ 2647 h 545"/>
                              <a:gd name="T8" fmla="+- 0 10269 10269"/>
                              <a:gd name="T9" fmla="*/ T8 w 545"/>
                              <a:gd name="T10" fmla="+- 0 2103 2103"/>
                              <a:gd name="T11" fmla="*/ 210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0" y="0"/>
                                </a:moveTo>
                                <a:lnTo>
                                  <a:pt x="545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Line 761"/>
                        <wps:cNvCnPr>
                          <a:cxnSpLocks noChangeShapeType="1"/>
                        </wps:cNvCnPr>
                        <wps:spPr bwMode="auto">
                          <a:xfrm>
                            <a:off x="10269" y="2103"/>
                            <a:ext cx="545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" name="Freeform 760"/>
                        <wps:cNvSpPr>
                          <a:spLocks/>
                        </wps:cNvSpPr>
                        <wps:spPr bwMode="auto">
                          <a:xfrm>
                            <a:off x="10268" y="2222"/>
                            <a:ext cx="545" cy="545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2223 2223"/>
                              <a:gd name="T3" fmla="*/ 2223 h 545"/>
                              <a:gd name="T4" fmla="+- 0 10814 10269"/>
                              <a:gd name="T5" fmla="*/ T4 w 545"/>
                              <a:gd name="T6" fmla="+- 0 2767 2223"/>
                              <a:gd name="T7" fmla="*/ 2767 h 545"/>
                              <a:gd name="T8" fmla="+- 0 10269 10269"/>
                              <a:gd name="T9" fmla="*/ T8 w 545"/>
                              <a:gd name="T10" fmla="+- 0 2223 2223"/>
                              <a:gd name="T11" fmla="*/ 222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0" y="0"/>
                                </a:moveTo>
                                <a:lnTo>
                                  <a:pt x="545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10269" y="2223"/>
                            <a:ext cx="545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9" name="Freeform 758"/>
                        <wps:cNvSpPr>
                          <a:spLocks/>
                        </wps:cNvSpPr>
                        <wps:spPr bwMode="auto">
                          <a:xfrm>
                            <a:off x="10268" y="2342"/>
                            <a:ext cx="545" cy="545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2343 2343"/>
                              <a:gd name="T3" fmla="*/ 2343 h 545"/>
                              <a:gd name="T4" fmla="+- 0 10814 10269"/>
                              <a:gd name="T5" fmla="*/ T4 w 545"/>
                              <a:gd name="T6" fmla="+- 0 2887 2343"/>
                              <a:gd name="T7" fmla="*/ 2887 h 545"/>
                              <a:gd name="T8" fmla="+- 0 10269 10269"/>
                              <a:gd name="T9" fmla="*/ T8 w 545"/>
                              <a:gd name="T10" fmla="+- 0 2343 2343"/>
                              <a:gd name="T11" fmla="*/ 234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0" y="0"/>
                                </a:moveTo>
                                <a:lnTo>
                                  <a:pt x="545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10269" y="2343"/>
                            <a:ext cx="545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1" name="Freeform 756"/>
                        <wps:cNvSpPr>
                          <a:spLocks/>
                        </wps:cNvSpPr>
                        <wps:spPr bwMode="auto">
                          <a:xfrm>
                            <a:off x="10268" y="2462"/>
                            <a:ext cx="545" cy="544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2463 2463"/>
                              <a:gd name="T3" fmla="*/ 2463 h 544"/>
                              <a:gd name="T4" fmla="+- 0 10814 10269"/>
                              <a:gd name="T5" fmla="*/ T4 w 545"/>
                              <a:gd name="T6" fmla="+- 0 3007 2463"/>
                              <a:gd name="T7" fmla="*/ 3007 h 544"/>
                              <a:gd name="T8" fmla="+- 0 10269 10269"/>
                              <a:gd name="T9" fmla="*/ T8 w 545"/>
                              <a:gd name="T10" fmla="+- 0 2463 2463"/>
                              <a:gd name="T11" fmla="*/ 2463 h 5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4">
                                <a:moveTo>
                                  <a:pt x="0" y="0"/>
                                </a:moveTo>
                                <a:lnTo>
                                  <a:pt x="545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10269" y="2463"/>
                            <a:ext cx="545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Freeform 754"/>
                        <wps:cNvSpPr>
                          <a:spLocks/>
                        </wps:cNvSpPr>
                        <wps:spPr bwMode="auto">
                          <a:xfrm>
                            <a:off x="10268" y="2582"/>
                            <a:ext cx="545" cy="544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2583 2583"/>
                              <a:gd name="T3" fmla="*/ 2583 h 544"/>
                              <a:gd name="T4" fmla="+- 0 10814 10269"/>
                              <a:gd name="T5" fmla="*/ T4 w 545"/>
                              <a:gd name="T6" fmla="+- 0 3126 2583"/>
                              <a:gd name="T7" fmla="*/ 3126 h 544"/>
                              <a:gd name="T8" fmla="+- 0 10269 10269"/>
                              <a:gd name="T9" fmla="*/ T8 w 545"/>
                              <a:gd name="T10" fmla="+- 0 2583 2583"/>
                              <a:gd name="T11" fmla="*/ 2583 h 5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4">
                                <a:moveTo>
                                  <a:pt x="0" y="0"/>
                                </a:moveTo>
                                <a:lnTo>
                                  <a:pt x="545" y="54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10269" y="2583"/>
                            <a:ext cx="545" cy="543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Freeform 752"/>
                        <wps:cNvSpPr>
                          <a:spLocks/>
                        </wps:cNvSpPr>
                        <wps:spPr bwMode="auto">
                          <a:xfrm>
                            <a:off x="10268" y="2702"/>
                            <a:ext cx="479" cy="478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479"/>
                              <a:gd name="T2" fmla="+- 0 2703 2703"/>
                              <a:gd name="T3" fmla="*/ 2703 h 478"/>
                              <a:gd name="T4" fmla="+- 0 10748 10269"/>
                              <a:gd name="T5" fmla="*/ T4 w 479"/>
                              <a:gd name="T6" fmla="+- 0 3180 2703"/>
                              <a:gd name="T7" fmla="*/ 3180 h 478"/>
                              <a:gd name="T8" fmla="+- 0 10269 10269"/>
                              <a:gd name="T9" fmla="*/ T8 w 479"/>
                              <a:gd name="T10" fmla="+- 0 2703 2703"/>
                              <a:gd name="T11" fmla="*/ 2703 h 4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79" h="478">
                                <a:moveTo>
                                  <a:pt x="0" y="0"/>
                                </a:moveTo>
                                <a:lnTo>
                                  <a:pt x="479" y="4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Line 751"/>
                        <wps:cNvCnPr>
                          <a:cxnSpLocks noChangeShapeType="1"/>
                        </wps:cNvCnPr>
                        <wps:spPr bwMode="auto">
                          <a:xfrm>
                            <a:off x="10269" y="2703"/>
                            <a:ext cx="479" cy="47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27" name="Picture 7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3" y="2817"/>
                            <a:ext cx="369" cy="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8" name="Freeform 749"/>
                        <wps:cNvSpPr>
                          <a:spLocks/>
                        </wps:cNvSpPr>
                        <wps:spPr bwMode="auto">
                          <a:xfrm>
                            <a:off x="10388" y="1742"/>
                            <a:ext cx="425" cy="425"/>
                          </a:xfrm>
                          <a:custGeom>
                            <a:avLst/>
                            <a:gdLst>
                              <a:gd name="T0" fmla="+- 0 10389 10389"/>
                              <a:gd name="T1" fmla="*/ T0 w 425"/>
                              <a:gd name="T2" fmla="+- 0 1743 1743"/>
                              <a:gd name="T3" fmla="*/ 1743 h 425"/>
                              <a:gd name="T4" fmla="+- 0 10814 10389"/>
                              <a:gd name="T5" fmla="*/ T4 w 425"/>
                              <a:gd name="T6" fmla="+- 0 2167 1743"/>
                              <a:gd name="T7" fmla="*/ 2167 h 425"/>
                              <a:gd name="T8" fmla="+- 0 10389 10389"/>
                              <a:gd name="T9" fmla="*/ T8 w 425"/>
                              <a:gd name="T10" fmla="+- 0 1743 1743"/>
                              <a:gd name="T11" fmla="*/ 1743 h 4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5" h="425">
                                <a:moveTo>
                                  <a:pt x="0" y="0"/>
                                </a:moveTo>
                                <a:lnTo>
                                  <a:pt x="425" y="4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Line 748"/>
                        <wps:cNvCnPr>
                          <a:cxnSpLocks noChangeShapeType="1"/>
                        </wps:cNvCnPr>
                        <wps:spPr bwMode="auto">
                          <a:xfrm>
                            <a:off x="10389" y="1743"/>
                            <a:ext cx="425" cy="42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30" name="Picture 7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03" y="1737"/>
                            <a:ext cx="315" cy="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31" name="Freeform 746"/>
                        <wps:cNvSpPr>
                          <a:spLocks/>
                        </wps:cNvSpPr>
                        <wps:spPr bwMode="auto">
                          <a:xfrm>
                            <a:off x="10268" y="2634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635 2635"/>
                              <a:gd name="T3" fmla="*/ 2635 h 545"/>
                              <a:gd name="T4" fmla="+- 0 10269 10269"/>
                              <a:gd name="T5" fmla="*/ T4 w 545"/>
                              <a:gd name="T6" fmla="+- 0 3179 2635"/>
                              <a:gd name="T7" fmla="*/ 3179 h 545"/>
                              <a:gd name="T8" fmla="+- 0 10814 10269"/>
                              <a:gd name="T9" fmla="*/ T8 w 545"/>
                              <a:gd name="T10" fmla="+- 0 2635 2635"/>
                              <a:gd name="T11" fmla="*/ 2635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Line 745"/>
                        <wps:cNvCnPr>
                          <a:cxnSpLocks noChangeShapeType="1"/>
                        </wps:cNvCnPr>
                        <wps:spPr bwMode="auto">
                          <a:xfrm>
                            <a:off x="10814" y="2635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3" name="Freeform 744"/>
                        <wps:cNvSpPr>
                          <a:spLocks/>
                        </wps:cNvSpPr>
                        <wps:spPr bwMode="auto">
                          <a:xfrm>
                            <a:off x="10268" y="2514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515 2515"/>
                              <a:gd name="T3" fmla="*/ 2515 h 545"/>
                              <a:gd name="T4" fmla="+- 0 10269 10269"/>
                              <a:gd name="T5" fmla="*/ T4 w 545"/>
                              <a:gd name="T6" fmla="+- 0 3059 2515"/>
                              <a:gd name="T7" fmla="*/ 3059 h 545"/>
                              <a:gd name="T8" fmla="+- 0 10814 10269"/>
                              <a:gd name="T9" fmla="*/ T8 w 545"/>
                              <a:gd name="T10" fmla="+- 0 2515 2515"/>
                              <a:gd name="T11" fmla="*/ 2515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Line 743"/>
                        <wps:cNvCnPr>
                          <a:cxnSpLocks noChangeShapeType="1"/>
                        </wps:cNvCnPr>
                        <wps:spPr bwMode="auto">
                          <a:xfrm>
                            <a:off x="10814" y="2515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5" name="Freeform 742"/>
                        <wps:cNvSpPr>
                          <a:spLocks/>
                        </wps:cNvSpPr>
                        <wps:spPr bwMode="auto">
                          <a:xfrm>
                            <a:off x="10268" y="2394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395 2395"/>
                              <a:gd name="T3" fmla="*/ 2395 h 545"/>
                              <a:gd name="T4" fmla="+- 0 10269 10269"/>
                              <a:gd name="T5" fmla="*/ T4 w 545"/>
                              <a:gd name="T6" fmla="+- 0 2939 2395"/>
                              <a:gd name="T7" fmla="*/ 2939 h 545"/>
                              <a:gd name="T8" fmla="+- 0 10814 10269"/>
                              <a:gd name="T9" fmla="*/ T8 w 545"/>
                              <a:gd name="T10" fmla="+- 0 2395 2395"/>
                              <a:gd name="T11" fmla="*/ 2395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Line 741"/>
                        <wps:cNvCnPr>
                          <a:cxnSpLocks noChangeShapeType="1"/>
                        </wps:cNvCnPr>
                        <wps:spPr bwMode="auto">
                          <a:xfrm>
                            <a:off x="10814" y="2395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7" name="Freeform 740"/>
                        <wps:cNvSpPr>
                          <a:spLocks/>
                        </wps:cNvSpPr>
                        <wps:spPr bwMode="auto">
                          <a:xfrm>
                            <a:off x="10268" y="2275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276 2276"/>
                              <a:gd name="T3" fmla="*/ 2276 h 545"/>
                              <a:gd name="T4" fmla="+- 0 10269 10269"/>
                              <a:gd name="T5" fmla="*/ T4 w 545"/>
                              <a:gd name="T6" fmla="+- 0 2820 2276"/>
                              <a:gd name="T7" fmla="*/ 2820 h 545"/>
                              <a:gd name="T8" fmla="+- 0 10814 10269"/>
                              <a:gd name="T9" fmla="*/ T8 w 545"/>
                              <a:gd name="T10" fmla="+- 0 2276 2276"/>
                              <a:gd name="T11" fmla="*/ 2276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10814" y="2276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9" name="Freeform 738"/>
                        <wps:cNvSpPr>
                          <a:spLocks/>
                        </wps:cNvSpPr>
                        <wps:spPr bwMode="auto">
                          <a:xfrm>
                            <a:off x="10268" y="2155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156 2156"/>
                              <a:gd name="T3" fmla="*/ 2156 h 545"/>
                              <a:gd name="T4" fmla="+- 0 10269 10269"/>
                              <a:gd name="T5" fmla="*/ T4 w 545"/>
                              <a:gd name="T6" fmla="+- 0 2700 2156"/>
                              <a:gd name="T7" fmla="*/ 2700 h 545"/>
                              <a:gd name="T8" fmla="+- 0 10814 10269"/>
                              <a:gd name="T9" fmla="*/ T8 w 545"/>
                              <a:gd name="T10" fmla="+- 0 2156 2156"/>
                              <a:gd name="T11" fmla="*/ 2156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10814" y="2156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Freeform 736"/>
                        <wps:cNvSpPr>
                          <a:spLocks/>
                        </wps:cNvSpPr>
                        <wps:spPr bwMode="auto">
                          <a:xfrm>
                            <a:off x="10268" y="2035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036 2036"/>
                              <a:gd name="T3" fmla="*/ 2036 h 545"/>
                              <a:gd name="T4" fmla="+- 0 10269 10269"/>
                              <a:gd name="T5" fmla="*/ T4 w 545"/>
                              <a:gd name="T6" fmla="+- 0 2580 2036"/>
                              <a:gd name="T7" fmla="*/ 2580 h 545"/>
                              <a:gd name="T8" fmla="+- 0 10814 10269"/>
                              <a:gd name="T9" fmla="*/ T8 w 545"/>
                              <a:gd name="T10" fmla="+- 0 2036 2036"/>
                              <a:gd name="T11" fmla="*/ 2036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10814" y="2036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3" name="Freeform 734"/>
                        <wps:cNvSpPr>
                          <a:spLocks/>
                        </wps:cNvSpPr>
                        <wps:spPr bwMode="auto">
                          <a:xfrm>
                            <a:off x="10268" y="1915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1916 1916"/>
                              <a:gd name="T3" fmla="*/ 1916 h 545"/>
                              <a:gd name="T4" fmla="+- 0 10269 10269"/>
                              <a:gd name="T5" fmla="*/ T4 w 545"/>
                              <a:gd name="T6" fmla="+- 0 2460 1916"/>
                              <a:gd name="T7" fmla="*/ 2460 h 545"/>
                              <a:gd name="T8" fmla="+- 0 10814 10269"/>
                              <a:gd name="T9" fmla="*/ T8 w 545"/>
                              <a:gd name="T10" fmla="+- 0 1916 1916"/>
                              <a:gd name="T11" fmla="*/ 1916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Line 733"/>
                        <wps:cNvCnPr>
                          <a:cxnSpLocks noChangeShapeType="1"/>
                        </wps:cNvCnPr>
                        <wps:spPr bwMode="auto">
                          <a:xfrm>
                            <a:off x="10814" y="1916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Freeform 732"/>
                        <wps:cNvSpPr>
                          <a:spLocks/>
                        </wps:cNvSpPr>
                        <wps:spPr bwMode="auto">
                          <a:xfrm>
                            <a:off x="10268" y="1795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1796 1796"/>
                              <a:gd name="T3" fmla="*/ 1796 h 545"/>
                              <a:gd name="T4" fmla="+- 0 10269 10269"/>
                              <a:gd name="T5" fmla="*/ T4 w 545"/>
                              <a:gd name="T6" fmla="+- 0 2340 1796"/>
                              <a:gd name="T7" fmla="*/ 2340 h 545"/>
                              <a:gd name="T8" fmla="+- 0 10814 10269"/>
                              <a:gd name="T9" fmla="*/ T8 w 545"/>
                              <a:gd name="T10" fmla="+- 0 1796 1796"/>
                              <a:gd name="T11" fmla="*/ 1796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6" name="Line 731"/>
                        <wps:cNvCnPr>
                          <a:cxnSpLocks noChangeShapeType="1"/>
                        </wps:cNvCnPr>
                        <wps:spPr bwMode="auto">
                          <a:xfrm>
                            <a:off x="10814" y="1796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7" name="Freeform 730"/>
                        <wps:cNvSpPr>
                          <a:spLocks/>
                        </wps:cNvSpPr>
                        <wps:spPr bwMode="auto">
                          <a:xfrm>
                            <a:off x="10268" y="1742"/>
                            <a:ext cx="478" cy="478"/>
                          </a:xfrm>
                          <a:custGeom>
                            <a:avLst/>
                            <a:gdLst>
                              <a:gd name="T0" fmla="+- 0 10746 10269"/>
                              <a:gd name="T1" fmla="*/ T0 w 478"/>
                              <a:gd name="T2" fmla="+- 0 1743 1743"/>
                              <a:gd name="T3" fmla="*/ 1743 h 478"/>
                              <a:gd name="T4" fmla="+- 0 10269 10269"/>
                              <a:gd name="T5" fmla="*/ T4 w 478"/>
                              <a:gd name="T6" fmla="+- 0 2220 1743"/>
                              <a:gd name="T7" fmla="*/ 2220 h 478"/>
                              <a:gd name="T8" fmla="+- 0 10746 10269"/>
                              <a:gd name="T9" fmla="*/ T8 w 478"/>
                              <a:gd name="T10" fmla="+- 0 1743 1743"/>
                              <a:gd name="T11" fmla="*/ 1743 h 4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78" h="478">
                                <a:moveTo>
                                  <a:pt x="477" y="0"/>
                                </a:moveTo>
                                <a:lnTo>
                                  <a:pt x="0" y="477"/>
                                </a:lnTo>
                                <a:lnTo>
                                  <a:pt x="4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Line 729"/>
                        <wps:cNvCnPr>
                          <a:cxnSpLocks noChangeShapeType="1"/>
                        </wps:cNvCnPr>
                        <wps:spPr bwMode="auto">
                          <a:xfrm>
                            <a:off x="10746" y="1743"/>
                            <a:ext cx="0" cy="47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49" name="Picture 7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3" y="1737"/>
                            <a:ext cx="368" cy="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50" name="Freeform 727"/>
                        <wps:cNvSpPr>
                          <a:spLocks/>
                        </wps:cNvSpPr>
                        <wps:spPr bwMode="auto">
                          <a:xfrm>
                            <a:off x="10387" y="2754"/>
                            <a:ext cx="426" cy="426"/>
                          </a:xfrm>
                          <a:custGeom>
                            <a:avLst/>
                            <a:gdLst>
                              <a:gd name="T0" fmla="+- 0 10814 10388"/>
                              <a:gd name="T1" fmla="*/ T0 w 426"/>
                              <a:gd name="T2" fmla="+- 0 2755 2755"/>
                              <a:gd name="T3" fmla="*/ 2755 h 426"/>
                              <a:gd name="T4" fmla="+- 0 10388 10388"/>
                              <a:gd name="T5" fmla="*/ T4 w 426"/>
                              <a:gd name="T6" fmla="+- 0 3180 2755"/>
                              <a:gd name="T7" fmla="*/ 3180 h 426"/>
                              <a:gd name="T8" fmla="+- 0 10814 10388"/>
                              <a:gd name="T9" fmla="*/ T8 w 426"/>
                              <a:gd name="T10" fmla="+- 0 2755 2755"/>
                              <a:gd name="T11" fmla="*/ 2755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6" h="426">
                                <a:moveTo>
                                  <a:pt x="426" y="0"/>
                                </a:moveTo>
                                <a:lnTo>
                                  <a:pt x="0" y="425"/>
                                </a:lnTo>
                                <a:lnTo>
                                  <a:pt x="4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Line 726"/>
                        <wps:cNvCnPr>
                          <a:cxnSpLocks noChangeShapeType="1"/>
                        </wps:cNvCnPr>
                        <wps:spPr bwMode="auto">
                          <a:xfrm>
                            <a:off x="10814" y="2755"/>
                            <a:ext cx="0" cy="4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2" name="Freeform 725"/>
                        <wps:cNvSpPr>
                          <a:spLocks/>
                        </wps:cNvSpPr>
                        <wps:spPr bwMode="auto">
                          <a:xfrm>
                            <a:off x="10507" y="2874"/>
                            <a:ext cx="306" cy="306"/>
                          </a:xfrm>
                          <a:custGeom>
                            <a:avLst/>
                            <a:gdLst>
                              <a:gd name="T0" fmla="+- 0 10814 10508"/>
                              <a:gd name="T1" fmla="*/ T0 w 306"/>
                              <a:gd name="T2" fmla="+- 0 2875 2875"/>
                              <a:gd name="T3" fmla="*/ 2875 h 306"/>
                              <a:gd name="T4" fmla="+- 0 10508 10508"/>
                              <a:gd name="T5" fmla="*/ T4 w 306"/>
                              <a:gd name="T6" fmla="+- 0 3180 2875"/>
                              <a:gd name="T7" fmla="*/ 3180 h 306"/>
                              <a:gd name="T8" fmla="+- 0 10814 10508"/>
                              <a:gd name="T9" fmla="*/ T8 w 306"/>
                              <a:gd name="T10" fmla="+- 0 2875 2875"/>
                              <a:gd name="T11" fmla="*/ 2875 h 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6" h="306">
                                <a:moveTo>
                                  <a:pt x="306" y="0"/>
                                </a:moveTo>
                                <a:lnTo>
                                  <a:pt x="0" y="305"/>
                                </a:lnTo>
                                <a:lnTo>
                                  <a:pt x="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Line 724"/>
                        <wps:cNvCnPr>
                          <a:cxnSpLocks noChangeShapeType="1"/>
                        </wps:cNvCnPr>
                        <wps:spPr bwMode="auto">
                          <a:xfrm>
                            <a:off x="10814" y="2875"/>
                            <a:ext cx="0" cy="3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4" name="Freeform 723"/>
                        <wps:cNvSpPr>
                          <a:spLocks/>
                        </wps:cNvSpPr>
                        <wps:spPr bwMode="auto">
                          <a:xfrm>
                            <a:off x="10627" y="2994"/>
                            <a:ext cx="186" cy="186"/>
                          </a:xfrm>
                          <a:custGeom>
                            <a:avLst/>
                            <a:gdLst>
                              <a:gd name="T0" fmla="+- 0 10814 10628"/>
                              <a:gd name="T1" fmla="*/ T0 w 186"/>
                              <a:gd name="T2" fmla="+- 0 2995 2995"/>
                              <a:gd name="T3" fmla="*/ 2995 h 186"/>
                              <a:gd name="T4" fmla="+- 0 10628 10628"/>
                              <a:gd name="T5" fmla="*/ T4 w 186"/>
                              <a:gd name="T6" fmla="+- 0 3180 2995"/>
                              <a:gd name="T7" fmla="*/ 3180 h 186"/>
                              <a:gd name="T8" fmla="+- 0 10814 10628"/>
                              <a:gd name="T9" fmla="*/ T8 w 186"/>
                              <a:gd name="T10" fmla="+- 0 2995 2995"/>
                              <a:gd name="T11" fmla="*/ 2995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6" h="186">
                                <a:moveTo>
                                  <a:pt x="186" y="0"/>
                                </a:moveTo>
                                <a:lnTo>
                                  <a:pt x="0" y="185"/>
                                </a:lnTo>
                                <a:lnTo>
                                  <a:pt x="1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Line 722"/>
                        <wps:cNvCnPr>
                          <a:cxnSpLocks noChangeShapeType="1"/>
                        </wps:cNvCnPr>
                        <wps:spPr bwMode="auto">
                          <a:xfrm>
                            <a:off x="10814" y="2995"/>
                            <a:ext cx="0" cy="1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6" name="Freeform 721"/>
                        <wps:cNvSpPr>
                          <a:spLocks/>
                        </wps:cNvSpPr>
                        <wps:spPr bwMode="auto">
                          <a:xfrm>
                            <a:off x="10747" y="3114"/>
                            <a:ext cx="66" cy="66"/>
                          </a:xfrm>
                          <a:custGeom>
                            <a:avLst/>
                            <a:gdLst>
                              <a:gd name="T0" fmla="+- 0 10814 10748"/>
                              <a:gd name="T1" fmla="*/ T0 w 66"/>
                              <a:gd name="T2" fmla="+- 0 3114 3114"/>
                              <a:gd name="T3" fmla="*/ 3114 h 66"/>
                              <a:gd name="T4" fmla="+- 0 10748 10748"/>
                              <a:gd name="T5" fmla="*/ T4 w 66"/>
                              <a:gd name="T6" fmla="+- 0 3180 3114"/>
                              <a:gd name="T7" fmla="*/ 3180 h 66"/>
                              <a:gd name="T8" fmla="+- 0 10814 10748"/>
                              <a:gd name="T9" fmla="*/ T8 w 66"/>
                              <a:gd name="T10" fmla="+- 0 3114 3114"/>
                              <a:gd name="T11" fmla="*/ 3114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6" h="66">
                                <a:moveTo>
                                  <a:pt x="66" y="0"/>
                                </a:moveTo>
                                <a:lnTo>
                                  <a:pt x="0" y="66"/>
                                </a:lnTo>
                                <a:lnTo>
                                  <a:pt x="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Line 720"/>
                        <wps:cNvCnPr>
                          <a:cxnSpLocks noChangeShapeType="1"/>
                        </wps:cNvCnPr>
                        <wps:spPr bwMode="auto">
                          <a:xfrm>
                            <a:off x="10814" y="3114"/>
                            <a:ext cx="0" cy="66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8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10269" y="3182"/>
                            <a:ext cx="32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9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10269" y="3302"/>
                            <a:ext cx="200" cy="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10269" y="3422"/>
                            <a:ext cx="80" cy="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1" name="Freeform 716"/>
                        <wps:cNvSpPr>
                          <a:spLocks/>
                        </wps:cNvSpPr>
                        <wps:spPr bwMode="auto">
                          <a:xfrm>
                            <a:off x="10388" y="3181"/>
                            <a:ext cx="321" cy="321"/>
                          </a:xfrm>
                          <a:custGeom>
                            <a:avLst/>
                            <a:gdLst>
                              <a:gd name="T0" fmla="+- 0 10389 10389"/>
                              <a:gd name="T1" fmla="*/ T0 w 321"/>
                              <a:gd name="T2" fmla="+- 0 3182 3182"/>
                              <a:gd name="T3" fmla="*/ 3182 h 321"/>
                              <a:gd name="T4" fmla="+- 0 10709 10389"/>
                              <a:gd name="T5" fmla="*/ T4 w 321"/>
                              <a:gd name="T6" fmla="+- 0 3502 3182"/>
                              <a:gd name="T7" fmla="*/ 3502 h 321"/>
                              <a:gd name="T8" fmla="+- 0 10389 10389"/>
                              <a:gd name="T9" fmla="*/ T8 w 321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1" h="321">
                                <a:moveTo>
                                  <a:pt x="0" y="0"/>
                                </a:moveTo>
                                <a:lnTo>
                                  <a:pt x="320" y="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2" name="Line 715"/>
                        <wps:cNvCnPr>
                          <a:cxnSpLocks noChangeShapeType="1"/>
                        </wps:cNvCnPr>
                        <wps:spPr bwMode="auto">
                          <a:xfrm>
                            <a:off x="10389" y="3182"/>
                            <a:ext cx="32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3" name="Freeform 714"/>
                        <wps:cNvSpPr>
                          <a:spLocks/>
                        </wps:cNvSpPr>
                        <wps:spPr bwMode="auto">
                          <a:xfrm>
                            <a:off x="10508" y="3181"/>
                            <a:ext cx="305" cy="305"/>
                          </a:xfrm>
                          <a:custGeom>
                            <a:avLst/>
                            <a:gdLst>
                              <a:gd name="T0" fmla="+- 0 10509 10509"/>
                              <a:gd name="T1" fmla="*/ T0 w 305"/>
                              <a:gd name="T2" fmla="+- 0 3182 3182"/>
                              <a:gd name="T3" fmla="*/ 3182 h 305"/>
                              <a:gd name="T4" fmla="+- 0 10814 10509"/>
                              <a:gd name="T5" fmla="*/ T4 w 305"/>
                              <a:gd name="T6" fmla="+- 0 3486 3182"/>
                              <a:gd name="T7" fmla="*/ 3486 h 305"/>
                              <a:gd name="T8" fmla="+- 0 10509 10509"/>
                              <a:gd name="T9" fmla="*/ T8 w 305"/>
                              <a:gd name="T10" fmla="+- 0 3182 3182"/>
                              <a:gd name="T11" fmla="*/ 3182 h 3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5" h="305">
                                <a:moveTo>
                                  <a:pt x="0" y="0"/>
                                </a:moveTo>
                                <a:lnTo>
                                  <a:pt x="305" y="30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4" name="Line 713"/>
                        <wps:cNvCnPr>
                          <a:cxnSpLocks noChangeShapeType="1"/>
                        </wps:cNvCnPr>
                        <wps:spPr bwMode="auto">
                          <a:xfrm>
                            <a:off x="10509" y="3182"/>
                            <a:ext cx="305" cy="30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5" name="Freeform 712"/>
                        <wps:cNvSpPr>
                          <a:spLocks/>
                        </wps:cNvSpPr>
                        <wps:spPr bwMode="auto">
                          <a:xfrm>
                            <a:off x="10628" y="3181"/>
                            <a:ext cx="185" cy="185"/>
                          </a:xfrm>
                          <a:custGeom>
                            <a:avLst/>
                            <a:gdLst>
                              <a:gd name="T0" fmla="+- 0 10629 10629"/>
                              <a:gd name="T1" fmla="*/ T0 w 185"/>
                              <a:gd name="T2" fmla="+- 0 3182 3182"/>
                              <a:gd name="T3" fmla="*/ 3182 h 185"/>
                              <a:gd name="T4" fmla="+- 0 10814 10629"/>
                              <a:gd name="T5" fmla="*/ T4 w 185"/>
                              <a:gd name="T6" fmla="+- 0 3366 3182"/>
                              <a:gd name="T7" fmla="*/ 3366 h 185"/>
                              <a:gd name="T8" fmla="+- 0 10629 10629"/>
                              <a:gd name="T9" fmla="*/ T8 w 185"/>
                              <a:gd name="T10" fmla="+- 0 3182 3182"/>
                              <a:gd name="T11" fmla="*/ 3182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5" h="185">
                                <a:moveTo>
                                  <a:pt x="0" y="0"/>
                                </a:moveTo>
                                <a:lnTo>
                                  <a:pt x="185" y="1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6" name="Line 711"/>
                        <wps:cNvCnPr>
                          <a:cxnSpLocks noChangeShapeType="1"/>
                        </wps:cNvCnPr>
                        <wps:spPr bwMode="auto">
                          <a:xfrm>
                            <a:off x="10629" y="3182"/>
                            <a:ext cx="185" cy="18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7" name="Freeform 710"/>
                        <wps:cNvSpPr>
                          <a:spLocks/>
                        </wps:cNvSpPr>
                        <wps:spPr bwMode="auto">
                          <a:xfrm>
                            <a:off x="10748" y="3181"/>
                            <a:ext cx="65" cy="65"/>
                          </a:xfrm>
                          <a:custGeom>
                            <a:avLst/>
                            <a:gdLst>
                              <a:gd name="T0" fmla="+- 0 10749 10749"/>
                              <a:gd name="T1" fmla="*/ T0 w 65"/>
                              <a:gd name="T2" fmla="+- 0 3182 3182"/>
                              <a:gd name="T3" fmla="*/ 3182 h 65"/>
                              <a:gd name="T4" fmla="+- 0 10814 10749"/>
                              <a:gd name="T5" fmla="*/ T4 w 65"/>
                              <a:gd name="T6" fmla="+- 0 3246 3182"/>
                              <a:gd name="T7" fmla="*/ 3246 h 65"/>
                              <a:gd name="T8" fmla="+- 0 10749 10749"/>
                              <a:gd name="T9" fmla="*/ T8 w 65"/>
                              <a:gd name="T10" fmla="+- 0 3182 3182"/>
                              <a:gd name="T11" fmla="*/ 3182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Line 709"/>
                        <wps:cNvCnPr>
                          <a:cxnSpLocks noChangeShapeType="1"/>
                        </wps:cNvCnPr>
                        <wps:spPr bwMode="auto">
                          <a:xfrm>
                            <a:off x="10749" y="3182"/>
                            <a:ext cx="65" cy="6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9" name="Freeform 708"/>
                        <wps:cNvSpPr>
                          <a:spLocks/>
                        </wps:cNvSpPr>
                        <wps:spPr bwMode="auto">
                          <a:xfrm>
                            <a:off x="10785" y="3474"/>
                            <a:ext cx="28" cy="28"/>
                          </a:xfrm>
                          <a:custGeom>
                            <a:avLst/>
                            <a:gdLst>
                              <a:gd name="T0" fmla="+- 0 10814 10786"/>
                              <a:gd name="T1" fmla="*/ T0 w 28"/>
                              <a:gd name="T2" fmla="+- 0 3474 3474"/>
                              <a:gd name="T3" fmla="*/ 3474 h 28"/>
                              <a:gd name="T4" fmla="+- 0 10786 10786"/>
                              <a:gd name="T5" fmla="*/ T4 w 28"/>
                              <a:gd name="T6" fmla="+- 0 3502 3474"/>
                              <a:gd name="T7" fmla="*/ 3502 h 28"/>
                              <a:gd name="T8" fmla="+- 0 10814 10786"/>
                              <a:gd name="T9" fmla="*/ T8 w 28"/>
                              <a:gd name="T10" fmla="+- 0 3474 3474"/>
                              <a:gd name="T11" fmla="*/ 3474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" h="28">
                                <a:moveTo>
                                  <a:pt x="28" y="0"/>
                                </a:moveTo>
                                <a:lnTo>
                                  <a:pt x="0" y="28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0" name="Line 707"/>
                        <wps:cNvCnPr>
                          <a:cxnSpLocks noChangeShapeType="1"/>
                        </wps:cNvCnPr>
                        <wps:spPr bwMode="auto">
                          <a:xfrm>
                            <a:off x="10814" y="3474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1" name="Freeform 706"/>
                        <wps:cNvSpPr>
                          <a:spLocks/>
                        </wps:cNvSpPr>
                        <wps:spPr bwMode="auto">
                          <a:xfrm>
                            <a:off x="10665" y="3354"/>
                            <a:ext cx="148" cy="148"/>
                          </a:xfrm>
                          <a:custGeom>
                            <a:avLst/>
                            <a:gdLst>
                              <a:gd name="T0" fmla="+- 0 10814 10666"/>
                              <a:gd name="T1" fmla="*/ T0 w 148"/>
                              <a:gd name="T2" fmla="+- 0 3354 3354"/>
                              <a:gd name="T3" fmla="*/ 3354 h 148"/>
                              <a:gd name="T4" fmla="+- 0 10666 10666"/>
                              <a:gd name="T5" fmla="*/ T4 w 148"/>
                              <a:gd name="T6" fmla="+- 0 3502 3354"/>
                              <a:gd name="T7" fmla="*/ 3502 h 148"/>
                              <a:gd name="T8" fmla="+- 0 10814 10666"/>
                              <a:gd name="T9" fmla="*/ T8 w 148"/>
                              <a:gd name="T10" fmla="+- 0 3354 3354"/>
                              <a:gd name="T11" fmla="*/ 3354 h 1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8" h="148">
                                <a:moveTo>
                                  <a:pt x="148" y="0"/>
                                </a:moveTo>
                                <a:lnTo>
                                  <a:pt x="0" y="148"/>
                                </a:lnTo>
                                <a:lnTo>
                                  <a:pt x="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2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10814" y="3354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3" name="Freeform 704"/>
                        <wps:cNvSpPr>
                          <a:spLocks/>
                        </wps:cNvSpPr>
                        <wps:spPr bwMode="auto">
                          <a:xfrm>
                            <a:off x="10545" y="3234"/>
                            <a:ext cx="268" cy="268"/>
                          </a:xfrm>
                          <a:custGeom>
                            <a:avLst/>
                            <a:gdLst>
                              <a:gd name="T0" fmla="+- 0 10814 10546"/>
                              <a:gd name="T1" fmla="*/ T0 w 268"/>
                              <a:gd name="T2" fmla="+- 0 3234 3234"/>
                              <a:gd name="T3" fmla="*/ 3234 h 268"/>
                              <a:gd name="T4" fmla="+- 0 10546 10546"/>
                              <a:gd name="T5" fmla="*/ T4 w 268"/>
                              <a:gd name="T6" fmla="+- 0 3502 3234"/>
                              <a:gd name="T7" fmla="*/ 3502 h 268"/>
                              <a:gd name="T8" fmla="+- 0 10814 10546"/>
                              <a:gd name="T9" fmla="*/ T8 w 268"/>
                              <a:gd name="T10" fmla="+- 0 3234 3234"/>
                              <a:gd name="T11" fmla="*/ 3234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8" h="268">
                                <a:moveTo>
                                  <a:pt x="268" y="0"/>
                                </a:moveTo>
                                <a:lnTo>
                                  <a:pt x="0" y="268"/>
                                </a:lnTo>
                                <a:lnTo>
                                  <a:pt x="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4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10814" y="3234"/>
                            <a:ext cx="0" cy="26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5" name="Freeform 702"/>
                        <wps:cNvSpPr>
                          <a:spLocks/>
                        </wps:cNvSpPr>
                        <wps:spPr bwMode="auto">
                          <a:xfrm>
                            <a:off x="10425" y="3181"/>
                            <a:ext cx="321" cy="321"/>
                          </a:xfrm>
                          <a:custGeom>
                            <a:avLst/>
                            <a:gdLst>
                              <a:gd name="T0" fmla="+- 0 10746 10426"/>
                              <a:gd name="T1" fmla="*/ T0 w 321"/>
                              <a:gd name="T2" fmla="+- 0 3182 3182"/>
                              <a:gd name="T3" fmla="*/ 3182 h 321"/>
                              <a:gd name="T4" fmla="+- 0 10426 10426"/>
                              <a:gd name="T5" fmla="*/ T4 w 321"/>
                              <a:gd name="T6" fmla="+- 0 3502 3182"/>
                              <a:gd name="T7" fmla="*/ 3502 h 321"/>
                              <a:gd name="T8" fmla="+- 0 10746 10426"/>
                              <a:gd name="T9" fmla="*/ T8 w 321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1" h="321">
                                <a:moveTo>
                                  <a:pt x="320" y="0"/>
                                </a:moveTo>
                                <a:lnTo>
                                  <a:pt x="0" y="320"/>
                                </a:lnTo>
                                <a:lnTo>
                                  <a:pt x="3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6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10746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7" name="Freeform 700"/>
                        <wps:cNvSpPr>
                          <a:spLocks/>
                        </wps:cNvSpPr>
                        <wps:spPr bwMode="auto">
                          <a:xfrm>
                            <a:off x="10305" y="3181"/>
                            <a:ext cx="321" cy="321"/>
                          </a:xfrm>
                          <a:custGeom>
                            <a:avLst/>
                            <a:gdLst>
                              <a:gd name="T0" fmla="+- 0 10626 10306"/>
                              <a:gd name="T1" fmla="*/ T0 w 321"/>
                              <a:gd name="T2" fmla="+- 0 3182 3182"/>
                              <a:gd name="T3" fmla="*/ 3182 h 321"/>
                              <a:gd name="T4" fmla="+- 0 10306 10306"/>
                              <a:gd name="T5" fmla="*/ T4 w 321"/>
                              <a:gd name="T6" fmla="+- 0 3502 3182"/>
                              <a:gd name="T7" fmla="*/ 3502 h 321"/>
                              <a:gd name="T8" fmla="+- 0 10626 10306"/>
                              <a:gd name="T9" fmla="*/ T8 w 321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1" h="321">
                                <a:moveTo>
                                  <a:pt x="320" y="0"/>
                                </a:moveTo>
                                <a:lnTo>
                                  <a:pt x="0" y="320"/>
                                </a:lnTo>
                                <a:lnTo>
                                  <a:pt x="3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8" name="Line 699"/>
                        <wps:cNvCnPr>
                          <a:cxnSpLocks noChangeShapeType="1"/>
                        </wps:cNvCnPr>
                        <wps:spPr bwMode="auto">
                          <a:xfrm>
                            <a:off x="10626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9" name="Freeform 698"/>
                        <wps:cNvSpPr>
                          <a:spLocks/>
                        </wps:cNvSpPr>
                        <wps:spPr bwMode="auto">
                          <a:xfrm>
                            <a:off x="10268" y="3181"/>
                            <a:ext cx="238" cy="238"/>
                          </a:xfrm>
                          <a:custGeom>
                            <a:avLst/>
                            <a:gdLst>
                              <a:gd name="T0" fmla="+- 0 10506 10269"/>
                              <a:gd name="T1" fmla="*/ T0 w 238"/>
                              <a:gd name="T2" fmla="+- 0 3182 3182"/>
                              <a:gd name="T3" fmla="*/ 3182 h 238"/>
                              <a:gd name="T4" fmla="+- 0 10269 10269"/>
                              <a:gd name="T5" fmla="*/ T4 w 238"/>
                              <a:gd name="T6" fmla="+- 0 3419 3182"/>
                              <a:gd name="T7" fmla="*/ 3419 h 238"/>
                              <a:gd name="T8" fmla="+- 0 10506 10269"/>
                              <a:gd name="T9" fmla="*/ T8 w 238"/>
                              <a:gd name="T10" fmla="+- 0 3182 3182"/>
                              <a:gd name="T11" fmla="*/ 3182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8" h="238">
                                <a:moveTo>
                                  <a:pt x="237" y="0"/>
                                </a:moveTo>
                                <a:lnTo>
                                  <a:pt x="0" y="237"/>
                                </a:lnTo>
                                <a:lnTo>
                                  <a:pt x="2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" name="Line 697"/>
                        <wps:cNvCnPr>
                          <a:cxnSpLocks noChangeShapeType="1"/>
                        </wps:cNvCnPr>
                        <wps:spPr bwMode="auto">
                          <a:xfrm>
                            <a:off x="10506" y="3182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1" name="Freeform 696"/>
                        <wps:cNvSpPr>
                          <a:spLocks/>
                        </wps:cNvSpPr>
                        <wps:spPr bwMode="auto">
                          <a:xfrm>
                            <a:off x="10268" y="3181"/>
                            <a:ext cx="118" cy="118"/>
                          </a:xfrm>
                          <a:custGeom>
                            <a:avLst/>
                            <a:gdLst>
                              <a:gd name="T0" fmla="+- 0 10386 10269"/>
                              <a:gd name="T1" fmla="*/ T0 w 118"/>
                              <a:gd name="T2" fmla="+- 0 3182 3182"/>
                              <a:gd name="T3" fmla="*/ 3182 h 118"/>
                              <a:gd name="T4" fmla="+- 0 10269 10269"/>
                              <a:gd name="T5" fmla="*/ T4 w 118"/>
                              <a:gd name="T6" fmla="+- 0 3299 3182"/>
                              <a:gd name="T7" fmla="*/ 3299 h 118"/>
                              <a:gd name="T8" fmla="+- 0 10386 10269"/>
                              <a:gd name="T9" fmla="*/ T8 w 118"/>
                              <a:gd name="T10" fmla="+- 0 3182 3182"/>
                              <a:gd name="T11" fmla="*/ 3182 h 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8" h="118">
                                <a:moveTo>
                                  <a:pt x="117" y="0"/>
                                </a:moveTo>
                                <a:lnTo>
                                  <a:pt x="0" y="117"/>
                                </a:lnTo>
                                <a:lnTo>
                                  <a:pt x="1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2" name="Line 695"/>
                        <wps:cNvCnPr>
                          <a:cxnSpLocks noChangeShapeType="1"/>
                        </wps:cNvCnPr>
                        <wps:spPr bwMode="auto">
                          <a:xfrm>
                            <a:off x="10386" y="3182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3" name="Line 694"/>
                        <wps:cNvCnPr>
                          <a:cxnSpLocks noChangeShapeType="1"/>
                        </wps:cNvCnPr>
                        <wps:spPr bwMode="auto">
                          <a:xfrm>
                            <a:off x="10204" y="1678"/>
                            <a:ext cx="64" cy="6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4" name="Freeform 693"/>
                        <wps:cNvSpPr>
                          <a:spLocks/>
                        </wps:cNvSpPr>
                        <wps:spPr bwMode="auto">
                          <a:xfrm>
                            <a:off x="10203" y="1652"/>
                            <a:ext cx="33" cy="33"/>
                          </a:xfrm>
                          <a:custGeom>
                            <a:avLst/>
                            <a:gdLst>
                              <a:gd name="T0" fmla="+- 0 10236 10204"/>
                              <a:gd name="T1" fmla="*/ T0 w 33"/>
                              <a:gd name="T2" fmla="+- 0 1653 1653"/>
                              <a:gd name="T3" fmla="*/ 1653 h 33"/>
                              <a:gd name="T4" fmla="+- 0 10204 10204"/>
                              <a:gd name="T5" fmla="*/ T4 w 33"/>
                              <a:gd name="T6" fmla="+- 0 1685 1653"/>
                              <a:gd name="T7" fmla="*/ 1685 h 33"/>
                              <a:gd name="T8" fmla="+- 0 10236 10204"/>
                              <a:gd name="T9" fmla="*/ T8 w 33"/>
                              <a:gd name="T10" fmla="+- 0 1653 1653"/>
                              <a:gd name="T11" fmla="*/ 1653 h 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3" h="33">
                                <a:moveTo>
                                  <a:pt x="32" y="0"/>
                                </a:moveTo>
                                <a:lnTo>
                                  <a:pt x="0" y="32"/>
                                </a:lnTo>
                                <a:lnTo>
                                  <a:pt x="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Line 692"/>
                        <wps:cNvCnPr>
                          <a:cxnSpLocks noChangeShapeType="1"/>
                        </wps:cNvCnPr>
                        <wps:spPr bwMode="auto">
                          <a:xfrm>
                            <a:off x="10236" y="1653"/>
                            <a:ext cx="0" cy="3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6" name="Freeform 691"/>
                        <wps:cNvSpPr>
                          <a:spLocks/>
                        </wps:cNvSpPr>
                        <wps:spPr bwMode="auto">
                          <a:xfrm>
                            <a:off x="10267" y="1740"/>
                            <a:ext cx="2" cy="2"/>
                          </a:xfrm>
                          <a:custGeom>
                            <a:avLst/>
                            <a:gdLst>
                              <a:gd name="T0" fmla="+- 0 10269 10268"/>
                              <a:gd name="T1" fmla="*/ T0 w 2"/>
                              <a:gd name="T2" fmla="+- 0 1740 1740"/>
                              <a:gd name="T3" fmla="*/ 1740 h 2"/>
                              <a:gd name="T4" fmla="+- 0 10268 10268"/>
                              <a:gd name="T5" fmla="*/ T4 w 2"/>
                              <a:gd name="T6" fmla="+- 0 1742 1740"/>
                              <a:gd name="T7" fmla="*/ 1742 h 2"/>
                              <a:gd name="T8" fmla="+- 0 10269 10268"/>
                              <a:gd name="T9" fmla="*/ T8 w 2"/>
                              <a:gd name="T10" fmla="+- 0 1740 1740"/>
                              <a:gd name="T11" fmla="*/ 174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Line 690"/>
                        <wps:cNvCnPr>
                          <a:cxnSpLocks noChangeShapeType="1"/>
                        </wps:cNvCnPr>
                        <wps:spPr bwMode="auto">
                          <a:xfrm>
                            <a:off x="10269" y="1740"/>
                            <a:ext cx="0" cy="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8" name="Freeform 689"/>
                        <wps:cNvSpPr>
                          <a:spLocks/>
                        </wps:cNvSpPr>
                        <wps:spPr bwMode="auto">
                          <a:xfrm>
                            <a:off x="10203" y="1742"/>
                            <a:ext cx="64" cy="1438"/>
                          </a:xfrm>
                          <a:custGeom>
                            <a:avLst/>
                            <a:gdLst>
                              <a:gd name="T0" fmla="+- 0 10268 10204"/>
                              <a:gd name="T1" fmla="*/ T0 w 64"/>
                              <a:gd name="T2" fmla="+- 0 1743 1743"/>
                              <a:gd name="T3" fmla="*/ 1743 h 1438"/>
                              <a:gd name="T4" fmla="+- 0 10204 10204"/>
                              <a:gd name="T5" fmla="*/ T4 w 64"/>
                              <a:gd name="T6" fmla="+- 0 1743 1743"/>
                              <a:gd name="T7" fmla="*/ 1743 h 1438"/>
                              <a:gd name="T8" fmla="+- 0 10204 10204"/>
                              <a:gd name="T9" fmla="*/ T8 w 64"/>
                              <a:gd name="T10" fmla="+- 0 3117 1743"/>
                              <a:gd name="T11" fmla="*/ 3117 h 1438"/>
                              <a:gd name="T12" fmla="+- 0 10204 10204"/>
                              <a:gd name="T13" fmla="*/ T12 w 64"/>
                              <a:gd name="T14" fmla="+- 0 3180 1743"/>
                              <a:gd name="T15" fmla="*/ 3180 h 1438"/>
                              <a:gd name="T16" fmla="+- 0 10268 10204"/>
                              <a:gd name="T17" fmla="*/ T16 w 64"/>
                              <a:gd name="T18" fmla="+- 0 3180 1743"/>
                              <a:gd name="T19" fmla="*/ 3180 h 1438"/>
                              <a:gd name="T20" fmla="+- 0 10268 10204"/>
                              <a:gd name="T21" fmla="*/ T20 w 64"/>
                              <a:gd name="T22" fmla="+- 0 1743 1743"/>
                              <a:gd name="T23" fmla="*/ 1743 h 14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1438">
                                <a:moveTo>
                                  <a:pt x="6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4"/>
                                </a:lnTo>
                                <a:lnTo>
                                  <a:pt x="0" y="1437"/>
                                </a:lnTo>
                                <a:lnTo>
                                  <a:pt x="64" y="1437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Line 688"/>
                        <wps:cNvCnPr>
                          <a:cxnSpLocks noChangeShapeType="1"/>
                        </wps:cNvCnPr>
                        <wps:spPr bwMode="auto">
                          <a:xfrm>
                            <a:off x="10204" y="3117"/>
                            <a:ext cx="64" cy="63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" name="Freeform 687"/>
                        <wps:cNvSpPr>
                          <a:spLocks/>
                        </wps:cNvSpPr>
                        <wps:spPr bwMode="auto">
                          <a:xfrm>
                            <a:off x="10203" y="2996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997 2997"/>
                              <a:gd name="T3" fmla="*/ 2997 h 65"/>
                              <a:gd name="T4" fmla="+- 0 10269 10204"/>
                              <a:gd name="T5" fmla="*/ T4 w 65"/>
                              <a:gd name="T6" fmla="+- 0 3062 2997"/>
                              <a:gd name="T7" fmla="*/ 3062 h 65"/>
                              <a:gd name="T8" fmla="+- 0 10204 10204"/>
                              <a:gd name="T9" fmla="*/ T8 w 65"/>
                              <a:gd name="T10" fmla="+- 0 2997 2997"/>
                              <a:gd name="T11" fmla="*/ 299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1" name="Line 686"/>
                        <wps:cNvCnPr>
                          <a:cxnSpLocks noChangeShapeType="1"/>
                        </wps:cNvCnPr>
                        <wps:spPr bwMode="auto">
                          <a:xfrm>
                            <a:off x="10204" y="299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2" name="Freeform 685"/>
                        <wps:cNvSpPr>
                          <a:spLocks/>
                        </wps:cNvSpPr>
                        <wps:spPr bwMode="auto">
                          <a:xfrm>
                            <a:off x="10203" y="2876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877 2877"/>
                              <a:gd name="T3" fmla="*/ 2877 h 65"/>
                              <a:gd name="T4" fmla="+- 0 10269 10204"/>
                              <a:gd name="T5" fmla="*/ T4 w 65"/>
                              <a:gd name="T6" fmla="+- 0 2942 2877"/>
                              <a:gd name="T7" fmla="*/ 2942 h 65"/>
                              <a:gd name="T8" fmla="+- 0 10204 10204"/>
                              <a:gd name="T9" fmla="*/ T8 w 65"/>
                              <a:gd name="T10" fmla="+- 0 2877 2877"/>
                              <a:gd name="T11" fmla="*/ 287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" name="Line 684"/>
                        <wps:cNvCnPr>
                          <a:cxnSpLocks noChangeShapeType="1"/>
                        </wps:cNvCnPr>
                        <wps:spPr bwMode="auto">
                          <a:xfrm>
                            <a:off x="10204" y="287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4" name="Freeform 683"/>
                        <wps:cNvSpPr>
                          <a:spLocks/>
                        </wps:cNvSpPr>
                        <wps:spPr bwMode="auto">
                          <a:xfrm>
                            <a:off x="10203" y="275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758 2758"/>
                              <a:gd name="T3" fmla="*/ 2758 h 65"/>
                              <a:gd name="T4" fmla="+- 0 10269 10204"/>
                              <a:gd name="T5" fmla="*/ T4 w 65"/>
                              <a:gd name="T6" fmla="+- 0 2823 2758"/>
                              <a:gd name="T7" fmla="*/ 2823 h 65"/>
                              <a:gd name="T8" fmla="+- 0 10204 10204"/>
                              <a:gd name="T9" fmla="*/ T8 w 65"/>
                              <a:gd name="T10" fmla="+- 0 2758 2758"/>
                              <a:gd name="T11" fmla="*/ 275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5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10204" y="275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" name="Freeform 681"/>
                        <wps:cNvSpPr>
                          <a:spLocks/>
                        </wps:cNvSpPr>
                        <wps:spPr bwMode="auto">
                          <a:xfrm>
                            <a:off x="10203" y="263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638 2638"/>
                              <a:gd name="T3" fmla="*/ 2638 h 65"/>
                              <a:gd name="T4" fmla="+- 0 10269 10204"/>
                              <a:gd name="T5" fmla="*/ T4 w 65"/>
                              <a:gd name="T6" fmla="+- 0 2703 2638"/>
                              <a:gd name="T7" fmla="*/ 2703 h 65"/>
                              <a:gd name="T8" fmla="+- 0 10204 10204"/>
                              <a:gd name="T9" fmla="*/ T8 w 65"/>
                              <a:gd name="T10" fmla="+- 0 2638 2638"/>
                              <a:gd name="T11" fmla="*/ 263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7" name="Line 680"/>
                        <wps:cNvCnPr>
                          <a:cxnSpLocks noChangeShapeType="1"/>
                        </wps:cNvCnPr>
                        <wps:spPr bwMode="auto">
                          <a:xfrm>
                            <a:off x="10204" y="263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8" name="Freeform 679"/>
                        <wps:cNvSpPr>
                          <a:spLocks/>
                        </wps:cNvSpPr>
                        <wps:spPr bwMode="auto">
                          <a:xfrm>
                            <a:off x="10203" y="251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518 2518"/>
                              <a:gd name="T3" fmla="*/ 2518 h 65"/>
                              <a:gd name="T4" fmla="+- 0 10269 10204"/>
                              <a:gd name="T5" fmla="*/ T4 w 65"/>
                              <a:gd name="T6" fmla="+- 0 2583 2518"/>
                              <a:gd name="T7" fmla="*/ 2583 h 65"/>
                              <a:gd name="T8" fmla="+- 0 10204 10204"/>
                              <a:gd name="T9" fmla="*/ T8 w 65"/>
                              <a:gd name="T10" fmla="+- 0 2518 2518"/>
                              <a:gd name="T11" fmla="*/ 251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9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10204" y="251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0" name="Freeform 677"/>
                        <wps:cNvSpPr>
                          <a:spLocks/>
                        </wps:cNvSpPr>
                        <wps:spPr bwMode="auto">
                          <a:xfrm>
                            <a:off x="10203" y="239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398 2398"/>
                              <a:gd name="T3" fmla="*/ 2398 h 65"/>
                              <a:gd name="T4" fmla="+- 0 10269 10204"/>
                              <a:gd name="T5" fmla="*/ T4 w 65"/>
                              <a:gd name="T6" fmla="+- 0 2463 2398"/>
                              <a:gd name="T7" fmla="*/ 2463 h 65"/>
                              <a:gd name="T8" fmla="+- 0 10204 10204"/>
                              <a:gd name="T9" fmla="*/ T8 w 65"/>
                              <a:gd name="T10" fmla="+- 0 2398 2398"/>
                              <a:gd name="T11" fmla="*/ 239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1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10204" y="239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2" name="Freeform 675"/>
                        <wps:cNvSpPr>
                          <a:spLocks/>
                        </wps:cNvSpPr>
                        <wps:spPr bwMode="auto">
                          <a:xfrm>
                            <a:off x="10203" y="227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278 2278"/>
                              <a:gd name="T3" fmla="*/ 2278 h 65"/>
                              <a:gd name="T4" fmla="+- 0 10269 10204"/>
                              <a:gd name="T5" fmla="*/ T4 w 65"/>
                              <a:gd name="T6" fmla="+- 0 2343 2278"/>
                              <a:gd name="T7" fmla="*/ 2343 h 65"/>
                              <a:gd name="T8" fmla="+- 0 10204 10204"/>
                              <a:gd name="T9" fmla="*/ T8 w 65"/>
                              <a:gd name="T10" fmla="+- 0 2278 2278"/>
                              <a:gd name="T11" fmla="*/ 227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10204" y="227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4" name="Freeform 673"/>
                        <wps:cNvSpPr>
                          <a:spLocks/>
                        </wps:cNvSpPr>
                        <wps:spPr bwMode="auto">
                          <a:xfrm>
                            <a:off x="10203" y="215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158 2158"/>
                              <a:gd name="T3" fmla="*/ 2158 h 65"/>
                              <a:gd name="T4" fmla="+- 0 10269 10204"/>
                              <a:gd name="T5" fmla="*/ T4 w 65"/>
                              <a:gd name="T6" fmla="+- 0 2223 2158"/>
                              <a:gd name="T7" fmla="*/ 2223 h 65"/>
                              <a:gd name="T8" fmla="+- 0 10204 10204"/>
                              <a:gd name="T9" fmla="*/ T8 w 65"/>
                              <a:gd name="T10" fmla="+- 0 2158 2158"/>
                              <a:gd name="T11" fmla="*/ 215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5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10204" y="215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6" name="Freeform 671"/>
                        <wps:cNvSpPr>
                          <a:spLocks/>
                        </wps:cNvSpPr>
                        <wps:spPr bwMode="auto">
                          <a:xfrm>
                            <a:off x="10203" y="203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038 2038"/>
                              <a:gd name="T3" fmla="*/ 2038 h 65"/>
                              <a:gd name="T4" fmla="+- 0 10269 10204"/>
                              <a:gd name="T5" fmla="*/ T4 w 65"/>
                              <a:gd name="T6" fmla="+- 0 2103 2038"/>
                              <a:gd name="T7" fmla="*/ 2103 h 65"/>
                              <a:gd name="T8" fmla="+- 0 10204 10204"/>
                              <a:gd name="T9" fmla="*/ T8 w 65"/>
                              <a:gd name="T10" fmla="+- 0 2038 2038"/>
                              <a:gd name="T11" fmla="*/ 203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7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10204" y="203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8" name="Freeform 669"/>
                        <wps:cNvSpPr>
                          <a:spLocks/>
                        </wps:cNvSpPr>
                        <wps:spPr bwMode="auto">
                          <a:xfrm>
                            <a:off x="10203" y="191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1918 1918"/>
                              <a:gd name="T3" fmla="*/ 1918 h 65"/>
                              <a:gd name="T4" fmla="+- 0 10269 10204"/>
                              <a:gd name="T5" fmla="*/ T4 w 65"/>
                              <a:gd name="T6" fmla="+- 0 1983 1918"/>
                              <a:gd name="T7" fmla="*/ 1983 h 65"/>
                              <a:gd name="T8" fmla="+- 0 10204 10204"/>
                              <a:gd name="T9" fmla="*/ T8 w 65"/>
                              <a:gd name="T10" fmla="+- 0 1918 1918"/>
                              <a:gd name="T11" fmla="*/ 191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10204" y="191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0" name="Freeform 667"/>
                        <wps:cNvSpPr>
                          <a:spLocks/>
                        </wps:cNvSpPr>
                        <wps:spPr bwMode="auto">
                          <a:xfrm>
                            <a:off x="10203" y="179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1798 1798"/>
                              <a:gd name="T3" fmla="*/ 1798 h 65"/>
                              <a:gd name="T4" fmla="+- 0 10269 10204"/>
                              <a:gd name="T5" fmla="*/ T4 w 65"/>
                              <a:gd name="T6" fmla="+- 0 1863 1798"/>
                              <a:gd name="T7" fmla="*/ 1863 h 65"/>
                              <a:gd name="T8" fmla="+- 0 10204 10204"/>
                              <a:gd name="T9" fmla="*/ T8 w 65"/>
                              <a:gd name="T10" fmla="+- 0 1798 1798"/>
                              <a:gd name="T11" fmla="*/ 179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1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10204" y="179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2" name="Freeform 665"/>
                        <wps:cNvSpPr>
                          <a:spLocks/>
                        </wps:cNvSpPr>
                        <wps:spPr bwMode="auto">
                          <a:xfrm>
                            <a:off x="10268" y="1742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10269" y="174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4" name="Freeform 663"/>
                        <wps:cNvSpPr>
                          <a:spLocks/>
                        </wps:cNvSpPr>
                        <wps:spPr bwMode="auto">
                          <a:xfrm>
                            <a:off x="10203" y="1742"/>
                            <a:ext cx="63" cy="63"/>
                          </a:xfrm>
                          <a:custGeom>
                            <a:avLst/>
                            <a:gdLst>
                              <a:gd name="T0" fmla="+- 0 10266 10204"/>
                              <a:gd name="T1" fmla="*/ T0 w 63"/>
                              <a:gd name="T2" fmla="+- 0 1743 1743"/>
                              <a:gd name="T3" fmla="*/ 1743 h 63"/>
                              <a:gd name="T4" fmla="+- 0 10204 10204"/>
                              <a:gd name="T5" fmla="*/ T4 w 63"/>
                              <a:gd name="T6" fmla="+- 0 1805 1743"/>
                              <a:gd name="T7" fmla="*/ 1805 h 63"/>
                              <a:gd name="T8" fmla="+- 0 10266 10204"/>
                              <a:gd name="T9" fmla="*/ T8 w 63"/>
                              <a:gd name="T10" fmla="+- 0 1743 1743"/>
                              <a:gd name="T11" fmla="*/ 1743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5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10266" y="1743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" name="Freeform 661"/>
                        <wps:cNvSpPr>
                          <a:spLocks/>
                        </wps:cNvSpPr>
                        <wps:spPr bwMode="auto">
                          <a:xfrm>
                            <a:off x="10203" y="186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1860 1860"/>
                              <a:gd name="T3" fmla="*/ 1860 h 65"/>
                              <a:gd name="T4" fmla="+- 0 10204 10204"/>
                              <a:gd name="T5" fmla="*/ T4 w 65"/>
                              <a:gd name="T6" fmla="+- 0 1925 1860"/>
                              <a:gd name="T7" fmla="*/ 1925 h 65"/>
                              <a:gd name="T8" fmla="+- 0 10269 10204"/>
                              <a:gd name="T9" fmla="*/ T8 w 65"/>
                              <a:gd name="T10" fmla="+- 0 1860 1860"/>
                              <a:gd name="T11" fmla="*/ 186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7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10269" y="186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8" name="Freeform 659"/>
                        <wps:cNvSpPr>
                          <a:spLocks/>
                        </wps:cNvSpPr>
                        <wps:spPr bwMode="auto">
                          <a:xfrm>
                            <a:off x="10203" y="198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1980 1980"/>
                              <a:gd name="T3" fmla="*/ 1980 h 65"/>
                              <a:gd name="T4" fmla="+- 0 10204 10204"/>
                              <a:gd name="T5" fmla="*/ T4 w 65"/>
                              <a:gd name="T6" fmla="+- 0 2045 1980"/>
                              <a:gd name="T7" fmla="*/ 2045 h 65"/>
                              <a:gd name="T8" fmla="+- 0 10269 10204"/>
                              <a:gd name="T9" fmla="*/ T8 w 65"/>
                              <a:gd name="T10" fmla="+- 0 1980 1980"/>
                              <a:gd name="T11" fmla="*/ 198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9" name="Line 658"/>
                        <wps:cNvCnPr>
                          <a:cxnSpLocks noChangeShapeType="1"/>
                        </wps:cNvCnPr>
                        <wps:spPr bwMode="auto">
                          <a:xfrm>
                            <a:off x="10269" y="198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0" name="Freeform 657"/>
                        <wps:cNvSpPr>
                          <a:spLocks/>
                        </wps:cNvSpPr>
                        <wps:spPr bwMode="auto">
                          <a:xfrm>
                            <a:off x="10203" y="210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100 2100"/>
                              <a:gd name="T3" fmla="*/ 2100 h 65"/>
                              <a:gd name="T4" fmla="+- 0 10204 10204"/>
                              <a:gd name="T5" fmla="*/ T4 w 65"/>
                              <a:gd name="T6" fmla="+- 0 2165 2100"/>
                              <a:gd name="T7" fmla="*/ 2165 h 65"/>
                              <a:gd name="T8" fmla="+- 0 10269 10204"/>
                              <a:gd name="T9" fmla="*/ T8 w 65"/>
                              <a:gd name="T10" fmla="+- 0 2100 2100"/>
                              <a:gd name="T11" fmla="*/ 210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Line 656"/>
                        <wps:cNvCnPr>
                          <a:cxnSpLocks noChangeShapeType="1"/>
                        </wps:cNvCnPr>
                        <wps:spPr bwMode="auto">
                          <a:xfrm>
                            <a:off x="10269" y="210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2" name="Freeform 655"/>
                        <wps:cNvSpPr>
                          <a:spLocks/>
                        </wps:cNvSpPr>
                        <wps:spPr bwMode="auto">
                          <a:xfrm>
                            <a:off x="10203" y="222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220 2220"/>
                              <a:gd name="T3" fmla="*/ 2220 h 65"/>
                              <a:gd name="T4" fmla="+- 0 10204 10204"/>
                              <a:gd name="T5" fmla="*/ T4 w 65"/>
                              <a:gd name="T6" fmla="+- 0 2285 2220"/>
                              <a:gd name="T7" fmla="*/ 2285 h 65"/>
                              <a:gd name="T8" fmla="+- 0 10269 10204"/>
                              <a:gd name="T9" fmla="*/ T8 w 65"/>
                              <a:gd name="T10" fmla="+- 0 2220 2220"/>
                              <a:gd name="T11" fmla="*/ 22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Line 654"/>
                        <wps:cNvCnPr>
                          <a:cxnSpLocks noChangeShapeType="1"/>
                        </wps:cNvCnPr>
                        <wps:spPr bwMode="auto">
                          <a:xfrm>
                            <a:off x="10269" y="222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4" name="Freeform 653"/>
                        <wps:cNvSpPr>
                          <a:spLocks/>
                        </wps:cNvSpPr>
                        <wps:spPr bwMode="auto">
                          <a:xfrm>
                            <a:off x="10203" y="234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340 2340"/>
                              <a:gd name="T3" fmla="*/ 2340 h 65"/>
                              <a:gd name="T4" fmla="+- 0 10204 10204"/>
                              <a:gd name="T5" fmla="*/ T4 w 65"/>
                              <a:gd name="T6" fmla="+- 0 2405 2340"/>
                              <a:gd name="T7" fmla="*/ 2405 h 65"/>
                              <a:gd name="T8" fmla="+- 0 10269 10204"/>
                              <a:gd name="T9" fmla="*/ T8 w 65"/>
                              <a:gd name="T10" fmla="+- 0 2340 2340"/>
                              <a:gd name="T11" fmla="*/ 23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Line 652"/>
                        <wps:cNvCnPr>
                          <a:cxnSpLocks noChangeShapeType="1"/>
                        </wps:cNvCnPr>
                        <wps:spPr bwMode="auto">
                          <a:xfrm>
                            <a:off x="10269" y="234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6" name="Freeform 651"/>
                        <wps:cNvSpPr>
                          <a:spLocks/>
                        </wps:cNvSpPr>
                        <wps:spPr bwMode="auto">
                          <a:xfrm>
                            <a:off x="10203" y="246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460 2460"/>
                              <a:gd name="T3" fmla="*/ 2460 h 65"/>
                              <a:gd name="T4" fmla="+- 0 10204 10204"/>
                              <a:gd name="T5" fmla="*/ T4 w 65"/>
                              <a:gd name="T6" fmla="+- 0 2525 2460"/>
                              <a:gd name="T7" fmla="*/ 2525 h 65"/>
                              <a:gd name="T8" fmla="+- 0 10269 10204"/>
                              <a:gd name="T9" fmla="*/ T8 w 65"/>
                              <a:gd name="T10" fmla="+- 0 2460 2460"/>
                              <a:gd name="T11" fmla="*/ 246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10269" y="246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" name="Freeform 649"/>
                        <wps:cNvSpPr>
                          <a:spLocks/>
                        </wps:cNvSpPr>
                        <wps:spPr bwMode="auto">
                          <a:xfrm>
                            <a:off x="10203" y="258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580 2580"/>
                              <a:gd name="T3" fmla="*/ 2580 h 65"/>
                              <a:gd name="T4" fmla="+- 0 10204 10204"/>
                              <a:gd name="T5" fmla="*/ T4 w 65"/>
                              <a:gd name="T6" fmla="+- 0 2645 2580"/>
                              <a:gd name="T7" fmla="*/ 2645 h 65"/>
                              <a:gd name="T8" fmla="+- 0 10269 10204"/>
                              <a:gd name="T9" fmla="*/ T8 w 65"/>
                              <a:gd name="T10" fmla="+- 0 2580 2580"/>
                              <a:gd name="T11" fmla="*/ 258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Line 648"/>
                        <wps:cNvCnPr>
                          <a:cxnSpLocks noChangeShapeType="1"/>
                        </wps:cNvCnPr>
                        <wps:spPr bwMode="auto">
                          <a:xfrm>
                            <a:off x="10269" y="258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0" name="Freeform 647"/>
                        <wps:cNvSpPr>
                          <a:spLocks/>
                        </wps:cNvSpPr>
                        <wps:spPr bwMode="auto">
                          <a:xfrm>
                            <a:off x="10203" y="270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700 2700"/>
                              <a:gd name="T3" fmla="*/ 2700 h 65"/>
                              <a:gd name="T4" fmla="+- 0 10204 10204"/>
                              <a:gd name="T5" fmla="*/ T4 w 65"/>
                              <a:gd name="T6" fmla="+- 0 2765 2700"/>
                              <a:gd name="T7" fmla="*/ 2765 h 65"/>
                              <a:gd name="T8" fmla="+- 0 10269 10204"/>
                              <a:gd name="T9" fmla="*/ T8 w 65"/>
                              <a:gd name="T10" fmla="+- 0 2700 2700"/>
                              <a:gd name="T11" fmla="*/ 270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Line 646"/>
                        <wps:cNvCnPr>
                          <a:cxnSpLocks noChangeShapeType="1"/>
                        </wps:cNvCnPr>
                        <wps:spPr bwMode="auto">
                          <a:xfrm>
                            <a:off x="10269" y="270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Freeform 645"/>
                        <wps:cNvSpPr>
                          <a:spLocks/>
                        </wps:cNvSpPr>
                        <wps:spPr bwMode="auto">
                          <a:xfrm>
                            <a:off x="10203" y="282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820 2820"/>
                              <a:gd name="T3" fmla="*/ 2820 h 65"/>
                              <a:gd name="T4" fmla="+- 0 10204 10204"/>
                              <a:gd name="T5" fmla="*/ T4 w 65"/>
                              <a:gd name="T6" fmla="+- 0 2885 2820"/>
                              <a:gd name="T7" fmla="*/ 2885 h 65"/>
                              <a:gd name="T8" fmla="+- 0 10269 10204"/>
                              <a:gd name="T9" fmla="*/ T8 w 65"/>
                              <a:gd name="T10" fmla="+- 0 2820 2820"/>
                              <a:gd name="T11" fmla="*/ 28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3" name="Line 644"/>
                        <wps:cNvCnPr>
                          <a:cxnSpLocks noChangeShapeType="1"/>
                        </wps:cNvCnPr>
                        <wps:spPr bwMode="auto">
                          <a:xfrm>
                            <a:off x="10269" y="282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" name="Freeform 643"/>
                        <wps:cNvSpPr>
                          <a:spLocks/>
                        </wps:cNvSpPr>
                        <wps:spPr bwMode="auto">
                          <a:xfrm>
                            <a:off x="10203" y="294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940 2940"/>
                              <a:gd name="T3" fmla="*/ 2940 h 65"/>
                              <a:gd name="T4" fmla="+- 0 10204 10204"/>
                              <a:gd name="T5" fmla="*/ T4 w 65"/>
                              <a:gd name="T6" fmla="+- 0 3005 2940"/>
                              <a:gd name="T7" fmla="*/ 3005 h 65"/>
                              <a:gd name="T8" fmla="+- 0 10269 10204"/>
                              <a:gd name="T9" fmla="*/ T8 w 65"/>
                              <a:gd name="T10" fmla="+- 0 2940 2940"/>
                              <a:gd name="T11" fmla="*/ 29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10269" y="294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6" name="Freeform 641"/>
                        <wps:cNvSpPr>
                          <a:spLocks/>
                        </wps:cNvSpPr>
                        <wps:spPr bwMode="auto">
                          <a:xfrm>
                            <a:off x="10203" y="3059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3059 3059"/>
                              <a:gd name="T3" fmla="*/ 3059 h 65"/>
                              <a:gd name="T4" fmla="+- 0 10204 10204"/>
                              <a:gd name="T5" fmla="*/ T4 w 65"/>
                              <a:gd name="T6" fmla="+- 0 3124 3059"/>
                              <a:gd name="T7" fmla="*/ 3124 h 65"/>
                              <a:gd name="T8" fmla="+- 0 10269 10204"/>
                              <a:gd name="T9" fmla="*/ T8 w 65"/>
                              <a:gd name="T10" fmla="+- 0 3059 3059"/>
                              <a:gd name="T11" fmla="*/ 305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Line 640"/>
                        <wps:cNvCnPr>
                          <a:cxnSpLocks noChangeShapeType="1"/>
                        </wps:cNvCnPr>
                        <wps:spPr bwMode="auto">
                          <a:xfrm>
                            <a:off x="10269" y="305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8" name="Freeform 639"/>
                        <wps:cNvSpPr>
                          <a:spLocks/>
                        </wps:cNvSpPr>
                        <wps:spPr bwMode="auto">
                          <a:xfrm>
                            <a:off x="10267" y="3179"/>
                            <a:ext cx="2" cy="2"/>
                          </a:xfrm>
                          <a:custGeom>
                            <a:avLst/>
                            <a:gdLst>
                              <a:gd name="T0" fmla="+- 0 10269 10268"/>
                              <a:gd name="T1" fmla="*/ T0 w 2"/>
                              <a:gd name="T2" fmla="+- 0 3179 3179"/>
                              <a:gd name="T3" fmla="*/ 3179 h 2"/>
                              <a:gd name="T4" fmla="+- 0 10268 10268"/>
                              <a:gd name="T5" fmla="*/ T4 w 2"/>
                              <a:gd name="T6" fmla="+- 0 3180 3179"/>
                              <a:gd name="T7" fmla="*/ 3180 h 2"/>
                              <a:gd name="T8" fmla="+- 0 10269 10268"/>
                              <a:gd name="T9" fmla="*/ T8 w 2"/>
                              <a:gd name="T10" fmla="+- 0 3179 3179"/>
                              <a:gd name="T11" fmla="*/ 3179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Line 638"/>
                        <wps:cNvCnPr>
                          <a:cxnSpLocks noChangeShapeType="1"/>
                        </wps:cNvCnPr>
                        <wps:spPr bwMode="auto">
                          <a:xfrm>
                            <a:off x="10269" y="3179"/>
                            <a:ext cx="0" cy="1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0" name="Rectangle 637"/>
                        <wps:cNvSpPr>
                          <a:spLocks noChangeArrowheads="1"/>
                        </wps:cNvSpPr>
                        <wps:spPr bwMode="auto">
                          <a:xfrm>
                            <a:off x="10203" y="3181"/>
                            <a:ext cx="64" cy="3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Freeform 636"/>
                        <wps:cNvSpPr>
                          <a:spLocks/>
                        </wps:cNvSpPr>
                        <wps:spPr bwMode="auto">
                          <a:xfrm>
                            <a:off x="10203" y="3476"/>
                            <a:ext cx="26" cy="26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26"/>
                              <a:gd name="T2" fmla="+- 0 3477 3477"/>
                              <a:gd name="T3" fmla="*/ 3477 h 26"/>
                              <a:gd name="T4" fmla="+- 0 10229 10204"/>
                              <a:gd name="T5" fmla="*/ T4 w 26"/>
                              <a:gd name="T6" fmla="+- 0 3502 3477"/>
                              <a:gd name="T7" fmla="*/ 3502 h 26"/>
                              <a:gd name="T8" fmla="+- 0 10204 10204"/>
                              <a:gd name="T9" fmla="*/ T8 w 26"/>
                              <a:gd name="T10" fmla="+- 0 3477 3477"/>
                              <a:gd name="T11" fmla="*/ 3477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0"/>
                                </a:moveTo>
                                <a:lnTo>
                                  <a:pt x="25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2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10204" y="3477"/>
                            <a:ext cx="25" cy="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3" name="Freeform 634"/>
                        <wps:cNvSpPr>
                          <a:spLocks/>
                        </wps:cNvSpPr>
                        <wps:spPr bwMode="auto">
                          <a:xfrm>
                            <a:off x="10203" y="3356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3357 3357"/>
                              <a:gd name="T3" fmla="*/ 3357 h 65"/>
                              <a:gd name="T4" fmla="+- 0 10269 10204"/>
                              <a:gd name="T5" fmla="*/ T4 w 65"/>
                              <a:gd name="T6" fmla="+- 0 3422 3357"/>
                              <a:gd name="T7" fmla="*/ 3422 h 65"/>
                              <a:gd name="T8" fmla="+- 0 10204 10204"/>
                              <a:gd name="T9" fmla="*/ T8 w 65"/>
                              <a:gd name="T10" fmla="+- 0 3357 3357"/>
                              <a:gd name="T11" fmla="*/ 335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Line 633"/>
                        <wps:cNvCnPr>
                          <a:cxnSpLocks noChangeShapeType="1"/>
                        </wps:cNvCnPr>
                        <wps:spPr bwMode="auto">
                          <a:xfrm>
                            <a:off x="10204" y="335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5" name="Freeform 632"/>
                        <wps:cNvSpPr>
                          <a:spLocks/>
                        </wps:cNvSpPr>
                        <wps:spPr bwMode="auto">
                          <a:xfrm>
                            <a:off x="10203" y="3236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3237 3237"/>
                              <a:gd name="T3" fmla="*/ 3237 h 65"/>
                              <a:gd name="T4" fmla="+- 0 10269 10204"/>
                              <a:gd name="T5" fmla="*/ T4 w 65"/>
                              <a:gd name="T6" fmla="+- 0 3302 3237"/>
                              <a:gd name="T7" fmla="*/ 3302 h 65"/>
                              <a:gd name="T8" fmla="+- 0 10204 10204"/>
                              <a:gd name="T9" fmla="*/ T8 w 65"/>
                              <a:gd name="T10" fmla="+- 0 3237 3237"/>
                              <a:gd name="T11" fmla="*/ 323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Line 631"/>
                        <wps:cNvCnPr>
                          <a:cxnSpLocks noChangeShapeType="1"/>
                        </wps:cNvCnPr>
                        <wps:spPr bwMode="auto">
                          <a:xfrm>
                            <a:off x="10204" y="323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7" name="Freeform 630"/>
                        <wps:cNvSpPr>
                          <a:spLocks/>
                        </wps:cNvSpPr>
                        <wps:spPr bwMode="auto">
                          <a:xfrm>
                            <a:off x="10268" y="3181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Line 629"/>
                        <wps:cNvCnPr>
                          <a:cxnSpLocks noChangeShapeType="1"/>
                        </wps:cNvCnPr>
                        <wps:spPr bwMode="auto">
                          <a:xfrm>
                            <a:off x="10269" y="31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9" name="Freeform 628"/>
                        <wps:cNvSpPr>
                          <a:spLocks/>
                        </wps:cNvSpPr>
                        <wps:spPr bwMode="auto">
                          <a:xfrm>
                            <a:off x="10203" y="3181"/>
                            <a:ext cx="63" cy="63"/>
                          </a:xfrm>
                          <a:custGeom>
                            <a:avLst/>
                            <a:gdLst>
                              <a:gd name="T0" fmla="+- 0 10266 10204"/>
                              <a:gd name="T1" fmla="*/ T0 w 63"/>
                              <a:gd name="T2" fmla="+- 0 3182 3182"/>
                              <a:gd name="T3" fmla="*/ 3182 h 63"/>
                              <a:gd name="T4" fmla="+- 0 10204 10204"/>
                              <a:gd name="T5" fmla="*/ T4 w 63"/>
                              <a:gd name="T6" fmla="+- 0 3244 3182"/>
                              <a:gd name="T7" fmla="*/ 3244 h 63"/>
                              <a:gd name="T8" fmla="+- 0 10266 10204"/>
                              <a:gd name="T9" fmla="*/ T8 w 63"/>
                              <a:gd name="T10" fmla="+- 0 3182 3182"/>
                              <a:gd name="T11" fmla="*/ 318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Line 627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1" name="Freeform 626"/>
                        <wps:cNvSpPr>
                          <a:spLocks/>
                        </wps:cNvSpPr>
                        <wps:spPr bwMode="auto">
                          <a:xfrm>
                            <a:off x="10203" y="3299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3299 3299"/>
                              <a:gd name="T3" fmla="*/ 3299 h 65"/>
                              <a:gd name="T4" fmla="+- 0 10204 10204"/>
                              <a:gd name="T5" fmla="*/ T4 w 65"/>
                              <a:gd name="T6" fmla="+- 0 3364 3299"/>
                              <a:gd name="T7" fmla="*/ 3364 h 65"/>
                              <a:gd name="T8" fmla="+- 0 10269 10204"/>
                              <a:gd name="T9" fmla="*/ T8 w 65"/>
                              <a:gd name="T10" fmla="+- 0 3299 3299"/>
                              <a:gd name="T11" fmla="*/ 329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10269" y="329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3" name="Freeform 624"/>
                        <wps:cNvSpPr>
                          <a:spLocks/>
                        </wps:cNvSpPr>
                        <wps:spPr bwMode="auto">
                          <a:xfrm>
                            <a:off x="10203" y="3419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3419 3419"/>
                              <a:gd name="T3" fmla="*/ 3419 h 65"/>
                              <a:gd name="T4" fmla="+- 0 10204 10204"/>
                              <a:gd name="T5" fmla="*/ T4 w 65"/>
                              <a:gd name="T6" fmla="+- 0 3484 3419"/>
                              <a:gd name="T7" fmla="*/ 3484 h 65"/>
                              <a:gd name="T8" fmla="+- 0 10269 10204"/>
                              <a:gd name="T9" fmla="*/ T8 w 65"/>
                              <a:gd name="T10" fmla="+- 0 3419 3419"/>
                              <a:gd name="T11" fmla="*/ 341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Line 623"/>
                        <wps:cNvCnPr>
                          <a:cxnSpLocks noChangeShapeType="1"/>
                        </wps:cNvCnPr>
                        <wps:spPr bwMode="auto">
                          <a:xfrm>
                            <a:off x="10269" y="341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5" name="Freeform 622"/>
                        <wps:cNvSpPr>
                          <a:spLocks/>
                        </wps:cNvSpPr>
                        <wps:spPr bwMode="auto">
                          <a:xfrm>
                            <a:off x="10193" y="1640"/>
                            <a:ext cx="630" cy="1870"/>
                          </a:xfrm>
                          <a:custGeom>
                            <a:avLst/>
                            <a:gdLst>
                              <a:gd name="T0" fmla="+- 0 10823 10193"/>
                              <a:gd name="T1" fmla="*/ T0 w 630"/>
                              <a:gd name="T2" fmla="+- 0 1640 1640"/>
                              <a:gd name="T3" fmla="*/ 1640 h 1870"/>
                              <a:gd name="T4" fmla="+- 0 10193 10193"/>
                              <a:gd name="T5" fmla="*/ T4 w 630"/>
                              <a:gd name="T6" fmla="+- 0 1640 1640"/>
                              <a:gd name="T7" fmla="*/ 1640 h 1870"/>
                              <a:gd name="T8" fmla="+- 0 10193 10193"/>
                              <a:gd name="T9" fmla="*/ T8 w 630"/>
                              <a:gd name="T10" fmla="+- 0 1660 1640"/>
                              <a:gd name="T11" fmla="*/ 1660 h 1870"/>
                              <a:gd name="T12" fmla="+- 0 10193 10193"/>
                              <a:gd name="T13" fmla="*/ T12 w 630"/>
                              <a:gd name="T14" fmla="+- 0 3490 1640"/>
                              <a:gd name="T15" fmla="*/ 3490 h 1870"/>
                              <a:gd name="T16" fmla="+- 0 10193 10193"/>
                              <a:gd name="T17" fmla="*/ T16 w 630"/>
                              <a:gd name="T18" fmla="+- 0 3510 1640"/>
                              <a:gd name="T19" fmla="*/ 3510 h 1870"/>
                              <a:gd name="T20" fmla="+- 0 10823 10193"/>
                              <a:gd name="T21" fmla="*/ T20 w 630"/>
                              <a:gd name="T22" fmla="+- 0 3510 1640"/>
                              <a:gd name="T23" fmla="*/ 3510 h 1870"/>
                              <a:gd name="T24" fmla="+- 0 10823 10193"/>
                              <a:gd name="T25" fmla="*/ T24 w 630"/>
                              <a:gd name="T26" fmla="+- 0 3491 1640"/>
                              <a:gd name="T27" fmla="*/ 3491 h 1870"/>
                              <a:gd name="T28" fmla="+- 0 10823 10193"/>
                              <a:gd name="T29" fmla="*/ T28 w 630"/>
                              <a:gd name="T30" fmla="+- 0 3490 1640"/>
                              <a:gd name="T31" fmla="*/ 3490 h 1870"/>
                              <a:gd name="T32" fmla="+- 0 10823 10193"/>
                              <a:gd name="T33" fmla="*/ T32 w 630"/>
                              <a:gd name="T34" fmla="+- 0 1661 1640"/>
                              <a:gd name="T35" fmla="*/ 1661 h 1870"/>
                              <a:gd name="T36" fmla="+- 0 10803 10193"/>
                              <a:gd name="T37" fmla="*/ T36 w 630"/>
                              <a:gd name="T38" fmla="+- 0 1661 1640"/>
                              <a:gd name="T39" fmla="*/ 1661 h 1870"/>
                              <a:gd name="T40" fmla="+- 0 10803 10193"/>
                              <a:gd name="T41" fmla="*/ T40 w 630"/>
                              <a:gd name="T42" fmla="+- 0 3490 1640"/>
                              <a:gd name="T43" fmla="*/ 3490 h 1870"/>
                              <a:gd name="T44" fmla="+- 0 10212 10193"/>
                              <a:gd name="T45" fmla="*/ T44 w 630"/>
                              <a:gd name="T46" fmla="+- 0 3490 1640"/>
                              <a:gd name="T47" fmla="*/ 3490 h 1870"/>
                              <a:gd name="T48" fmla="+- 0 10212 10193"/>
                              <a:gd name="T49" fmla="*/ T48 w 630"/>
                              <a:gd name="T50" fmla="+- 0 1660 1640"/>
                              <a:gd name="T51" fmla="*/ 1660 h 1870"/>
                              <a:gd name="T52" fmla="+- 0 10823 10193"/>
                              <a:gd name="T53" fmla="*/ T52 w 630"/>
                              <a:gd name="T54" fmla="+- 0 1660 1640"/>
                              <a:gd name="T55" fmla="*/ 1660 h 1870"/>
                              <a:gd name="T56" fmla="+- 0 10823 10193"/>
                              <a:gd name="T57" fmla="*/ T56 w 630"/>
                              <a:gd name="T58" fmla="+- 0 1640 1640"/>
                              <a:gd name="T59" fmla="*/ 1640 h 18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30" h="1870">
                                <a:moveTo>
                                  <a:pt x="6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1850"/>
                                </a:lnTo>
                                <a:lnTo>
                                  <a:pt x="0" y="1870"/>
                                </a:lnTo>
                                <a:lnTo>
                                  <a:pt x="630" y="1870"/>
                                </a:lnTo>
                                <a:lnTo>
                                  <a:pt x="630" y="1851"/>
                                </a:lnTo>
                                <a:lnTo>
                                  <a:pt x="630" y="1850"/>
                                </a:lnTo>
                                <a:lnTo>
                                  <a:pt x="630" y="21"/>
                                </a:lnTo>
                                <a:lnTo>
                                  <a:pt x="610" y="21"/>
                                </a:lnTo>
                                <a:lnTo>
                                  <a:pt x="610" y="1850"/>
                                </a:lnTo>
                                <a:lnTo>
                                  <a:pt x="19" y="1850"/>
                                </a:lnTo>
                                <a:lnTo>
                                  <a:pt x="19" y="20"/>
                                </a:lnTo>
                                <a:lnTo>
                                  <a:pt x="630" y="20"/>
                                </a:lnTo>
                                <a:lnTo>
                                  <a:pt x="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6" name="Rectangle 621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Line 620"/>
                        <wps:cNvCnPr>
                          <a:cxnSpLocks noChangeShapeType="1"/>
                        </wps:cNvCnPr>
                        <wps:spPr bwMode="auto">
                          <a:xfrm>
                            <a:off x="7463" y="2656"/>
                            <a:ext cx="79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8" name="Line 619"/>
                        <wps:cNvCnPr>
                          <a:cxnSpLocks noChangeShapeType="1"/>
                        </wps:cNvCnPr>
                        <wps:spPr bwMode="auto">
                          <a:xfrm>
                            <a:off x="7463" y="1811"/>
                            <a:ext cx="79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9" name="Line 618"/>
                        <wps:cNvCnPr>
                          <a:cxnSpLocks noChangeShapeType="1"/>
                        </wps:cNvCnPr>
                        <wps:spPr bwMode="auto">
                          <a:xfrm>
                            <a:off x="7463" y="966"/>
                            <a:ext cx="79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0" name="Line 617"/>
                        <wps:cNvCnPr>
                          <a:cxnSpLocks noChangeShapeType="1"/>
                        </wps:cNvCnPr>
                        <wps:spPr bwMode="auto">
                          <a:xfrm>
                            <a:off x="7463" y="122"/>
                            <a:ext cx="79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1" name="Line 616"/>
                        <wps:cNvCnPr>
                          <a:cxnSpLocks noChangeShapeType="1"/>
                        </wps:cNvCnPr>
                        <wps:spPr bwMode="auto">
                          <a:xfrm>
                            <a:off x="7463" y="3501"/>
                            <a:ext cx="79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00D5D9" id="Group 615" o:spid="_x0000_s1026" style="position:absolute;margin-left:373.15pt;margin-top:5.6pt;width:173.75pt;height:170pt;z-index:251610112;mso-position-horizontal-relative:page" coordorigin="7463,112" coordsize="3475,3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">
                <v:line id="Line 834" o:spid="_x0000_s1027" style="position:absolute;visibility:visible;mso-wrap-style:square" from="7547,3496" to="8514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" strokeweight=".17622mm"/>
                <v:line id="Line 833" o:spid="_x0000_s1028" style="position:absolute;visibility:visible;mso-wrap-style:square" from="7547,3501" to="851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" strokeweight=".06pt"/>
                <v:shape id="AutoShape 832" o:spid="_x0000_s1029" style="position:absolute;left:8828;top:3490;width:1440;height:10;visibility:visible;mso-wrap-style:square;v-text-anchor:top" coordsize="1440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" path="m,l,10m291,5r239,m1140,5r236,m1440,r,10e" filled="f" strokeweight=".17622mm">
                  <v:path arrowok="t" o:connecttype="custom" o:connectlocs="0,3491;0,3501;291,3496;530,3496;1140,3496;1376,3496;1440,3491;1440,3501" o:connectangles="0,0,0,0,0,0,0,0"/>
                </v:shape>
                <v:shape id="AutoShape 831" o:spid="_x0000_s1030" style="position:absolute;left:8827;top:3501;width:1442;height:2;visibility:visible;mso-wrap-style:square;v-text-anchor:top" coordsize="144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" path="m,l1376,t64,l1441,e" filled="f" strokeweight=".06pt">
                  <v:path arrowok="t" o:connecttype="custom" o:connectlocs="0,0;1376,0;1440,0;1441,0" o:connectangles="0,0,0,0"/>
                </v:shape>
                <v:line id="Line 830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" strokeweight=".17622mm"/>
                <v:shape id="AutoShape 829" o:spid="_x0000_s1032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" path="m3267,r114,m,5r3381,e" filled="f" strokeweight=".06pt">
                  <v:path arrowok="t" o:connecttype="custom" o:connectlocs="3267,3501;3381,3501;0,3506;3381,3506" o:connectangles="0,0,0,0"/>
                </v:shape>
                <v:line id="Line 828" o:spid="_x0000_s1033" style="position:absolute;visibility:visible;mso-wrap-style:square" from="7547,3501" to="7547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" strokeweight=".35242mm"/>
                <v:line id="Line 827" o:spid="_x0000_s1034" style="position:absolute;visibility:visible;mso-wrap-style:square" from="8393,3501" to="839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" strokeweight=".35242mm"/>
                <v:line id="Line 826" o:spid="_x0000_s1035" style="position:absolute;visibility:visible;mso-wrap-style:square" from="9238,3501" to="923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" strokeweight=".35242mm"/>
                <v:line id="Line 825" o:spid="_x0000_s1036" style="position:absolute;visibility:visible;mso-wrap-style:square" from="10083,3501" to="1008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" strokeweight=".35242mm"/>
                <v:line id="Line 824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" strokeweight=".35242mm"/>
                <v:rect id="Rectangle 823" o:spid="_x0000_s1038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" fillcolor="black" stroked="f"/>
                <v:shape id="AutoShape 822" o:spid="_x0000_s1039" style="position:absolute;left:7547;top:3490;width:3381;height:10;visibility:visible;mso-wrap-style:square;v-text-anchor:top" coordsize="338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" path="m,5r967,m1281,r,10m1572,5r239,m2421,5r236,m2721,r,10m3267,5r114,e" filled="f" strokeweight=".17622mm">
                  <v:path arrowok="t" o:connecttype="custom" o:connectlocs="0,3496;967,3496;1281,3491;1281,3501;1572,3496;1811,3496;2421,3496;2657,3496;2721,3491;2721,3501;3267,3496;3381,3496" o:connectangles="0,0,0,0,0,0,0,0,0,0,0,0"/>
                </v:shape>
                <v:shape id="AutoShape 821" o:spid="_x0000_s1040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" path="m,l967,t314,l2657,t64,l2722,t545,l3381,m,5r3381,e" filled="f" strokeweight=".06pt">
                  <v:path arrowok="t" o:connecttype="custom" o:connectlocs="0,3501;967,3501;1281,3501;2657,3501;2721,3501;2722,3501;3267,3501;3381,3501;0,3506;3381,3506" o:connectangles="0,0,0,0,0,0,0,0,0,0"/>
                </v:shape>
                <v:shape id="AutoShape 820" o:spid="_x0000_s1041" style="position:absolute;left:7547;top:966;width:3381;height:1700;visibility:visible;mso-wrap-style:square;v-text-anchor:top" coordsize="3381,1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" path="m,1690r1811,m2421,1690r236,m2721,1680r,20m3267,1690r114,m,845r1811,m2421,845r236,m2721,835r,20m3267,845r114,m,l1811,t610,l3381,e" filled="f" strokecolor="#585858" strokeweight=".35242mm">
                  <v:path arrowok="t" o:connecttype="custom" o:connectlocs="0,2656;1811,2656;2421,2656;2657,2656;2721,2646;2721,2666;3267,2656;3381,2656;0,1811;1811,1811;2421,1811;2657,1811;2721,1801;2721,1821;3267,1811;3381,1811;0,966;1811,966;2421,966;3381,966" o:connectangles="0,0,0,0,0,0,0,0,0,0,0,0,0,0,0,0,0,0,0,0"/>
                </v:shape>
                <v:line id="Line 819" o:spid="_x0000_s1042" style="position:absolute;visibility:visible;mso-wrap-style:square" from="7547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" strokecolor="#585858" strokeweight=".35242mm"/>
                <v:shape id="AutoShape 818" o:spid="_x0000_s1043" style="position:absolute;left:7547;top:626;width:3381;height:2709;visibility:visible;mso-wrap-style:square;v-text-anchor:top" coordsize="3381,2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" path="m,2703r120,m726,2703r241,m1281,2698r,10m1572,2703r239,m2421,2703r236,m2721,2698r,10m3267,2703r114,m,2539r120,m726,2539r241,m1281,2534r,10m1572,2539r239,m2421,2539r236,m2721,2534r,10m3267,2539r114,m,2369r120,m726,2369r1085,m2421,2369r236,m2721,2364r,10m3267,2369r114,m,2199r120,m726,2199r1085,m2421,2199r236,m2721,2194r,10m3267,2199r114,m,1859r120,m726,1859r1085,m2421,1859r236,m2721,1854r,10m3267,1859r114,m,1694r120,m726,1694r1085,m2421,1694r236,m2721,1689r,10m3267,1694r114,m,1524r120,m726,1524r1085,m2421,1524r236,m2721,1519r,10m3267,1524r114,m,1355r120,m726,1355r1085,m2421,1355r236,m2721,1350r,10m3267,1355r114,m,1014r120,m726,1014r1085,m2421,1014r960,m,849r120,m726,849r1085,m2421,849r960,m,679r1811,m2421,679r960,m,510r1811,m2421,510r960,m,169r1811,m2421,169r960,m,l1811,t610,l3381,e" filled="f" strokecolor="#7f7f7f" strokeweight=".5pt">
                  <v:path arrowok="t" o:connecttype="custom" o:connectlocs="120,3330;967,3330;1281,3335;1811,3330;2657,3330;2721,3335;3381,3330;120,3166;967,3166;1281,3171;1811,3166;2657,3166;2721,3171;3381,3166;120,2996;1811,2996;2657,2996;2721,3001;3381,2996;120,2826;1811,2826;2657,2826;2721,2831;3381,2826;120,2486;1811,2486;2657,2486;2721,2491;3381,2486;120,2321;1811,2321;2657,2321;2721,2326;3381,2321;120,2151;1811,2151;2657,2151;2721,2156;3381,2151;120,1982;1811,1982;2657,1982;2721,1987;3381,1982;120,1641;1811,1641;3381,1641;120,1476;1811,1476;3381,1476;1811,1306;3381,1306;1811,1137;3381,1137;1811,796;3381,796;1811,627;3381,627" o:connectangles="0,0,0,0,0,0,0,0,0,0,0,0,0,0,0,0,0,0,0,0,0,0,0,0,0,0,0,0,0,0,0,0,0,0,0,0,0,0,0,0,0,0,0,0,0,0,0,0,0,0,0,0,0,0,0,0,0,0"/>
                </v:shape>
                <v:line id="Line 817" o:spid="_x0000_s1044" style="position:absolute;visibility:visible;mso-wrap-style:square" from="7547,461" to="10928,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" strokecolor="#7f7f7f" strokeweight=".5pt"/>
                <v:line id="Line 816" o:spid="_x0000_s1045" style="position:absolute;visibility:visible;mso-wrap-style:square" from="7547,292" to="10928,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" strokecolor="#7f7f7f" strokeweight=".5pt"/>
                <v:rect id="Rectangle 815" o:spid="_x0000_s1046" style="position:absolute;left:7667;top:1340;width:606;height:2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" fillcolor="#575757" stroked="f"/>
                <v:rect id="Rectangle 814" o:spid="_x0000_s1047" style="position:absolute;left:7667;top:1340;width:606;height:2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" filled="f" strokeweight=".35242mm"/>
                <v:line id="Line 813" o:spid="_x0000_s1048" style="position:absolute;visibility:visible;mso-wrap-style:square" from="8829,3119" to="8861,3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" strokeweight=".5pt"/>
                <v:line id="Line 812" o:spid="_x0000_s1049" style="position:absolute;visibility:visible;mso-wrap-style:square" from="8886,3182" to="8981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" strokeweight=".5pt"/>
                <v:line id="Line 811" o:spid="_x0000_s1050" style="position:absolute;visibility:visible;mso-wrap-style:square" from="9006,3182" to="9101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" strokeweight=".5pt"/>
                <v:shape id="Freeform 810" o:spid="_x0000_s1051" style="position:absolute;left:8828;top:3181;width:58;height:58;visibility:visible;mso-wrap-style:square;v-text-anchor:top" coordsize="5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" path="m57,l,57,57,xe" stroked="f">
                  <v:path arrowok="t" o:connecttype="custom" o:connectlocs="57,3182;0,3239;57,3182" o:connectangles="0,0,0"/>
                </v:shape>
                <v:line id="Line 809" o:spid="_x0000_s1052" style="position:absolute;visibility:visible;mso-wrap-style:square" from="8829,3239" to="8886,3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" strokeweight=".5pt"/>
                <v:shape id="Freeform 808" o:spid="_x0000_s1053" style="position:absolute;left:8828;top:3181;width:178;height:178;visibility:visible;mso-wrap-style:square;v-text-anchor:top" coordsize="178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" path="m177,l,177,177,xe" stroked="f">
                  <v:path arrowok="t" o:connecttype="custom" o:connectlocs="177,3182;0,3359;177,3182" o:connectangles="0,0,0"/>
                </v:shape>
                <v:line id="Line 807" o:spid="_x0000_s1054" style="position:absolute;visibility:visible;mso-wrap-style:square" from="8829,3359" to="9006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" strokeweight=".5pt"/>
                <v:shape id="Freeform 806" o:spid="_x0000_s1055" style="position:absolute;left:8828;top:3188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" path="m290,l,290,290,xe" stroked="f">
                  <v:path arrowok="t" o:connecttype="custom" o:connectlocs="290,3189;0,3479;290,3189" o:connectangles="0,0,0"/>
                </v:shape>
                <v:line id="Line 805" o:spid="_x0000_s1056" style="position:absolute;visibility:visible;mso-wrap-style:square" from="8829,3479" to="9119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" strokeweight=".5pt"/>
                <v:shape id="Freeform 804" o:spid="_x0000_s1057" style="position:absolute;left:8925;top:3308;width:194;height:194;visibility:visible;mso-wrap-style:square;v-text-anchor:top" coordsize="194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" path="m193,l,193,193,xe" stroked="f">
                  <v:path arrowok="t" o:connecttype="custom" o:connectlocs="193,3309;0,3502;193,3309" o:connectangles="0,0,0"/>
                </v:shape>
                <v:line id="Line 803" o:spid="_x0000_s1058" style="position:absolute;visibility:visible;mso-wrap-style:square" from="892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" strokeweight=".5pt"/>
                <v:shape id="Freeform 802" o:spid="_x0000_s1059" style="position:absolute;left:9045;top:3428;width:74;height:74;visibility:visible;mso-wrap-style:square;v-text-anchor:top" coordsize="7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" path="m73,l,73,73,xe" stroked="f">
                  <v:path arrowok="t" o:connecttype="custom" o:connectlocs="73,3429;0,3502;73,3429" o:connectangles="0,0,0"/>
                </v:shape>
                <v:line id="Line 801" o:spid="_x0000_s1060" style="position:absolute;visibility:visible;mso-wrap-style:square" from="904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" strokeweight=".5pt"/>
                <v:line id="Line 800" o:spid="_x0000_s1061" style="position:absolute;visibility:visible;mso-wrap-style:square" from="8527,3182" to="862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" strokeweight=".5pt"/>
                <v:line id="Line 799" o:spid="_x0000_s1062" style="position:absolute;visibility:visible;mso-wrap-style:square" from="8647,3182" to="874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" strokeweight=".5pt"/>
                <v:shape id="Freeform 798" o:spid="_x0000_s1063" style="position:absolute;left:8766;top:3119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" path="m63,l,63,63,xe" stroked="f">
                  <v:path arrowok="t" o:connecttype="custom" o:connectlocs="63,3119;0,3182;63,3119" o:connectangles="0,0,0"/>
                </v:shape>
                <v:line id="Line 797" o:spid="_x0000_s1064" style="position:absolute;visibility:visible;mso-wrap-style:square" from="8766,3182" to="882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" strokeweight=".5pt"/>
                <v:shape id="Freeform 796" o:spid="_x0000_s1065" style="position:absolute;left:8514;top:3181;width:12;height:12;visibility:visible;mso-wrap-style:square;v-text-anchor:top" coordsize="12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" path="m12,l,12,12,xe" stroked="f">
                  <v:path arrowok="t" o:connecttype="custom" o:connectlocs="12,3182;0,3194;12,3182" o:connectangles="0,0,0"/>
                </v:shape>
                <v:line id="Line 795" o:spid="_x0000_s1066" style="position:absolute;visibility:visible;mso-wrap-style:square" from="8514,3194" to="8526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" strokeweight=".5pt"/>
                <v:line id="Line 794" o:spid="_x0000_s1067" style="position:absolute;visibility:visible;mso-wrap-style:square" from="8514,3314" to="8646,3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" strokeweight=".5pt"/>
                <v:shape id="Freeform 793" o:spid="_x0000_s1068" style="position:absolute;left:8514;top:3181;width:252;height:252;visibility:visible;mso-wrap-style:square;v-text-anchor:top" coordsize="252,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" path="m252,l,252,252,xe" stroked="f">
                  <v:path arrowok="t" o:connecttype="custom" o:connectlocs="252,3182;0,3434;252,3182" o:connectangles="0,0,0"/>
                </v:shape>
                <v:line id="Line 792" o:spid="_x0000_s1069" style="position:absolute;visibility:visible;mso-wrap-style:square" from="8514,3434" to="8766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" strokeweight=".5pt"/>
                <v:shape id="Freeform 791" o:spid="_x0000_s1070" style="position:absolute;left:8565;top:3239;width:263;height:263;visibility:visible;mso-wrap-style:square;v-text-anchor:top" coordsize="263,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" path="m263,l,263,263,xe" stroked="f">
                  <v:path arrowok="t" o:connecttype="custom" o:connectlocs="263,3239;0,3502;263,3239" o:connectangles="0,0,0"/>
                </v:shape>
                <v:line id="Line 790" o:spid="_x0000_s1071" style="position:absolute;visibility:visible;mso-wrap-style:square" from="856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" strokeweight=".5pt"/>
                <v:shape id="Freeform 789" o:spid="_x0000_s1072" style="position:absolute;left:8685;top:3359;width:143;height:143;visibility:visible;mso-wrap-style:square;v-text-anchor:top" coordsize="14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" path="m143,l,143,143,xe" stroked="f">
                  <v:path arrowok="t" o:connecttype="custom" o:connectlocs="143,3359;0,3502;143,3359" o:connectangles="0,0,0"/>
                </v:shape>
                <v:line id="Line 788" o:spid="_x0000_s1073" style="position:absolute;visibility:visible;mso-wrap-style:square" from="868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" strokeweight=".5pt"/>
                <v:shape id="Freeform 787" o:spid="_x0000_s1074" style="position:absolute;left:8805;top:3479;width:23;height:23;visibility:visible;mso-wrap-style:square;v-text-anchor:top" coordsize="2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" path="m23,l,23,23,xe" stroked="f">
                  <v:path arrowok="t" o:connecttype="custom" o:connectlocs="23,3479;0,3502;23,3479" o:connectangles="0,0,0"/>
                </v:shape>
                <v:line id="Line 786" o:spid="_x0000_s1075" style="position:absolute;visibility:visible;mso-wrap-style:square" from="880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" strokeweight=".5pt"/>
                <v:shape id="Freeform 785" o:spid="_x0000_s1076" style="position:absolute;left:8502;top:3076;width:626;height:434;visibility:visible;mso-wrap-style:square;v-text-anchor:top" coordsize="626,4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" path="m626,l605,r,20l605,414r-584,l21,20r584,l605,,,,,20,,414r,20l626,434r,-19l626,414r,-394l626,xe" fillcolor="black" stroked="f">
                  <v:path arrowok="t" o:connecttype="custom" o:connectlocs="626,3076;605,3076;605,3096;605,3490;21,3490;21,3096;605,3096;605,3076;0,3076;0,3096;0,3490;0,3510;626,3510;626,3491;626,3490;626,3096;626,3076" o:connectangles="0,0,0,0,0,0,0,0,0,0,0,0,0,0,0,0,0"/>
                </v:shape>
                <v:rect id="Rectangle 784" o:spid="_x0000_s1077" style="position:absolute;left:9357;top:546;width:610;height:29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" fillcolor="#c7c7c7" stroked="f"/>
                <v:rect id="Rectangle 783" o:spid="_x0000_s1078" style="position:absolute;left:9357;top:546;width:610;height:29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" filled="f" strokeweight=".35242mm"/>
                <v:line id="Line 782" o:spid="_x0000_s1079" style="position:absolute;visibility:visible;mso-wrap-style:square" from="10779,1653" to="10814,16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" strokeweight=".5pt"/>
                <v:line id="Line 781" o:spid="_x0000_s1080" style="position:absolute;visibility:visible;mso-wrap-style:square" from="10659,1653" to="10748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" strokeweight=".5pt"/>
                <v:line id="Line 780" o:spid="_x0000_s1081" style="position:absolute;visibility:visible;mso-wrap-style:square" from="10539,1653" to="10628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uAe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maLV7idiUdArq8AAAD//wMAUEsBAi0AFAAGAAgAAAAhANvh9svuAAAAhQEAABMAAAAAAAAA&#10;AAAAAAAAAAAAAFtDb250ZW50X1R5cGVzXS54bWxQSwECLQAUAAYACAAAACEAWvQsW78AAAAVAQAA&#10;CwAAAAAAAAAAAAAAAAAfAQAAX3JlbHMvLnJlbHNQSwECLQAUAAYACAAAACEAsFbgHsYAAADcAAAA&#10;DwAAAAAAAAAAAAAAAAAHAgAAZHJzL2Rvd25yZXYueG1sUEsFBgAAAAADAAMAtwAAAPoCAAAAAA==&#10;" strokeweight=".5pt"/>
                <v:line id="Line 779" o:spid="_x0000_s1082" style="position:absolute;visibility:visible;mso-wrap-style:square" from="10419,1653" to="10508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" strokeweight=".5pt"/>
                <v:line id="Line 778" o:spid="_x0000_s1083" style="position:absolute;visibility:visible;mso-wrap-style:square" from="10299,1653" to="10388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" strokeweight=".5pt"/>
                <v:shape id="Freeform 777" o:spid="_x0000_s1084" style="position:absolute;left:10268;top:1652;width:88;height:88;visibility:visible;mso-wrap-style:square;v-text-anchor:top" coordsize="88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" path="m87,l,87,87,xe" stroked="f">
                  <v:path arrowok="t" o:connecttype="custom" o:connectlocs="87,1653;0,1740;87,1653" o:connectangles="0,0,0"/>
                </v:shape>
                <v:line id="Line 776" o:spid="_x0000_s1085" style="position:absolute;visibility:visible;mso-wrap-style:square" from="10356,1653" to="10356,17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" strokeweight=".5pt"/>
                <v:shape id="Freeform 775" o:spid="_x0000_s1086" style="position:absolute;left:10387;top:1652;width:89;height:89;visibility:visible;mso-wrap-style:square;v-text-anchor:top" coordsize="89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" path="m88,l,89,88,xe" stroked="f">
                  <v:path arrowok="t" o:connecttype="custom" o:connectlocs="88,1653;0,1742;88,1653" o:connectangles="0,0,0"/>
                </v:shape>
                <v:line id="Line 774" o:spid="_x0000_s1087" style="position:absolute;visibility:visible;mso-wrap-style:square" from="10476,1653" to="10476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" strokeweight=".5pt"/>
                <v:shape id="Freeform 773" o:spid="_x0000_s1088" style="position:absolute;left:10507;top:1652;width:89;height:89;visibility:visible;mso-wrap-style:square;v-text-anchor:top" coordsize="89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" path="m88,l,89,88,xe" stroked="f">
                  <v:path arrowok="t" o:connecttype="custom" o:connectlocs="88,1653;0,1742;88,1653" o:connectangles="0,0,0"/>
                </v:shape>
                <v:line id="Line 772" o:spid="_x0000_s1089" style="position:absolute;visibility:visible;mso-wrap-style:square" from="10596,1653" to="10596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" strokeweight=".5pt"/>
                <v:shape id="Freeform 771" o:spid="_x0000_s1090" style="position:absolute;left:10627;top:1652;width:89;height:89;visibility:visible;mso-wrap-style:square;v-text-anchor:top" coordsize="89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" path="m88,l,89,88,xe" stroked="f">
                  <v:path arrowok="t" o:connecttype="custom" o:connectlocs="88,1653;0,1742;88,1653" o:connectangles="0,0,0"/>
                </v:shape>
                <v:line id="Line 770" o:spid="_x0000_s1091" style="position:absolute;visibility:visible;mso-wrap-style:square" from="10716,1653" to="10716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" strokeweight=".5pt"/>
                <v:shape id="Freeform 769" o:spid="_x0000_s1092" style="position:absolute;left:10747;top:1675;width:66;height:66;visibility:visible;mso-wrap-style:square;v-text-anchor:top" coordsize="66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" path="m66,l,66,66,xe" stroked="f">
                  <v:path arrowok="t" o:connecttype="custom" o:connectlocs="66,1676;0,1742;66,1676" o:connectangles="0,0,0"/>
                </v:shape>
                <v:line id="Line 768" o:spid="_x0000_s1093" style="position:absolute;visibility:visible;mso-wrap-style:square" from="10814,1676" to="10814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" strokeweight=".5pt"/>
                <v:line id="Line 767" o:spid="_x0000_s1094" style="position:absolute;visibility:visible;mso-wrap-style:square" from="10269,1743" to="10814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" strokeweight=".5pt"/>
                <v:shape id="Freeform 766" o:spid="_x0000_s1095" style="position:absolute;left:10268;top:1862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" path="m,l545,544,,xe" stroked="f">
                  <v:path arrowok="t" o:connecttype="custom" o:connectlocs="0,1863;545,2407;0,1863" o:connectangles="0,0,0"/>
                </v:shape>
                <v:line id="Line 765" o:spid="_x0000_s1096" style="position:absolute;visibility:visible;mso-wrap-style:square" from="10269,1863" to="10814,2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" strokeweight=".5pt"/>
                <v:shape id="Freeform 764" o:spid="_x0000_s1097" style="position:absolute;left:10268;top:1982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" path="m,l545,544,,xe" stroked="f">
                  <v:path arrowok="t" o:connecttype="custom" o:connectlocs="0,1983;545,2527;0,1983" o:connectangles="0,0,0"/>
                </v:shape>
                <v:line id="Line 763" o:spid="_x0000_s1098" style="position:absolute;visibility:visible;mso-wrap-style:square" from="10269,1983" to="10814,2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" strokeweight=".5pt"/>
                <v:shape id="Freeform 762" o:spid="_x0000_s1099" style="position:absolute;left:10268;top:2102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" path="m,l545,544,,xe" stroked="f">
                  <v:path arrowok="t" o:connecttype="custom" o:connectlocs="0,2103;545,2647;0,2103" o:connectangles="0,0,0"/>
                </v:shape>
                <v:line id="Line 761" o:spid="_x0000_s1100" style="position:absolute;visibility:visible;mso-wrap-style:square" from="10269,2103" to="10814,2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" strokeweight=".5pt"/>
                <v:shape id="Freeform 760" o:spid="_x0000_s1101" style="position:absolute;left:10268;top:2222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" path="m,l545,544,,xe" stroked="f">
                  <v:path arrowok="t" o:connecttype="custom" o:connectlocs="0,2223;545,2767;0,2223" o:connectangles="0,0,0"/>
                </v:shape>
                <v:line id="Line 759" o:spid="_x0000_s1102" style="position:absolute;visibility:visible;mso-wrap-style:square" from="10269,2223" to="10814,2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" strokeweight=".5pt"/>
                <v:shape id="Freeform 758" o:spid="_x0000_s1103" style="position:absolute;left:10268;top:2342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" path="m,l545,544,,xe" stroked="f">
                  <v:path arrowok="t" o:connecttype="custom" o:connectlocs="0,2343;545,2887;0,2343" o:connectangles="0,0,0"/>
                </v:shape>
                <v:line id="Line 757" o:spid="_x0000_s1104" style="position:absolute;visibility:visible;mso-wrap-style:square" from="10269,2343" to="10814,2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" strokeweight=".5pt"/>
                <v:shape id="Freeform 756" o:spid="_x0000_s1105" style="position:absolute;left:10268;top:2462;width:545;height:544;visibility:visible;mso-wrap-style:square;v-text-anchor:top" coordsize="545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" path="m,l545,544,,xe" stroked="f">
                  <v:path arrowok="t" o:connecttype="custom" o:connectlocs="0,2463;545,3007;0,2463" o:connectangles="0,0,0"/>
                </v:shape>
                <v:line id="Line 755" o:spid="_x0000_s1106" style="position:absolute;visibility:visible;mso-wrap-style:square" from="10269,2463" to="10814,3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" strokeweight=".5pt"/>
                <v:shape id="Freeform 754" o:spid="_x0000_s1107" style="position:absolute;left:10268;top:2582;width:545;height:544;visibility:visible;mso-wrap-style:square;v-text-anchor:top" coordsize="545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" path="m,l545,543,,xe" stroked="f">
                  <v:path arrowok="t" o:connecttype="custom" o:connectlocs="0,2583;545,3126;0,2583" o:connectangles="0,0,0"/>
                </v:shape>
                <v:line id="Line 753" o:spid="_x0000_s1108" style="position:absolute;visibility:visible;mso-wrap-style:square" from="10269,2583" to="10814,3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" strokeweight=".5pt"/>
                <v:shape id="Freeform 752" o:spid="_x0000_s1109" style="position:absolute;left:10268;top:2702;width:479;height:478;visibility:visible;mso-wrap-style:square;v-text-anchor:top" coordsize="479,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" path="m,l479,477,,xe" stroked="f">
                  <v:path arrowok="t" o:connecttype="custom" o:connectlocs="0,2703;479,3180;0,2703" o:connectangles="0,0,0"/>
                </v:shape>
                <v:line id="Line 751" o:spid="_x0000_s1110" style="position:absolute;visibility:visible;mso-wrap-style:square" from="10269,2703" to="10748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" strokeweight=".5pt"/>
                <v:shape id="Picture 750" o:spid="_x0000_s1111" type="#_x0000_t75" style="position:absolute;left:10263;top:2817;width:369;height: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">
                  <v:imagedata r:id="rId157" o:title=""/>
                </v:shape>
                <v:shape id="Freeform 749" o:spid="_x0000_s1112" style="position:absolute;left:10388;top:1742;width:425;height:425;visibility:visible;mso-wrap-style:square;v-text-anchor:top" coordsize="425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" path="m,l425,424,,xe" stroked="f">
                  <v:path arrowok="t" o:connecttype="custom" o:connectlocs="0,1743;425,2167;0,1743" o:connectangles="0,0,0"/>
                </v:shape>
                <v:line id="Line 748" o:spid="_x0000_s1113" style="position:absolute;visibility:visible;mso-wrap-style:square" from="10389,1743" to="10814,21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" strokeweight=".5pt"/>
                <v:shape id="Picture 747" o:spid="_x0000_s1114" type="#_x0000_t75" style="position:absolute;left:10503;top:1737;width:315;height: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">
                  <v:imagedata r:id="rId158" o:title=""/>
                </v:shape>
                <v:shape id="Freeform 746" o:spid="_x0000_s1115" style="position:absolute;left:10268;top:2634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" path="m545,l,544,545,xe" stroked="f">
                  <v:path arrowok="t" o:connecttype="custom" o:connectlocs="545,2635;0,3179;545,2635" o:connectangles="0,0,0"/>
                </v:shape>
                <v:line id="Line 745" o:spid="_x0000_s1116" style="position:absolute;visibility:visible;mso-wrap-style:square" from="10814,2635" to="10814,3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" strokeweight=".5pt"/>
                <v:shape id="Freeform 744" o:spid="_x0000_s1117" style="position:absolute;left:10268;top:2514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" path="m545,l,544,545,xe" stroked="f">
                  <v:path arrowok="t" o:connecttype="custom" o:connectlocs="545,2515;0,3059;545,2515" o:connectangles="0,0,0"/>
                </v:shape>
                <v:line id="Line 743" o:spid="_x0000_s1118" style="position:absolute;visibility:visible;mso-wrap-style:square" from="10814,2515" to="10814,30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" strokeweight=".5pt"/>
                <v:shape id="Freeform 742" o:spid="_x0000_s1119" style="position:absolute;left:10268;top:2394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" path="m545,l,544,545,xe" stroked="f">
                  <v:path arrowok="t" o:connecttype="custom" o:connectlocs="545,2395;0,2939;545,2395" o:connectangles="0,0,0"/>
                </v:shape>
                <v:line id="Line 741" o:spid="_x0000_s1120" style="position:absolute;visibility:visible;mso-wrap-style:square" from="10814,2395" to="10814,2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" strokeweight=".5pt"/>
                <v:shape id="Freeform 740" o:spid="_x0000_s1121" style="position:absolute;left:10268;top:2275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" path="m545,l,544,545,xe" stroked="f">
                  <v:path arrowok="t" o:connecttype="custom" o:connectlocs="545,2276;0,2820;545,2276" o:connectangles="0,0,0"/>
                </v:shape>
                <v:line id="Line 739" o:spid="_x0000_s1122" style="position:absolute;visibility:visible;mso-wrap-style:square" from="10814,2276" to="10814,28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" strokeweight=".5pt"/>
                <v:shape id="Freeform 738" o:spid="_x0000_s1123" style="position:absolute;left:10268;top:2155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" path="m545,l,544,545,xe" stroked="f">
                  <v:path arrowok="t" o:connecttype="custom" o:connectlocs="545,2156;0,2700;545,2156" o:connectangles="0,0,0"/>
                </v:shape>
                <v:line id="Line 737" o:spid="_x0000_s1124" style="position:absolute;visibility:visible;mso-wrap-style:square" from="10814,2156" to="10814,27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" strokeweight=".5pt"/>
                <v:shape id="Freeform 736" o:spid="_x0000_s1125" style="position:absolute;left:10268;top:2035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" path="m545,l,544,545,xe" stroked="f">
                  <v:path arrowok="t" o:connecttype="custom" o:connectlocs="545,2036;0,2580;545,2036" o:connectangles="0,0,0"/>
                </v:shape>
                <v:line id="Line 735" o:spid="_x0000_s1126" style="position:absolute;visibility:visible;mso-wrap-style:square" from="10814,2036" to="10814,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" strokeweight=".5pt"/>
                <v:shape id="Freeform 734" o:spid="_x0000_s1127" style="position:absolute;left:10268;top:1915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" path="m545,l,544,545,xe" stroked="f">
                  <v:path arrowok="t" o:connecttype="custom" o:connectlocs="545,1916;0,2460;545,1916" o:connectangles="0,0,0"/>
                </v:shape>
                <v:line id="Line 733" o:spid="_x0000_s1128" style="position:absolute;visibility:visible;mso-wrap-style:square" from="10814,1916" to="10814,24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" strokeweight=".5pt"/>
                <v:shape id="Freeform 732" o:spid="_x0000_s1129" style="position:absolute;left:10268;top:1795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" path="m545,l,544,545,xe" stroked="f">
                  <v:path arrowok="t" o:connecttype="custom" o:connectlocs="545,1796;0,2340;545,1796" o:connectangles="0,0,0"/>
                </v:shape>
                <v:line id="Line 731" o:spid="_x0000_s1130" style="position:absolute;visibility:visible;mso-wrap-style:square" from="10814,1796" to="10814,23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" strokeweight=".5pt"/>
                <v:shape id="Freeform 730" o:spid="_x0000_s1131" style="position:absolute;left:10268;top:1742;width:478;height:478;visibility:visible;mso-wrap-style:square;v-text-anchor:top" coordsize="478,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" path="m477,l,477,477,xe" stroked="f">
                  <v:path arrowok="t" o:connecttype="custom" o:connectlocs="477,1743;0,2220;477,1743" o:connectangles="0,0,0"/>
                </v:shape>
                <v:line id="Line 729" o:spid="_x0000_s1132" style="position:absolute;visibility:visible;mso-wrap-style:square" from="10746,1743" to="10746,2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" strokeweight=".5pt"/>
                <v:shape id="Picture 728" o:spid="_x0000_s1133" type="#_x0000_t75" style="position:absolute;left:10263;top:1737;width:368;height: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">
                  <v:imagedata r:id="rId159" o:title=""/>
                </v:shape>
                <v:shape id="Freeform 727" o:spid="_x0000_s1134" style="position:absolute;left:10387;top:2754;width:426;height:426;visibility:visible;mso-wrap-style:square;v-text-anchor:top" coordsize="426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" path="m426,l,425,426,xe" stroked="f">
                  <v:path arrowok="t" o:connecttype="custom" o:connectlocs="426,2755;0,3180;426,2755" o:connectangles="0,0,0"/>
                </v:shape>
                <v:line id="Line 726" o:spid="_x0000_s1135" style="position:absolute;visibility:visible;mso-wrap-style:square" from="10814,2755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" strokeweight=".5pt"/>
                <v:shape id="Freeform 725" o:spid="_x0000_s1136" style="position:absolute;left:10507;top:2874;width:306;height:306;visibility:visible;mso-wrap-style:square;v-text-anchor:top" coordsize="306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" path="m306,l,305,306,xe" stroked="f">
                  <v:path arrowok="t" o:connecttype="custom" o:connectlocs="306,2875;0,3180;306,2875" o:connectangles="0,0,0"/>
                </v:shape>
                <v:line id="Line 724" o:spid="_x0000_s1137" style="position:absolute;visibility:visible;mso-wrap-style:square" from="10814,2875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" strokeweight=".5pt"/>
                <v:shape id="Freeform 723" o:spid="_x0000_s1138" style="position:absolute;left:10627;top:2994;width:186;height:186;visibility:visible;mso-wrap-style:square;v-text-anchor:top" coordsize="186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" path="m186,l,185,186,xe" stroked="f">
                  <v:path arrowok="t" o:connecttype="custom" o:connectlocs="186,2995;0,3180;186,2995" o:connectangles="0,0,0"/>
                </v:shape>
                <v:line id="Line 722" o:spid="_x0000_s1139" style="position:absolute;visibility:visible;mso-wrap-style:square" from="10814,2995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" strokeweight=".5pt"/>
                <v:shape id="Freeform 721" o:spid="_x0000_s1140" style="position:absolute;left:10747;top:3114;width:66;height:66;visibility:visible;mso-wrap-style:square;v-text-anchor:top" coordsize="66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" path="m66,l,66,66,xe" stroked="f">
                  <v:path arrowok="t" o:connecttype="custom" o:connectlocs="66,3114;0,3180;66,3114" o:connectangles="0,0,0"/>
                </v:shape>
                <v:line id="Line 720" o:spid="_x0000_s1141" style="position:absolute;visibility:visible;mso-wrap-style:square" from="10814,3114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" strokeweight=".5pt"/>
                <v:line id="Line 719" o:spid="_x0000_s1142" style="position:absolute;visibility:visible;mso-wrap-style:square" from="10269,3182" to="1058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" strokeweight=".5pt"/>
                <v:line id="Line 718" o:spid="_x0000_s1143" style="position:absolute;visibility:visible;mso-wrap-style:square" from="10269,3302" to="1046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" strokeweight=".5pt"/>
                <v:line id="Line 717" o:spid="_x0000_s1144" style="position:absolute;visibility:visible;mso-wrap-style:square" from="10269,3422" to="1034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" strokeweight=".5pt"/>
                <v:shape id="Freeform 716" o:spid="_x0000_s1145" style="position:absolute;left:10388;top:3181;width:321;height:321;visibility:visible;mso-wrap-style:square;v-text-anchor:top" coordsize="321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" path="m,l320,320,,xe" stroked="f">
                  <v:path arrowok="t" o:connecttype="custom" o:connectlocs="0,3182;320,3502;0,3182" o:connectangles="0,0,0"/>
                </v:shape>
                <v:line id="Line 715" o:spid="_x0000_s1146" style="position:absolute;visibility:visible;mso-wrap-style:square" from="10389,3182" to="1070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" strokeweight=".5pt"/>
                <v:shape id="Freeform 714" o:spid="_x0000_s1147" style="position:absolute;left:10508;top:3181;width:305;height:305;visibility:visible;mso-wrap-style:square;v-text-anchor:top" coordsize="305,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" path="m,l305,304,,xe" stroked="f">
                  <v:path arrowok="t" o:connecttype="custom" o:connectlocs="0,3182;305,3486;0,3182" o:connectangles="0,0,0"/>
                </v:shape>
                <v:line id="Line 713" o:spid="_x0000_s1148" style="position:absolute;visibility:visible;mso-wrap-style:square" from="10509,3182" to="10814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" strokeweight=".5pt"/>
                <v:shape id="Freeform 712" o:spid="_x0000_s1149" style="position:absolute;left:10628;top:3181;width:185;height:185;visibility:visible;mso-wrap-style:square;v-text-anchor:top" coordsize="185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" path="m,l185,184,,xe" stroked="f">
                  <v:path arrowok="t" o:connecttype="custom" o:connectlocs="0,3182;185,3366;0,3182" o:connectangles="0,0,0"/>
                </v:shape>
                <v:line id="Line 711" o:spid="_x0000_s1150" style="position:absolute;visibility:visible;mso-wrap-style:square" from="10629,3182" to="10814,3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" strokeweight=".5pt"/>
                <v:shape id="Freeform 710" o:spid="_x0000_s1151" style="position:absolute;left:10748;top:3181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" path="m,l65,64,,xe" stroked="f">
                  <v:path arrowok="t" o:connecttype="custom" o:connectlocs="0,3182;65,3246;0,3182" o:connectangles="0,0,0"/>
                </v:shape>
                <v:line id="Line 709" o:spid="_x0000_s1152" style="position:absolute;visibility:visible;mso-wrap-style:square" from="10749,3182" to="10814,3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" strokeweight=".5pt"/>
                <v:shape id="Freeform 708" o:spid="_x0000_s1153" style="position:absolute;left:10785;top:3474;width:28;height:28;visibility:visible;mso-wrap-style:square;v-text-anchor:top" coordsize="28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" path="m28,l,28,28,xe" stroked="f">
                  <v:path arrowok="t" o:connecttype="custom" o:connectlocs="28,3474;0,3502;28,3474" o:connectangles="0,0,0"/>
                </v:shape>
                <v:line id="Line 707" o:spid="_x0000_s1154" style="position:absolute;visibility:visible;mso-wrap-style:square" from="10814,347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" strokeweight=".5pt"/>
                <v:shape id="Freeform 706" o:spid="_x0000_s1155" style="position:absolute;left:10665;top:3354;width:148;height:148;visibility:visible;mso-wrap-style:square;v-text-anchor:top" coordsize="148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" path="m148,l,148,148,xe" stroked="f">
                  <v:path arrowok="t" o:connecttype="custom" o:connectlocs="148,3354;0,3502;148,3354" o:connectangles="0,0,0"/>
                </v:shape>
                <v:line id="Line 705" o:spid="_x0000_s1156" style="position:absolute;visibility:visible;mso-wrap-style:square" from="10814,335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" strokeweight=".5pt"/>
                <v:shape id="Freeform 704" o:spid="_x0000_s1157" style="position:absolute;left:10545;top:3234;width:268;height:268;visibility:visible;mso-wrap-style:square;v-text-anchor:top" coordsize="268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" path="m268,l,268,268,xe" stroked="f">
                  <v:path arrowok="t" o:connecttype="custom" o:connectlocs="268,3234;0,3502;268,3234" o:connectangles="0,0,0"/>
                </v:shape>
                <v:line id="Line 703" o:spid="_x0000_s1158" style="position:absolute;visibility:visible;mso-wrap-style:square" from="10814,323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" strokeweight=".5pt"/>
                <v:shape id="Freeform 702" o:spid="_x0000_s1159" style="position:absolute;left:10425;top:3181;width:321;height:321;visibility:visible;mso-wrap-style:square;v-text-anchor:top" coordsize="321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" path="m320,l,320,320,xe" stroked="f">
                  <v:path arrowok="t" o:connecttype="custom" o:connectlocs="320,3182;0,3502;320,3182" o:connectangles="0,0,0"/>
                </v:shape>
                <v:line id="Line 701" o:spid="_x0000_s1160" style="position:absolute;visibility:visible;mso-wrap-style:square" from="10746,3182" to="1074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" strokeweight=".5pt"/>
                <v:shape id="Freeform 700" o:spid="_x0000_s1161" style="position:absolute;left:10305;top:3181;width:321;height:321;visibility:visible;mso-wrap-style:square;v-text-anchor:top" coordsize="321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" path="m320,l,320,320,xe" stroked="f">
                  <v:path arrowok="t" o:connecttype="custom" o:connectlocs="320,3182;0,3502;320,3182" o:connectangles="0,0,0"/>
                </v:shape>
                <v:line id="Line 699" o:spid="_x0000_s1162" style="position:absolute;visibility:visible;mso-wrap-style:square" from="10626,3182" to="1062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" strokeweight=".5pt"/>
                <v:shape id="Freeform 698" o:spid="_x0000_s1163" style="position:absolute;left:10268;top:3181;width:238;height:238;visibility:visible;mso-wrap-style:square;v-text-anchor:top" coordsize="238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" path="m237,l,237,237,xe" stroked="f">
                  <v:path arrowok="t" o:connecttype="custom" o:connectlocs="237,3182;0,3419;237,3182" o:connectangles="0,0,0"/>
                </v:shape>
                <v:line id="Line 697" o:spid="_x0000_s1164" style="position:absolute;visibility:visible;mso-wrap-style:square" from="10506,3182" to="10506,3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" strokeweight=".5pt"/>
                <v:shape id="Freeform 696" o:spid="_x0000_s1165" style="position:absolute;left:10268;top:3181;width:118;height:118;visibility:visible;mso-wrap-style:square;v-text-anchor:top" coordsize="118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" path="m117,l,117,117,xe" stroked="f">
                  <v:path arrowok="t" o:connecttype="custom" o:connectlocs="117,3182;0,3299;117,3182" o:connectangles="0,0,0"/>
                </v:shape>
                <v:line id="Line 695" o:spid="_x0000_s1166" style="position:absolute;visibility:visible;mso-wrap-style:square" from="10386,3182" to="10386,3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" strokeweight=".5pt"/>
                <v:line id="Line 694" o:spid="_x0000_s1167" style="position:absolute;visibility:visible;mso-wrap-style:square" from="10204,1678" to="10268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" strokeweight=".5pt"/>
                <v:shape id="Freeform 693" o:spid="_x0000_s1168" style="position:absolute;left:10203;top:1652;width:33;height:33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" path="m32,l,32,32,xe" stroked="f">
                  <v:path arrowok="t" o:connecttype="custom" o:connectlocs="32,1653;0,1685;32,1653" o:connectangles="0,0,0"/>
                </v:shape>
                <v:line id="Line 692" o:spid="_x0000_s1169" style="position:absolute;visibility:visible;mso-wrap-style:square" from="10236,1653" to="10236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" strokeweight=".5pt"/>
                <v:shape id="Freeform 691" o:spid="_x0000_s1170" style="position:absolute;left:10267;top:1740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" path="m1,l,2,1,xe" stroked="f">
                  <v:path arrowok="t" o:connecttype="custom" o:connectlocs="1,1740;0,1742;1,1740" o:connectangles="0,0,0"/>
                </v:shape>
                <v:line id="Line 690" o:spid="_x0000_s1171" style="position:absolute;visibility:visible;mso-wrap-style:square" from="10269,1740" to="10269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" strokeweight=".5pt"/>
                <v:shape id="Freeform 689" o:spid="_x0000_s1172" style="position:absolute;left:10203;top:1742;width:64;height:1438;visibility:visible;mso-wrap-style:square;v-text-anchor:top" coordsize="64,1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" path="m64,l,,,1374r,63l64,1437,64,xe" stroked="f">
                  <v:path arrowok="t" o:connecttype="custom" o:connectlocs="64,1743;0,1743;0,3117;0,3180;64,3180;64,1743" o:connectangles="0,0,0,0,0,0"/>
                </v:shape>
                <v:line id="Line 688" o:spid="_x0000_s1173" style="position:absolute;visibility:visible;mso-wrap-style:square" from="10204,3117" to="10268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" strokeweight=".5pt"/>
                <v:shape id="Freeform 687" o:spid="_x0000_s1174" style="position:absolute;left:10203;top:299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" path="m,l65,65,,xe" stroked="f">
                  <v:path arrowok="t" o:connecttype="custom" o:connectlocs="0,2997;65,3062;0,2997" o:connectangles="0,0,0"/>
                </v:shape>
                <v:line id="Line 686" o:spid="_x0000_s1175" style="position:absolute;visibility:visible;mso-wrap-style:square" from="10204,2997" to="10269,3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" strokeweight=".5pt"/>
                <v:shape id="Freeform 685" o:spid="_x0000_s1176" style="position:absolute;left:10203;top:287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" path="m,l65,65,,xe" stroked="f">
                  <v:path arrowok="t" o:connecttype="custom" o:connectlocs="0,2877;65,2942;0,2877" o:connectangles="0,0,0"/>
                </v:shape>
                <v:line id="Line 684" o:spid="_x0000_s1177" style="position:absolute;visibility:visible;mso-wrap-style:square" from="10204,2877" to="10269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" strokeweight=".5pt"/>
                <v:shape id="Freeform 683" o:spid="_x0000_s1178" style="position:absolute;left:10203;top:275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" path="m,l65,65,,xe" stroked="f">
                  <v:path arrowok="t" o:connecttype="custom" o:connectlocs="0,2758;65,2823;0,2758" o:connectangles="0,0,0"/>
                </v:shape>
                <v:line id="Line 682" o:spid="_x0000_s1179" style="position:absolute;visibility:visible;mso-wrap-style:square" from="10204,2758" to="10269,2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" strokeweight=".5pt"/>
                <v:shape id="Freeform 681" o:spid="_x0000_s1180" style="position:absolute;left:10203;top:263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" path="m,l65,65,,xe" stroked="f">
                  <v:path arrowok="t" o:connecttype="custom" o:connectlocs="0,2638;65,2703;0,2638" o:connectangles="0,0,0"/>
                </v:shape>
                <v:line id="Line 680" o:spid="_x0000_s1181" style="position:absolute;visibility:visible;mso-wrap-style:square" from="10204,2638" to="10269,27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" strokeweight=".5pt"/>
                <v:shape id="Freeform 679" o:spid="_x0000_s1182" style="position:absolute;left:10203;top:251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" path="m,l65,65,,xe" stroked="f">
                  <v:path arrowok="t" o:connecttype="custom" o:connectlocs="0,2518;65,2583;0,2518" o:connectangles="0,0,0"/>
                </v:shape>
                <v:line id="Line 678" o:spid="_x0000_s1183" style="position:absolute;visibility:visible;mso-wrap-style:square" from="10204,2518" to="10269,25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" strokeweight=".5pt"/>
                <v:shape id="Freeform 677" o:spid="_x0000_s1184" style="position:absolute;left:10203;top:239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" path="m,l65,65,,xe" stroked="f">
                  <v:path arrowok="t" o:connecttype="custom" o:connectlocs="0,2398;65,2463;0,2398" o:connectangles="0,0,0"/>
                </v:shape>
                <v:line id="Line 676" o:spid="_x0000_s1185" style="position:absolute;visibility:visible;mso-wrap-style:square" from="10204,2398" to="10269,2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" strokeweight=".5pt"/>
                <v:shape id="Freeform 675" o:spid="_x0000_s1186" style="position:absolute;left:10203;top:227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" path="m,l65,65,,xe" stroked="f">
                  <v:path arrowok="t" o:connecttype="custom" o:connectlocs="0,2278;65,2343;0,2278" o:connectangles="0,0,0"/>
                </v:shape>
                <v:line id="Line 674" o:spid="_x0000_s1187" style="position:absolute;visibility:visible;mso-wrap-style:square" from="10204,2278" to="10269,2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" strokeweight=".5pt"/>
                <v:shape id="Freeform 673" o:spid="_x0000_s1188" style="position:absolute;left:10203;top:215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" path="m,l65,65,,xe" stroked="f">
                  <v:path arrowok="t" o:connecttype="custom" o:connectlocs="0,2158;65,2223;0,2158" o:connectangles="0,0,0"/>
                </v:shape>
                <v:line id="Line 672" o:spid="_x0000_s1189" style="position:absolute;visibility:visible;mso-wrap-style:square" from="10204,2158" to="10269,22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" strokeweight=".5pt"/>
                <v:shape id="Freeform 671" o:spid="_x0000_s1190" style="position:absolute;left:10203;top:203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" path="m,l65,65,,xe" stroked="f">
                  <v:path arrowok="t" o:connecttype="custom" o:connectlocs="0,2038;65,2103;0,2038" o:connectangles="0,0,0"/>
                </v:shape>
                <v:line id="Line 670" o:spid="_x0000_s1191" style="position:absolute;visibility:visible;mso-wrap-style:square" from="10204,2038" to="10269,2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" strokeweight=".5pt"/>
                <v:shape id="Freeform 669" o:spid="_x0000_s1192" style="position:absolute;left:10203;top:191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" path="m,l65,65,,xe" stroked="f">
                  <v:path arrowok="t" o:connecttype="custom" o:connectlocs="0,1918;65,1983;0,1918" o:connectangles="0,0,0"/>
                </v:shape>
                <v:line id="Line 668" o:spid="_x0000_s1193" style="position:absolute;visibility:visible;mso-wrap-style:square" from="10204,1918" to="10269,19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" strokeweight=".5pt"/>
                <v:shape id="Freeform 667" o:spid="_x0000_s1194" style="position:absolute;left:10203;top:179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" path="m,l65,65,,xe" stroked="f">
                  <v:path arrowok="t" o:connecttype="custom" o:connectlocs="0,1798;65,1863;0,1798" o:connectangles="0,0,0"/>
                </v:shape>
                <v:line id="Line 666" o:spid="_x0000_s1195" style="position:absolute;visibility:visible;mso-wrap-style:square" from="10204,1798" to="10269,18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" strokeweight=".5pt"/>
                <v:shape id="Freeform 665" o:spid="_x0000_s1196" style="position:absolute;left:10268;top:1742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" path="m,l,xe" stroked="f">
                  <v:path arrowok="t" o:connecttype="custom" o:connectlocs="0,0;0,0;0,0" o:connectangles="0,0,0"/>
                </v:shape>
                <v:line id="Line 664" o:spid="_x0000_s1197" style="position:absolute;visibility:visible;mso-wrap-style:square" from="10269,1743" to="10269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" strokeweight=".5pt"/>
                <v:shape id="Freeform 663" o:spid="_x0000_s1198" style="position:absolute;left:10203;top:1742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" path="m62,l,62,62,xe" stroked="f">
                  <v:path arrowok="t" o:connecttype="custom" o:connectlocs="62,1743;0,1805;62,1743" o:connectangles="0,0,0"/>
                </v:shape>
                <v:line id="Line 662" o:spid="_x0000_s1199" style="position:absolute;visibility:visible;mso-wrap-style:square" from="10266,1743" to="10266,18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" strokeweight=".5pt"/>
                <v:shape id="Freeform 661" o:spid="_x0000_s1200" style="position:absolute;left:10203;top:186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" path="m65,l,65,65,xe" stroked="f">
                  <v:path arrowok="t" o:connecttype="custom" o:connectlocs="65,1860;0,1925;65,1860" o:connectangles="0,0,0"/>
                </v:shape>
                <v:line id="Line 660" o:spid="_x0000_s1201" style="position:absolute;visibility:visible;mso-wrap-style:square" from="10269,1860" to="10269,1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" strokeweight=".5pt"/>
                <v:shape id="Freeform 659" o:spid="_x0000_s1202" style="position:absolute;left:10203;top:198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" path="m65,l,65,65,xe" stroked="f">
                  <v:path arrowok="t" o:connecttype="custom" o:connectlocs="65,1980;0,2045;65,1980" o:connectangles="0,0,0"/>
                </v:shape>
                <v:line id="Line 658" o:spid="_x0000_s1203" style="position:absolute;visibility:visible;mso-wrap-style:square" from="10269,1980" to="10269,2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" strokeweight=".5pt"/>
                <v:shape id="Freeform 657" o:spid="_x0000_s1204" style="position:absolute;left:10203;top:210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" path="m65,l,65,65,xe" stroked="f">
                  <v:path arrowok="t" o:connecttype="custom" o:connectlocs="65,2100;0,2165;65,2100" o:connectangles="0,0,0"/>
                </v:shape>
                <v:line id="Line 656" o:spid="_x0000_s1205" style="position:absolute;visibility:visible;mso-wrap-style:square" from="10269,2100" to="10269,21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" strokeweight=".5pt"/>
                <v:shape id="Freeform 655" o:spid="_x0000_s1206" style="position:absolute;left:10203;top:222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" path="m65,l,65,65,xe" stroked="f">
                  <v:path arrowok="t" o:connecttype="custom" o:connectlocs="65,2220;0,2285;65,2220" o:connectangles="0,0,0"/>
                </v:shape>
                <v:line id="Line 654" o:spid="_x0000_s1207" style="position:absolute;visibility:visible;mso-wrap-style:square" from="10269,2220" to="10269,2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" strokeweight=".5pt"/>
                <v:shape id="Freeform 653" o:spid="_x0000_s1208" style="position:absolute;left:10203;top:234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" path="m65,l,65,65,xe" stroked="f">
                  <v:path arrowok="t" o:connecttype="custom" o:connectlocs="65,2340;0,2405;65,2340" o:connectangles="0,0,0"/>
                </v:shape>
                <v:line id="Line 652" o:spid="_x0000_s1209" style="position:absolute;visibility:visible;mso-wrap-style:square" from="10269,2340" to="10269,2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" strokeweight=".5pt"/>
                <v:shape id="Freeform 651" o:spid="_x0000_s1210" style="position:absolute;left:10203;top:246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" path="m65,l,65,65,xe" stroked="f">
                  <v:path arrowok="t" o:connecttype="custom" o:connectlocs="65,2460;0,2525;65,2460" o:connectangles="0,0,0"/>
                </v:shape>
                <v:line id="Line 650" o:spid="_x0000_s1211" style="position:absolute;visibility:visible;mso-wrap-style:square" from="10269,2460" to="10269,25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" strokeweight=".5pt"/>
                <v:shape id="Freeform 649" o:spid="_x0000_s1212" style="position:absolute;left:10203;top:258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" path="m65,l,65,65,xe" stroked="f">
                  <v:path arrowok="t" o:connecttype="custom" o:connectlocs="65,2580;0,2645;65,2580" o:connectangles="0,0,0"/>
                </v:shape>
                <v:line id="Line 648" o:spid="_x0000_s1213" style="position:absolute;visibility:visible;mso-wrap-style:square" from="10269,2580" to="10269,2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" strokeweight=".5pt"/>
                <v:shape id="Freeform 647" o:spid="_x0000_s1214" style="position:absolute;left:10203;top:270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" path="m65,l,65,65,xe" stroked="f">
                  <v:path arrowok="t" o:connecttype="custom" o:connectlocs="65,2700;0,2765;65,2700" o:connectangles="0,0,0"/>
                </v:shape>
                <v:line id="Line 646" o:spid="_x0000_s1215" style="position:absolute;visibility:visible;mso-wrap-style:square" from="10269,2700" to="10269,2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" strokeweight=".5pt"/>
                <v:shape id="Freeform 645" o:spid="_x0000_s1216" style="position:absolute;left:10203;top:282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" path="m65,l,65,65,xe" stroked="f">
                  <v:path arrowok="t" o:connecttype="custom" o:connectlocs="65,2820;0,2885;65,2820" o:connectangles="0,0,0"/>
                </v:shape>
                <v:line id="Line 644" o:spid="_x0000_s1217" style="position:absolute;visibility:visible;mso-wrap-style:square" from="10269,2820" to="10269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" strokeweight=".5pt"/>
                <v:shape id="Freeform 643" o:spid="_x0000_s1218" style="position:absolute;left:10203;top:294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" path="m65,l,65,65,xe" stroked="f">
                  <v:path arrowok="t" o:connecttype="custom" o:connectlocs="65,2940;0,3005;65,2940" o:connectangles="0,0,0"/>
                </v:shape>
                <v:line id="Line 642" o:spid="_x0000_s1219" style="position:absolute;visibility:visible;mso-wrap-style:square" from="10269,2940" to="10269,3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" strokeweight=".5pt"/>
                <v:shape id="Freeform 641" o:spid="_x0000_s1220" style="position:absolute;left:10203;top:305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" path="m65,l,65,65,xe" stroked="f">
                  <v:path arrowok="t" o:connecttype="custom" o:connectlocs="65,3059;0,3124;65,3059" o:connectangles="0,0,0"/>
                </v:shape>
                <v:line id="Line 640" o:spid="_x0000_s1221" style="position:absolute;visibility:visible;mso-wrap-style:square" from="10269,3059" to="10269,3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" strokeweight=".5pt"/>
                <v:shape id="Freeform 639" o:spid="_x0000_s1222" style="position:absolute;left:10267;top:3179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" path="m1,l,1,1,xe" stroked="f">
                  <v:path arrowok="t" o:connecttype="custom" o:connectlocs="1,3179;0,3180;1,3179" o:connectangles="0,0,0"/>
                </v:shape>
                <v:line id="Line 638" o:spid="_x0000_s1223" style="position:absolute;visibility:visible;mso-wrap-style:square" from="10269,3179" to="10269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" strokeweight=".5pt"/>
                <v:rect id="Rectangle 637" o:spid="_x0000_s1224" style="position:absolute;left:10203;top:3181;width:64;height: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" stroked="f"/>
                <v:shape id="Freeform 636" o:spid="_x0000_s1225" style="position:absolute;left:10203;top:3476;width:26;height:26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" path="m,l25,25,,xe" stroked="f">
                  <v:path arrowok="t" o:connecttype="custom" o:connectlocs="0,3477;25,3502;0,3477" o:connectangles="0,0,0"/>
                </v:shape>
                <v:line id="Line 635" o:spid="_x0000_s1226" style="position:absolute;visibility:visible;mso-wrap-style:square" from="10204,3477" to="102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" strokeweight=".5pt"/>
                <v:shape id="Freeform 634" o:spid="_x0000_s1227" style="position:absolute;left:10203;top:335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" path="m,l65,65,,xe" stroked="f">
                  <v:path arrowok="t" o:connecttype="custom" o:connectlocs="0,3357;65,3422;0,3357" o:connectangles="0,0,0"/>
                </v:shape>
                <v:line id="Line 633" o:spid="_x0000_s1228" style="position:absolute;visibility:visible;mso-wrap-style:square" from="10204,3357" to="10269,3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" strokeweight=".5pt"/>
                <v:shape id="Freeform 632" o:spid="_x0000_s1229" style="position:absolute;left:10203;top:323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" path="m,l65,65,,xe" stroked="f">
                  <v:path arrowok="t" o:connecttype="custom" o:connectlocs="0,3237;65,3302;0,3237" o:connectangles="0,0,0"/>
                </v:shape>
                <v:line id="Line 631" o:spid="_x0000_s1230" style="position:absolute;visibility:visible;mso-wrap-style:square" from="10204,3237" to="10269,3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" strokeweight=".5pt"/>
                <v:shape id="Freeform 630" o:spid="_x0000_s1231" style="position:absolute;left:10268;top:3181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" path="m,l,xe" stroked="f">
                  <v:path arrowok="t" o:connecttype="custom" o:connectlocs="0,0;0,0;0,0" o:connectangles="0,0,0"/>
                </v:shape>
                <v:line id="Line 629" o:spid="_x0000_s1232" style="position:absolute;visibility:visible;mso-wrap-style:square" from="10269,3182" to="1026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" strokeweight=".5pt"/>
                <v:shape id="Freeform 628" o:spid="_x0000_s1233" style="position:absolute;left:10203;top:3181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" path="m62,l,62,62,xe" stroked="f">
                  <v:path arrowok="t" o:connecttype="custom" o:connectlocs="62,3182;0,3244;62,3182" o:connectangles="0,0,0"/>
                </v:shape>
                <v:line id="Line 627" o:spid="_x0000_s1234" style="position:absolute;visibility:visible;mso-wrap-style:square" from="10266,3182" to="10266,3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" strokeweight=".5pt"/>
                <v:shape id="Freeform 626" o:spid="_x0000_s1235" style="position:absolute;left:10203;top:329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" path="m65,l,65,65,xe" stroked="f">
                  <v:path arrowok="t" o:connecttype="custom" o:connectlocs="65,3299;0,3364;65,3299" o:connectangles="0,0,0"/>
                </v:shape>
                <v:line id="Line 625" o:spid="_x0000_s1236" style="position:absolute;visibility:visible;mso-wrap-style:square" from="10269,3299" to="10269,3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" strokeweight=".5pt"/>
                <v:shape id="Freeform 624" o:spid="_x0000_s1237" style="position:absolute;left:10203;top:341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" path="m65,l,65,65,xe" stroked="f">
                  <v:path arrowok="t" o:connecttype="custom" o:connectlocs="65,3419;0,3484;65,3419" o:connectangles="0,0,0"/>
                </v:shape>
                <v:line id="Line 623" o:spid="_x0000_s1238" style="position:absolute;visibility:visible;mso-wrap-style:square" from="10269,3419" to="10269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" strokeweight=".5pt"/>
                <v:shape id="Freeform 622" o:spid="_x0000_s1239" style="position:absolute;left:10193;top:1640;width:630;height:1870;visibility:visible;mso-wrap-style:square;v-text-anchor:top" coordsize="630,1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" path="m630,l,,,20,,1850r,20l630,1870r,-19l630,1850,630,21r-20,l610,1850r-591,l19,20r611,l630,xe" fillcolor="black" stroked="f">
                  <v:path arrowok="t" o:connecttype="custom" o:connectlocs="630,1640;0,1640;0,1660;0,3490;0,3510;630,3510;630,3491;630,3490;630,1661;610,1661;610,3490;19,3490;19,1660;630,1660;630,1640" o:connectangles="0,0,0,0,0,0,0,0,0,0,0,0,0,0,0"/>
                </v:shape>
                <v:rect id="Rectangle 621" o:spid="_x0000_s1240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" fillcolor="black" stroked="f"/>
                <v:line id="Line 620" o:spid="_x0000_s1241" style="position:absolute;visibility:visible;mso-wrap-style:square" from="7463,2656" to="7542,2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" strokeweight=".35242mm"/>
                <v:line id="Line 619" o:spid="_x0000_s1242" style="position:absolute;visibility:visible;mso-wrap-style:square" from="7463,1811" to="7542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" strokeweight=".35242mm"/>
                <v:line id="Line 618" o:spid="_x0000_s1243" style="position:absolute;visibility:visible;mso-wrap-style:square" from="7463,966" to="7542,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" strokeweight=".35242mm"/>
                <v:line id="Line 617" o:spid="_x0000_s1244" style="position:absolute;visibility:visible;mso-wrap-style:square" from="7463,122" to="7542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" strokeweight=".35242mm"/>
                <v:line id="Line 616" o:spid="_x0000_s1245" style="position:absolute;visibility:visible;mso-wrap-style:square" from="7463,3501" to="7542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" strokeweight=".35242mm"/>
                <w10:wrap anchorx="page"/>
              </v:group>
            </w:pict>
          </mc:Fallback>
        </mc:AlternateContent>
      </w:r>
      <w:r>
        <w:rPr>
          <w:sz w:val="20"/>
        </w:rPr>
        <w:t>400</w:t>
      </w: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spacing w:before="5"/>
        <w:rPr>
          <w:sz w:val="31"/>
        </w:rPr>
      </w:pPr>
    </w:p>
    <w:p w:rsidR="00774E0C" w:rsidRDefault="003B2F82">
      <w:pPr>
        <w:ind w:left="410"/>
        <w:rPr>
          <w:sz w:val="20"/>
        </w:rPr>
      </w:pPr>
      <w:r>
        <w:rPr>
          <w:sz w:val="20"/>
        </w:rPr>
        <w:t>300</w:t>
      </w:r>
    </w:p>
    <w:p w:rsidR="00774E0C" w:rsidRDefault="00774E0C">
      <w:pPr>
        <w:rPr>
          <w:sz w:val="20"/>
        </w:rPr>
        <w:sectPr w:rsidR="00774E0C">
          <w:pgSz w:w="11910" w:h="16840"/>
          <w:pgMar w:top="128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774E0C" w:rsidRDefault="00774E0C">
      <w:pPr>
        <w:pStyle w:val="a3"/>
        <w:spacing w:before="4"/>
        <w:rPr>
          <w:sz w:val="14"/>
        </w:rPr>
      </w:pPr>
    </w:p>
    <w:p w:rsidR="00774E0C" w:rsidRDefault="003B2F82">
      <w:pPr>
        <w:spacing w:before="92"/>
        <w:ind w:left="4733" w:right="1901"/>
        <w:jc w:val="center"/>
        <w:rPr>
          <w:sz w:val="20"/>
        </w:rPr>
      </w:pPr>
      <w:r>
        <w:rPr>
          <w:sz w:val="20"/>
        </w:rPr>
        <w:t>200</w:t>
      </w: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spacing w:before="5"/>
        <w:rPr>
          <w:sz w:val="25"/>
        </w:rPr>
      </w:pPr>
    </w:p>
    <w:p w:rsidR="00774E0C" w:rsidRDefault="00774E0C">
      <w:pPr>
        <w:rPr>
          <w:sz w:val="25"/>
        </w:rPr>
        <w:sectPr w:rsidR="00774E0C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774E0C" w:rsidRDefault="00774E0C">
      <w:pPr>
        <w:pStyle w:val="a3"/>
        <w:rPr>
          <w:sz w:val="26"/>
        </w:rPr>
      </w:pPr>
    </w:p>
    <w:p w:rsidR="00774E0C" w:rsidRDefault="00774E0C">
      <w:pPr>
        <w:pStyle w:val="a3"/>
        <w:rPr>
          <w:sz w:val="26"/>
        </w:rPr>
      </w:pPr>
    </w:p>
    <w:p w:rsidR="00774E0C" w:rsidRDefault="003B2F82">
      <w:pPr>
        <w:pStyle w:val="a3"/>
        <w:spacing w:before="195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40005</wp:posOffset>
                </wp:positionV>
                <wp:extent cx="323850" cy="323850"/>
                <wp:effectExtent l="0" t="0" r="0" b="0"/>
                <wp:wrapNone/>
                <wp:docPr id="641" name="Rectangle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C1067" id="Rectangle 614" o:spid="_x0000_s1026" style="position:absolute;margin-left:25.7pt;margin-top:3.15pt;width:25.5pt;height:25.5pt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32385</wp:posOffset>
                </wp:positionV>
                <wp:extent cx="2169160" cy="369570"/>
                <wp:effectExtent l="0" t="0" r="0" b="0"/>
                <wp:wrapNone/>
                <wp:docPr id="640" name="Text Box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774E0C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774E0C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774E0C" w:rsidRDefault="00774E0C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13" o:spid="_x0000_s1045" type="#_x0000_t202" style="position:absolute;left:0;text-align:left;margin-left:123.1pt;margin-top:2.55pt;width:170.8pt;height:29.1pt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774E0C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774E0C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774E0C" w:rsidRDefault="00774E0C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774E0C" w:rsidRDefault="00774E0C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774E0C" w:rsidRDefault="00774E0C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774E0C" w:rsidRDefault="00774E0C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774E0C" w:rsidRDefault="00774E0C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774E0C" w:rsidRDefault="003B2F82">
      <w:pPr>
        <w:spacing w:before="92"/>
        <w:ind w:left="1092"/>
        <w:rPr>
          <w:sz w:val="20"/>
        </w:rPr>
      </w:pPr>
      <w:r>
        <w:br w:type="column"/>
      </w:r>
      <w:r>
        <w:rPr>
          <w:sz w:val="20"/>
        </w:rPr>
        <w:lastRenderedPageBreak/>
        <w:t>100</w:t>
      </w: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spacing w:before="5"/>
        <w:rPr>
          <w:sz w:val="31"/>
        </w:rPr>
      </w:pPr>
    </w:p>
    <w:p w:rsidR="00774E0C" w:rsidRDefault="003B2F82">
      <w:pPr>
        <w:spacing w:line="202" w:lineRule="exact"/>
        <w:ind w:left="1288"/>
        <w:rPr>
          <w:sz w:val="20"/>
        </w:rPr>
      </w:pPr>
      <w:r>
        <w:rPr>
          <w:sz w:val="20"/>
        </w:rPr>
        <w:t>0</w:t>
      </w:r>
    </w:p>
    <w:p w:rsidR="00774E0C" w:rsidRDefault="003B2F82">
      <w:pPr>
        <w:tabs>
          <w:tab w:val="left" w:pos="2743"/>
          <w:tab w:val="left" w:pos="3588"/>
          <w:tab w:val="left" w:pos="4437"/>
        </w:tabs>
        <w:spacing w:line="202" w:lineRule="exact"/>
        <w:ind w:left="1891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774E0C" w:rsidRDefault="00774E0C">
      <w:pPr>
        <w:spacing w:line="202" w:lineRule="exact"/>
        <w:rPr>
          <w:sz w:val="20"/>
        </w:rPr>
        <w:sectPr w:rsidR="00774E0C">
          <w:type w:val="continuous"/>
          <w:pgSz w:w="11910" w:h="16840"/>
          <w:pgMar w:top="1280" w:right="620" w:bottom="280" w:left="380" w:header="720" w:footer="720" w:gutter="0"/>
          <w:cols w:num="2" w:space="720" w:equalWidth="0">
            <w:col w:w="1794" w:space="3832"/>
            <w:col w:w="5284"/>
          </w:cols>
        </w:sectPr>
      </w:pPr>
    </w:p>
    <w:p w:rsidR="00774E0C" w:rsidRDefault="00774E0C">
      <w:pPr>
        <w:pStyle w:val="a3"/>
        <w:rPr>
          <w:b/>
          <w:sz w:val="20"/>
        </w:rPr>
      </w:pPr>
    </w:p>
    <w:p w:rsidR="00774E0C" w:rsidRDefault="00774E0C">
      <w:pPr>
        <w:pStyle w:val="a3"/>
        <w:spacing w:before="10"/>
        <w:rPr>
          <w:b/>
          <w:sz w:val="11"/>
        </w:rPr>
      </w:pPr>
    </w:p>
    <w:p w:rsidR="00774E0C" w:rsidRDefault="003B2F82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639" name="Text Box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12" o:spid="_x0000_s1255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D1&#10;ylV6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774E0C" w:rsidRDefault="003B2F82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774E0C" w:rsidRDefault="00774E0C">
      <w:pPr>
        <w:pStyle w:val="a3"/>
        <w:spacing w:before="3"/>
        <w:rPr>
          <w:b/>
          <w:sz w:val="15"/>
        </w:rPr>
      </w:pPr>
    </w:p>
    <w:p w:rsidR="00774E0C" w:rsidRDefault="003B2F82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6" name="Group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37" name="Freeform 611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8" name="Text Box 610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3B2F82">
                              <w:pPr>
                                <w:spacing w:before="98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9" o:spid="_x0000_s1256" style="position:absolute;left:0;text-align:left;margin-left:26.1pt;margin-top:4.15pt;width:26.25pt;height:26.25pt;z-index:251613184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">
                <v:shape id="Freeform 611" o:spid="_x0000_s1257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10" o:spid="_x0000_s1258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" filled="f" stroked="f">
                  <v:textbox inset="0,0,0,0">
                    <w:txbxContent>
                      <w:p w:rsidR="00774E0C" w:rsidRDefault="003B2F82">
                        <w:pPr>
                          <w:spacing w:before="98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774E0C" w:rsidRDefault="003B2F82">
      <w:pPr>
        <w:pStyle w:val="a3"/>
        <w:spacing w:before="100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59690</wp:posOffset>
                </wp:positionV>
                <wp:extent cx="5461635" cy="733425"/>
                <wp:effectExtent l="0" t="0" r="0" b="0"/>
                <wp:wrapNone/>
                <wp:docPr id="635" name="Text Box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774E0C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774E0C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774E0C" w:rsidRDefault="00774E0C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8" o:spid="_x0000_s1050" type="#_x0000_t202" style="position:absolute;left:0;text-align:left;margin-left:126.85pt;margin-top:4.7pt;width:430.05pt;height:57.75pt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774E0C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774E0C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774E0C" w:rsidRDefault="00774E0C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774E0C" w:rsidRDefault="003B2F82">
      <w:pPr>
        <w:pStyle w:val="a3"/>
        <w:spacing w:before="2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152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4" name="Rectangle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9A24ED" id="Rectangle 607" o:spid="_x0000_s1026" style="position:absolute;margin-left:26.5pt;margin-top:18pt;width:25.5pt;height:25.5pt;z-index:-251619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</w:p>
    <w:p w:rsidR="00774E0C" w:rsidRDefault="00774E0C">
      <w:pPr>
        <w:pStyle w:val="a3"/>
        <w:spacing w:before="8"/>
        <w:rPr>
          <w:sz w:val="20"/>
        </w:rPr>
      </w:pPr>
    </w:p>
    <w:p w:rsidR="00774E0C" w:rsidRDefault="003B2F82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29" name="Group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30" name="Freeform 606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1" name="Picture 6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2" name="AutoShape 604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3" name="AutoShape 603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572776" id="Group 602" o:spid="_x0000_s1026" style="position:absolute;margin-left:23.65pt;margin-top:-5.3pt;width:30.5pt;height:22.2pt;z-index:251612160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">
                <v:shape id="Freeform 606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05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">
                  <v:imagedata r:id="rId161" o:title=""/>
                </v:shape>
                <v:shape id="AutoShape 604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03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</w:t>
      </w:r>
      <w:r>
        <w:rPr>
          <w:spacing w:val="1"/>
          <w:sz w:val="24"/>
        </w:rPr>
        <w:t xml:space="preserve"> </w:t>
      </w:r>
      <w:r>
        <w:rPr>
          <w:sz w:val="24"/>
        </w:rPr>
        <w:t>имеет координаты 48° с.</w:t>
      </w:r>
      <w:r w:rsidR="00043C77">
        <w:rPr>
          <w:sz w:val="24"/>
        </w:rPr>
        <w:t xml:space="preserve"> </w:t>
      </w:r>
      <w:r>
        <w:rPr>
          <w:sz w:val="24"/>
        </w:rPr>
        <w:t>ш. 138° в.</w:t>
      </w:r>
      <w:r w:rsidR="00043C77">
        <w:rPr>
          <w:sz w:val="24"/>
        </w:rPr>
        <w:t xml:space="preserve"> </w:t>
      </w:r>
      <w:r>
        <w:rPr>
          <w:sz w:val="24"/>
        </w:rPr>
        <w:t>д. Поставьте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карте крайнюю северную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материковую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одном</w:t>
      </w:r>
      <w:r>
        <w:rPr>
          <w:spacing w:val="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1"/>
          <w:sz w:val="24"/>
        </w:rPr>
        <w:t xml:space="preserve"> </w:t>
      </w:r>
      <w:r>
        <w:rPr>
          <w:sz w:val="24"/>
        </w:rPr>
        <w:t>N,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2"/>
          <w:sz w:val="24"/>
        </w:rPr>
        <w:t xml:space="preserve"> </w:t>
      </w:r>
      <w:r>
        <w:rPr>
          <w:sz w:val="24"/>
        </w:rPr>
        <w:t>её буквой</w:t>
      </w:r>
      <w:r>
        <w:rPr>
          <w:spacing w:val="-1"/>
          <w:sz w:val="24"/>
        </w:rPr>
        <w:t xml:space="preserve"> </w:t>
      </w:r>
      <w:r>
        <w:rPr>
          <w:sz w:val="24"/>
        </w:rPr>
        <w:t>K.</w:t>
      </w:r>
    </w:p>
    <w:p w:rsidR="00774E0C" w:rsidRDefault="003B2F82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774E0C" w:rsidRDefault="003B2F82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74E0C" w:rsidRDefault="003B2F82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558165</wp:posOffset>
                </wp:positionV>
                <wp:extent cx="323850" cy="323850"/>
                <wp:effectExtent l="0" t="0" r="0" b="0"/>
                <wp:wrapNone/>
                <wp:docPr id="628" name="Rectangle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EDEB8" id="Rectangle 601" o:spid="_x0000_s1026" style="position:absolute;margin-left:26.5pt;margin-top:43.95pt;width:25.5pt;height:25.5pt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774E0C" w:rsidRDefault="003B2F82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74E0C" w:rsidRDefault="00774E0C">
      <w:pPr>
        <w:jc w:val="both"/>
        <w:sectPr w:rsidR="00774E0C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774E0C" w:rsidRDefault="003B2F82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1700530</wp:posOffset>
                </wp:positionH>
                <wp:positionV relativeFrom="page">
                  <wp:posOffset>894715</wp:posOffset>
                </wp:positionV>
                <wp:extent cx="4528185" cy="8462010"/>
                <wp:effectExtent l="0" t="0" r="0" b="0"/>
                <wp:wrapNone/>
                <wp:docPr id="572" name="Group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8185" cy="8462010"/>
                          <a:chOff x="2678" y="1409"/>
                          <a:chExt cx="7131" cy="13326"/>
                        </a:xfrm>
                      </wpg:grpSpPr>
                      <pic:pic xmlns:pic="http://schemas.openxmlformats.org/drawingml/2006/picture">
                        <pic:nvPicPr>
                          <pic:cNvPr id="573" name="Picture 6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96" y="2214"/>
                            <a:ext cx="7012" cy="12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4" name="Freeform 599"/>
                        <wps:cNvSpPr>
                          <a:spLocks/>
                        </wps:cNvSpPr>
                        <wps:spPr bwMode="auto">
                          <a:xfrm>
                            <a:off x="2782" y="8885"/>
                            <a:ext cx="4549" cy="5690"/>
                          </a:xfrm>
                          <a:custGeom>
                            <a:avLst/>
                            <a:gdLst>
                              <a:gd name="T0" fmla="+- 0 7331 2782"/>
                              <a:gd name="T1" fmla="*/ T0 w 4549"/>
                              <a:gd name="T2" fmla="+- 0 14574 8885"/>
                              <a:gd name="T3" fmla="*/ 14574 h 5690"/>
                              <a:gd name="T4" fmla="+- 0 2872 2782"/>
                              <a:gd name="T5" fmla="*/ T4 w 4549"/>
                              <a:gd name="T6" fmla="+- 0 8998 8885"/>
                              <a:gd name="T7" fmla="*/ 8998 h 5690"/>
                              <a:gd name="T8" fmla="+- 0 2820 2782"/>
                              <a:gd name="T9" fmla="*/ T8 w 4549"/>
                              <a:gd name="T10" fmla="+- 0 8932 8885"/>
                              <a:gd name="T11" fmla="*/ 8932 h 5690"/>
                              <a:gd name="T12" fmla="+- 0 2782 2782"/>
                              <a:gd name="T13" fmla="*/ T12 w 4549"/>
                              <a:gd name="T14" fmla="+- 0 8885 8885"/>
                              <a:gd name="T15" fmla="*/ 8885 h 56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549" h="5690">
                                <a:moveTo>
                                  <a:pt x="4549" y="5689"/>
                                </a:moveTo>
                                <a:lnTo>
                                  <a:pt x="90" y="113"/>
                                </a:lnTo>
                                <a:lnTo>
                                  <a:pt x="38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Freeform 598"/>
                        <wps:cNvSpPr>
                          <a:spLocks/>
                        </wps:cNvSpPr>
                        <wps:spPr bwMode="auto">
                          <a:xfrm>
                            <a:off x="2786" y="8367"/>
                            <a:ext cx="6823" cy="4652"/>
                          </a:xfrm>
                          <a:custGeom>
                            <a:avLst/>
                            <a:gdLst>
                              <a:gd name="T0" fmla="+- 0 9609 2786"/>
                              <a:gd name="T1" fmla="*/ T0 w 6823"/>
                              <a:gd name="T2" fmla="+- 0 13019 8368"/>
                              <a:gd name="T3" fmla="*/ 13019 h 4652"/>
                              <a:gd name="T4" fmla="+- 0 2878 2786"/>
                              <a:gd name="T5" fmla="*/ T4 w 6823"/>
                              <a:gd name="T6" fmla="+- 0 8434 8368"/>
                              <a:gd name="T7" fmla="*/ 8434 h 4652"/>
                              <a:gd name="T8" fmla="+- 0 2786 2786"/>
                              <a:gd name="T9" fmla="*/ T8 w 6823"/>
                              <a:gd name="T10" fmla="+- 0 8368 8368"/>
                              <a:gd name="T11" fmla="*/ 8368 h 46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23" h="4652">
                                <a:moveTo>
                                  <a:pt x="6823" y="4651"/>
                                </a:moveTo>
                                <a:lnTo>
                                  <a:pt x="92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9590" y="5357"/>
                            <a:ext cx="0" cy="2110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9642" y="6562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2802" y="7744"/>
                            <a:ext cx="6730" cy="0"/>
                          </a:xfrm>
                          <a:prstGeom prst="line">
                            <a:avLst/>
                          </a:prstGeom>
                          <a:noFill/>
                          <a:ln w="1456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Freeform 594"/>
                        <wps:cNvSpPr>
                          <a:spLocks/>
                        </wps:cNvSpPr>
                        <wps:spPr bwMode="auto">
                          <a:xfrm>
                            <a:off x="2806" y="7883"/>
                            <a:ext cx="6840" cy="1053"/>
                          </a:xfrm>
                          <a:custGeom>
                            <a:avLst/>
                            <a:gdLst>
                              <a:gd name="T0" fmla="+- 0 9646 2807"/>
                              <a:gd name="T1" fmla="*/ T0 w 6840"/>
                              <a:gd name="T2" fmla="+- 0 8936 7884"/>
                              <a:gd name="T3" fmla="*/ 8936 h 1053"/>
                              <a:gd name="T4" fmla="+- 0 4005 2807"/>
                              <a:gd name="T5" fmla="*/ T4 w 6840"/>
                              <a:gd name="T6" fmla="+- 0 8060 7884"/>
                              <a:gd name="T7" fmla="*/ 8060 h 1053"/>
                              <a:gd name="T8" fmla="+- 0 2807 2807"/>
                              <a:gd name="T9" fmla="*/ T8 w 6840"/>
                              <a:gd name="T10" fmla="+- 0 7884 7884"/>
                              <a:gd name="T11" fmla="*/ 7884 h 10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40" h="1053">
                                <a:moveTo>
                                  <a:pt x="6839" y="1052"/>
                                </a:moveTo>
                                <a:lnTo>
                                  <a:pt x="1198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Freeform 593"/>
                        <wps:cNvSpPr>
                          <a:spLocks/>
                        </wps:cNvSpPr>
                        <wps:spPr bwMode="auto">
                          <a:xfrm>
                            <a:off x="2801" y="4068"/>
                            <a:ext cx="2869" cy="7354"/>
                          </a:xfrm>
                          <a:custGeom>
                            <a:avLst/>
                            <a:gdLst>
                              <a:gd name="T0" fmla="+- 0 2892 2801"/>
                              <a:gd name="T1" fmla="*/ T0 w 2869"/>
                              <a:gd name="T2" fmla="+- 0 11403 4068"/>
                              <a:gd name="T3" fmla="*/ 11403 h 7354"/>
                              <a:gd name="T4" fmla="+- 0 3056 2801"/>
                              <a:gd name="T5" fmla="*/ T4 w 2869"/>
                              <a:gd name="T6" fmla="+- 0 11357 4068"/>
                              <a:gd name="T7" fmla="*/ 11357 h 7354"/>
                              <a:gd name="T8" fmla="+- 0 3212 2801"/>
                              <a:gd name="T9" fmla="*/ T8 w 2869"/>
                              <a:gd name="T10" fmla="+- 0 11304 4068"/>
                              <a:gd name="T11" fmla="*/ 11304 h 7354"/>
                              <a:gd name="T12" fmla="+- 0 3361 2801"/>
                              <a:gd name="T13" fmla="*/ T12 w 2869"/>
                              <a:gd name="T14" fmla="+- 0 11244 4068"/>
                              <a:gd name="T15" fmla="*/ 11244 h 7354"/>
                              <a:gd name="T16" fmla="+- 0 3505 2801"/>
                              <a:gd name="T17" fmla="*/ T16 w 2869"/>
                              <a:gd name="T18" fmla="+- 0 11179 4068"/>
                              <a:gd name="T19" fmla="*/ 11179 h 7354"/>
                              <a:gd name="T20" fmla="+- 0 3660 2801"/>
                              <a:gd name="T21" fmla="*/ T20 w 2869"/>
                              <a:gd name="T22" fmla="+- 0 11103 4068"/>
                              <a:gd name="T23" fmla="*/ 11103 h 7354"/>
                              <a:gd name="T24" fmla="+- 0 3808 2801"/>
                              <a:gd name="T25" fmla="*/ T24 w 2869"/>
                              <a:gd name="T26" fmla="+- 0 11025 4068"/>
                              <a:gd name="T27" fmla="*/ 11025 h 7354"/>
                              <a:gd name="T28" fmla="+- 0 3944 2801"/>
                              <a:gd name="T29" fmla="*/ T28 w 2869"/>
                              <a:gd name="T30" fmla="+- 0 10943 4068"/>
                              <a:gd name="T31" fmla="*/ 10943 h 7354"/>
                              <a:gd name="T32" fmla="+- 0 4068 2801"/>
                              <a:gd name="T33" fmla="*/ T32 w 2869"/>
                              <a:gd name="T34" fmla="+- 0 10856 4068"/>
                              <a:gd name="T35" fmla="*/ 10856 h 7354"/>
                              <a:gd name="T36" fmla="+- 0 4183 2801"/>
                              <a:gd name="T37" fmla="*/ T36 w 2869"/>
                              <a:gd name="T38" fmla="+- 0 10767 4068"/>
                              <a:gd name="T39" fmla="*/ 10767 h 7354"/>
                              <a:gd name="T40" fmla="+- 0 4301 2801"/>
                              <a:gd name="T41" fmla="*/ T40 w 2869"/>
                              <a:gd name="T42" fmla="+- 0 10675 4068"/>
                              <a:gd name="T43" fmla="*/ 10675 h 7354"/>
                              <a:gd name="T44" fmla="+- 0 4424 2801"/>
                              <a:gd name="T45" fmla="*/ T44 w 2869"/>
                              <a:gd name="T46" fmla="+- 0 10568 4068"/>
                              <a:gd name="T47" fmla="*/ 10568 h 7354"/>
                              <a:gd name="T48" fmla="+- 0 4545 2801"/>
                              <a:gd name="T49" fmla="*/ T48 w 2869"/>
                              <a:gd name="T50" fmla="+- 0 10450 4068"/>
                              <a:gd name="T51" fmla="*/ 10450 h 7354"/>
                              <a:gd name="T52" fmla="+- 0 4662 2801"/>
                              <a:gd name="T53" fmla="*/ T52 w 2869"/>
                              <a:gd name="T54" fmla="+- 0 10324 4068"/>
                              <a:gd name="T55" fmla="*/ 10324 h 7354"/>
                              <a:gd name="T56" fmla="+- 0 4773 2801"/>
                              <a:gd name="T57" fmla="*/ T56 w 2869"/>
                              <a:gd name="T58" fmla="+- 0 10192 4068"/>
                              <a:gd name="T59" fmla="*/ 10192 h 7354"/>
                              <a:gd name="T60" fmla="+- 0 4879 2801"/>
                              <a:gd name="T61" fmla="*/ T60 w 2869"/>
                              <a:gd name="T62" fmla="+- 0 10058 4068"/>
                              <a:gd name="T63" fmla="*/ 10058 h 7354"/>
                              <a:gd name="T64" fmla="+- 0 4977 2801"/>
                              <a:gd name="T65" fmla="*/ T64 w 2869"/>
                              <a:gd name="T66" fmla="+- 0 9924 4068"/>
                              <a:gd name="T67" fmla="*/ 9924 h 7354"/>
                              <a:gd name="T68" fmla="+- 0 5066 2801"/>
                              <a:gd name="T69" fmla="*/ T68 w 2869"/>
                              <a:gd name="T70" fmla="+- 0 9793 4068"/>
                              <a:gd name="T71" fmla="*/ 9793 h 7354"/>
                              <a:gd name="T72" fmla="+- 0 5146 2801"/>
                              <a:gd name="T73" fmla="*/ T72 w 2869"/>
                              <a:gd name="T74" fmla="+- 0 9667 4068"/>
                              <a:gd name="T75" fmla="*/ 9667 h 7354"/>
                              <a:gd name="T76" fmla="+- 0 5216 2801"/>
                              <a:gd name="T77" fmla="*/ T76 w 2869"/>
                              <a:gd name="T78" fmla="+- 0 9549 4068"/>
                              <a:gd name="T79" fmla="*/ 9549 h 7354"/>
                              <a:gd name="T80" fmla="+- 0 5298 2801"/>
                              <a:gd name="T81" fmla="*/ T80 w 2869"/>
                              <a:gd name="T82" fmla="+- 0 9392 4068"/>
                              <a:gd name="T83" fmla="*/ 9392 h 7354"/>
                              <a:gd name="T84" fmla="+- 0 5367 2801"/>
                              <a:gd name="T85" fmla="*/ T84 w 2869"/>
                              <a:gd name="T86" fmla="+- 0 9241 4068"/>
                              <a:gd name="T87" fmla="*/ 9241 h 7354"/>
                              <a:gd name="T88" fmla="+- 0 5430 2801"/>
                              <a:gd name="T89" fmla="*/ T88 w 2869"/>
                              <a:gd name="T90" fmla="+- 0 9086 4068"/>
                              <a:gd name="T91" fmla="*/ 9086 h 7354"/>
                              <a:gd name="T92" fmla="+- 0 5486 2801"/>
                              <a:gd name="T93" fmla="*/ T92 w 2869"/>
                              <a:gd name="T94" fmla="+- 0 8930 4068"/>
                              <a:gd name="T95" fmla="*/ 8930 h 7354"/>
                              <a:gd name="T96" fmla="+- 0 5534 2801"/>
                              <a:gd name="T97" fmla="*/ T96 w 2869"/>
                              <a:gd name="T98" fmla="+- 0 8774 4068"/>
                              <a:gd name="T99" fmla="*/ 8774 h 7354"/>
                              <a:gd name="T100" fmla="+- 0 5574 2801"/>
                              <a:gd name="T101" fmla="*/ T100 w 2869"/>
                              <a:gd name="T102" fmla="+- 0 8622 4068"/>
                              <a:gd name="T103" fmla="*/ 8622 h 7354"/>
                              <a:gd name="T104" fmla="+- 0 5605 2801"/>
                              <a:gd name="T105" fmla="*/ T104 w 2869"/>
                              <a:gd name="T106" fmla="+- 0 8477 4068"/>
                              <a:gd name="T107" fmla="*/ 8477 h 7354"/>
                              <a:gd name="T108" fmla="+- 0 5626 2801"/>
                              <a:gd name="T109" fmla="*/ T108 w 2869"/>
                              <a:gd name="T110" fmla="+- 0 8340 4068"/>
                              <a:gd name="T111" fmla="*/ 8340 h 7354"/>
                              <a:gd name="T112" fmla="+- 0 5656 2801"/>
                              <a:gd name="T113" fmla="*/ T112 w 2869"/>
                              <a:gd name="T114" fmla="+- 0 8074 4068"/>
                              <a:gd name="T115" fmla="*/ 8074 h 7354"/>
                              <a:gd name="T116" fmla="+- 0 5660 2801"/>
                              <a:gd name="T117" fmla="*/ T116 w 2869"/>
                              <a:gd name="T118" fmla="+- 0 8036 4068"/>
                              <a:gd name="T119" fmla="*/ 8036 h 7354"/>
                              <a:gd name="T120" fmla="+- 0 5668 2801"/>
                              <a:gd name="T121" fmla="*/ T120 w 2869"/>
                              <a:gd name="T122" fmla="+- 0 7787 4068"/>
                              <a:gd name="T123" fmla="*/ 7787 h 7354"/>
                              <a:gd name="T124" fmla="+- 0 5669 2801"/>
                              <a:gd name="T125" fmla="*/ T124 w 2869"/>
                              <a:gd name="T126" fmla="+- 0 7751 4068"/>
                              <a:gd name="T127" fmla="*/ 7751 h 7354"/>
                              <a:gd name="T128" fmla="+- 0 5658 2801"/>
                              <a:gd name="T129" fmla="*/ T128 w 2869"/>
                              <a:gd name="T130" fmla="+- 0 7484 4068"/>
                              <a:gd name="T131" fmla="*/ 7484 h 7354"/>
                              <a:gd name="T132" fmla="+- 0 5633 2801"/>
                              <a:gd name="T133" fmla="*/ T132 w 2869"/>
                              <a:gd name="T134" fmla="+- 0 7234 4068"/>
                              <a:gd name="T135" fmla="*/ 7234 h 7354"/>
                              <a:gd name="T136" fmla="+- 0 5596 2801"/>
                              <a:gd name="T137" fmla="*/ T136 w 2869"/>
                              <a:gd name="T138" fmla="+- 0 7002 4068"/>
                              <a:gd name="T139" fmla="*/ 7002 h 7354"/>
                              <a:gd name="T140" fmla="+- 0 5549 2801"/>
                              <a:gd name="T141" fmla="*/ T140 w 2869"/>
                              <a:gd name="T142" fmla="+- 0 6788 4068"/>
                              <a:gd name="T143" fmla="*/ 6788 h 7354"/>
                              <a:gd name="T144" fmla="+- 0 5496 2801"/>
                              <a:gd name="T145" fmla="*/ T144 w 2869"/>
                              <a:gd name="T146" fmla="+- 0 6591 4068"/>
                              <a:gd name="T147" fmla="*/ 6591 h 7354"/>
                              <a:gd name="T148" fmla="+- 0 5437 2801"/>
                              <a:gd name="T149" fmla="*/ T148 w 2869"/>
                              <a:gd name="T150" fmla="+- 0 6411 4068"/>
                              <a:gd name="T151" fmla="*/ 6411 h 7354"/>
                              <a:gd name="T152" fmla="+- 0 5374 2801"/>
                              <a:gd name="T153" fmla="*/ T152 w 2869"/>
                              <a:gd name="T154" fmla="+- 0 6250 4068"/>
                              <a:gd name="T155" fmla="*/ 6250 h 7354"/>
                              <a:gd name="T156" fmla="+- 0 5311 2801"/>
                              <a:gd name="T157" fmla="*/ T156 w 2869"/>
                              <a:gd name="T158" fmla="+- 0 6106 4068"/>
                              <a:gd name="T159" fmla="*/ 6106 h 7354"/>
                              <a:gd name="T160" fmla="+- 0 5249 2801"/>
                              <a:gd name="T161" fmla="*/ T160 w 2869"/>
                              <a:gd name="T162" fmla="+- 0 5980 4068"/>
                              <a:gd name="T163" fmla="*/ 5980 h 7354"/>
                              <a:gd name="T164" fmla="+- 0 5163 2801"/>
                              <a:gd name="T165" fmla="*/ T164 w 2869"/>
                              <a:gd name="T166" fmla="+- 0 5824 4068"/>
                              <a:gd name="T167" fmla="*/ 5824 h 7354"/>
                              <a:gd name="T168" fmla="+- 0 5072 2801"/>
                              <a:gd name="T169" fmla="*/ T168 w 2869"/>
                              <a:gd name="T170" fmla="+- 0 5680 4068"/>
                              <a:gd name="T171" fmla="*/ 5680 h 7354"/>
                              <a:gd name="T172" fmla="+- 0 5030 2801"/>
                              <a:gd name="T173" fmla="*/ T172 w 2869"/>
                              <a:gd name="T174" fmla="+- 0 5620 4068"/>
                              <a:gd name="T175" fmla="*/ 5620 h 7354"/>
                              <a:gd name="T176" fmla="+- 0 4893 2801"/>
                              <a:gd name="T177" fmla="*/ T176 w 2869"/>
                              <a:gd name="T178" fmla="+- 0 5428 4068"/>
                              <a:gd name="T179" fmla="*/ 5428 h 7354"/>
                              <a:gd name="T180" fmla="+- 0 4757 2801"/>
                              <a:gd name="T181" fmla="*/ T180 w 2869"/>
                              <a:gd name="T182" fmla="+- 0 5262 4068"/>
                              <a:gd name="T183" fmla="*/ 5262 h 7354"/>
                              <a:gd name="T184" fmla="+- 0 4616 2801"/>
                              <a:gd name="T185" fmla="*/ T184 w 2869"/>
                              <a:gd name="T186" fmla="+- 0 5110 4068"/>
                              <a:gd name="T187" fmla="*/ 5110 h 7354"/>
                              <a:gd name="T188" fmla="+- 0 4476 2801"/>
                              <a:gd name="T189" fmla="*/ T188 w 2869"/>
                              <a:gd name="T190" fmla="+- 0 4974 4068"/>
                              <a:gd name="T191" fmla="*/ 4974 h 7354"/>
                              <a:gd name="T192" fmla="+- 0 4339 2801"/>
                              <a:gd name="T193" fmla="*/ T192 w 2869"/>
                              <a:gd name="T194" fmla="+- 0 4852 4068"/>
                              <a:gd name="T195" fmla="*/ 4852 h 7354"/>
                              <a:gd name="T196" fmla="+- 0 4209 2801"/>
                              <a:gd name="T197" fmla="*/ T196 w 2869"/>
                              <a:gd name="T198" fmla="+- 0 4746 4068"/>
                              <a:gd name="T199" fmla="*/ 4746 h 7354"/>
                              <a:gd name="T200" fmla="+- 0 4089 2801"/>
                              <a:gd name="T201" fmla="*/ T200 w 2869"/>
                              <a:gd name="T202" fmla="+- 0 4655 4068"/>
                              <a:gd name="T203" fmla="*/ 4655 h 7354"/>
                              <a:gd name="T204" fmla="+- 0 3983 2801"/>
                              <a:gd name="T205" fmla="*/ T204 w 2869"/>
                              <a:gd name="T206" fmla="+- 0 4580 4068"/>
                              <a:gd name="T207" fmla="*/ 4580 h 7354"/>
                              <a:gd name="T208" fmla="+- 0 3829 2801"/>
                              <a:gd name="T209" fmla="*/ T208 w 2869"/>
                              <a:gd name="T210" fmla="+- 0 4478 4068"/>
                              <a:gd name="T211" fmla="*/ 4478 h 7354"/>
                              <a:gd name="T212" fmla="+- 0 3786 2801"/>
                              <a:gd name="T213" fmla="*/ T212 w 2869"/>
                              <a:gd name="T214" fmla="+- 0 4451 4068"/>
                              <a:gd name="T215" fmla="*/ 4451 h 7354"/>
                              <a:gd name="T216" fmla="+- 0 3637 2801"/>
                              <a:gd name="T217" fmla="*/ T216 w 2869"/>
                              <a:gd name="T218" fmla="+- 0 4366 4068"/>
                              <a:gd name="T219" fmla="*/ 4366 h 7354"/>
                              <a:gd name="T220" fmla="+- 0 3481 2801"/>
                              <a:gd name="T221" fmla="*/ T220 w 2869"/>
                              <a:gd name="T222" fmla="+- 0 4289 4068"/>
                              <a:gd name="T223" fmla="*/ 4289 h 7354"/>
                              <a:gd name="T224" fmla="+- 0 3323 2801"/>
                              <a:gd name="T225" fmla="*/ T224 w 2869"/>
                              <a:gd name="T226" fmla="+- 0 4222 4068"/>
                              <a:gd name="T227" fmla="*/ 4222 h 7354"/>
                              <a:gd name="T228" fmla="+- 0 3167 2801"/>
                              <a:gd name="T229" fmla="*/ T228 w 2869"/>
                              <a:gd name="T230" fmla="+- 0 4165 4068"/>
                              <a:gd name="T231" fmla="*/ 4165 h 7354"/>
                              <a:gd name="T232" fmla="+- 0 3017 2801"/>
                              <a:gd name="T233" fmla="*/ T232 w 2869"/>
                              <a:gd name="T234" fmla="+- 0 4118 4068"/>
                              <a:gd name="T235" fmla="*/ 4118 h 7354"/>
                              <a:gd name="T236" fmla="+- 0 2878 2801"/>
                              <a:gd name="T237" fmla="*/ T236 w 2869"/>
                              <a:gd name="T238" fmla="+- 0 4082 4068"/>
                              <a:gd name="T239" fmla="*/ 4082 h 7354"/>
                              <a:gd name="T240" fmla="+- 0 2827 2801"/>
                              <a:gd name="T241" fmla="*/ T240 w 2869"/>
                              <a:gd name="T242" fmla="+- 0 4074 4068"/>
                              <a:gd name="T243" fmla="*/ 4074 h 7354"/>
                              <a:gd name="T244" fmla="+- 0 2820 2801"/>
                              <a:gd name="T245" fmla="*/ T244 w 2869"/>
                              <a:gd name="T246" fmla="+- 0 4072 4068"/>
                              <a:gd name="T247" fmla="*/ 4072 h 73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69" h="7354">
                                <a:moveTo>
                                  <a:pt x="6" y="7353"/>
                                </a:moveTo>
                                <a:lnTo>
                                  <a:pt x="91" y="7335"/>
                                </a:lnTo>
                                <a:lnTo>
                                  <a:pt x="174" y="7313"/>
                                </a:lnTo>
                                <a:lnTo>
                                  <a:pt x="255" y="7289"/>
                                </a:lnTo>
                                <a:lnTo>
                                  <a:pt x="334" y="7264"/>
                                </a:lnTo>
                                <a:lnTo>
                                  <a:pt x="411" y="7236"/>
                                </a:lnTo>
                                <a:lnTo>
                                  <a:pt x="486" y="7207"/>
                                </a:lnTo>
                                <a:lnTo>
                                  <a:pt x="560" y="7176"/>
                                </a:lnTo>
                                <a:lnTo>
                                  <a:pt x="633" y="7144"/>
                                </a:lnTo>
                                <a:lnTo>
                                  <a:pt x="704" y="7111"/>
                                </a:lnTo>
                                <a:lnTo>
                                  <a:pt x="783" y="7073"/>
                                </a:lnTo>
                                <a:lnTo>
                                  <a:pt x="859" y="7035"/>
                                </a:lnTo>
                                <a:lnTo>
                                  <a:pt x="934" y="6996"/>
                                </a:lnTo>
                                <a:lnTo>
                                  <a:pt x="1007" y="6957"/>
                                </a:lnTo>
                                <a:lnTo>
                                  <a:pt x="1076" y="6917"/>
                                </a:lnTo>
                                <a:lnTo>
                                  <a:pt x="1143" y="6875"/>
                                </a:lnTo>
                                <a:lnTo>
                                  <a:pt x="1206" y="6832"/>
                                </a:lnTo>
                                <a:lnTo>
                                  <a:pt x="1267" y="6788"/>
                                </a:lnTo>
                                <a:lnTo>
                                  <a:pt x="1326" y="6743"/>
                                </a:lnTo>
                                <a:lnTo>
                                  <a:pt x="1382" y="6699"/>
                                </a:lnTo>
                                <a:lnTo>
                                  <a:pt x="1437" y="6656"/>
                                </a:lnTo>
                                <a:lnTo>
                                  <a:pt x="1500" y="6607"/>
                                </a:lnTo>
                                <a:lnTo>
                                  <a:pt x="1562" y="6555"/>
                                </a:lnTo>
                                <a:lnTo>
                                  <a:pt x="1623" y="6500"/>
                                </a:lnTo>
                                <a:lnTo>
                                  <a:pt x="1684" y="6442"/>
                                </a:lnTo>
                                <a:lnTo>
                                  <a:pt x="1744" y="6382"/>
                                </a:lnTo>
                                <a:lnTo>
                                  <a:pt x="1803" y="6319"/>
                                </a:lnTo>
                                <a:lnTo>
                                  <a:pt x="1861" y="6256"/>
                                </a:lnTo>
                                <a:lnTo>
                                  <a:pt x="1917" y="6191"/>
                                </a:lnTo>
                                <a:lnTo>
                                  <a:pt x="1972" y="6124"/>
                                </a:lnTo>
                                <a:lnTo>
                                  <a:pt x="2026" y="6058"/>
                                </a:lnTo>
                                <a:lnTo>
                                  <a:pt x="2078" y="5990"/>
                                </a:lnTo>
                                <a:lnTo>
                                  <a:pt x="2128" y="5923"/>
                                </a:lnTo>
                                <a:lnTo>
                                  <a:pt x="2176" y="5856"/>
                                </a:lnTo>
                                <a:lnTo>
                                  <a:pt x="2221" y="5790"/>
                                </a:lnTo>
                                <a:lnTo>
                                  <a:pt x="2265" y="5725"/>
                                </a:lnTo>
                                <a:lnTo>
                                  <a:pt x="2306" y="5661"/>
                                </a:lnTo>
                                <a:lnTo>
                                  <a:pt x="2345" y="5599"/>
                                </a:lnTo>
                                <a:lnTo>
                                  <a:pt x="2382" y="5539"/>
                                </a:lnTo>
                                <a:lnTo>
                                  <a:pt x="2415" y="5481"/>
                                </a:lnTo>
                                <a:lnTo>
                                  <a:pt x="2446" y="5425"/>
                                </a:lnTo>
                                <a:lnTo>
                                  <a:pt x="2497" y="5324"/>
                                </a:lnTo>
                                <a:lnTo>
                                  <a:pt x="2532" y="5249"/>
                                </a:lnTo>
                                <a:lnTo>
                                  <a:pt x="2566" y="5173"/>
                                </a:lnTo>
                                <a:lnTo>
                                  <a:pt x="2598" y="5096"/>
                                </a:lnTo>
                                <a:lnTo>
                                  <a:pt x="2629" y="5018"/>
                                </a:lnTo>
                                <a:lnTo>
                                  <a:pt x="2658" y="4940"/>
                                </a:lnTo>
                                <a:lnTo>
                                  <a:pt x="2685" y="4862"/>
                                </a:lnTo>
                                <a:lnTo>
                                  <a:pt x="2710" y="4784"/>
                                </a:lnTo>
                                <a:lnTo>
                                  <a:pt x="2733" y="4706"/>
                                </a:lnTo>
                                <a:lnTo>
                                  <a:pt x="2754" y="4630"/>
                                </a:lnTo>
                                <a:lnTo>
                                  <a:pt x="2773" y="4554"/>
                                </a:lnTo>
                                <a:lnTo>
                                  <a:pt x="2790" y="4481"/>
                                </a:lnTo>
                                <a:lnTo>
                                  <a:pt x="2804" y="4409"/>
                                </a:lnTo>
                                <a:lnTo>
                                  <a:pt x="2816" y="4339"/>
                                </a:lnTo>
                                <a:lnTo>
                                  <a:pt x="2825" y="4272"/>
                                </a:lnTo>
                                <a:lnTo>
                                  <a:pt x="2845" y="4096"/>
                                </a:lnTo>
                                <a:lnTo>
                                  <a:pt x="2855" y="4006"/>
                                </a:lnTo>
                                <a:lnTo>
                                  <a:pt x="2858" y="3973"/>
                                </a:lnTo>
                                <a:lnTo>
                                  <a:pt x="2859" y="3968"/>
                                </a:lnTo>
                                <a:lnTo>
                                  <a:pt x="2864" y="3803"/>
                                </a:lnTo>
                                <a:lnTo>
                                  <a:pt x="2867" y="3719"/>
                                </a:lnTo>
                                <a:lnTo>
                                  <a:pt x="2868" y="3687"/>
                                </a:lnTo>
                                <a:lnTo>
                                  <a:pt x="2868" y="3683"/>
                                </a:lnTo>
                                <a:lnTo>
                                  <a:pt x="2864" y="3547"/>
                                </a:lnTo>
                                <a:lnTo>
                                  <a:pt x="2857" y="3416"/>
                                </a:lnTo>
                                <a:lnTo>
                                  <a:pt x="2846" y="3289"/>
                                </a:lnTo>
                                <a:lnTo>
                                  <a:pt x="2832" y="3166"/>
                                </a:lnTo>
                                <a:lnTo>
                                  <a:pt x="2814" y="3048"/>
                                </a:lnTo>
                                <a:lnTo>
                                  <a:pt x="2795" y="2934"/>
                                </a:lnTo>
                                <a:lnTo>
                                  <a:pt x="2773" y="2825"/>
                                </a:lnTo>
                                <a:lnTo>
                                  <a:pt x="2748" y="2720"/>
                                </a:lnTo>
                                <a:lnTo>
                                  <a:pt x="2722" y="2619"/>
                                </a:lnTo>
                                <a:lnTo>
                                  <a:pt x="2695" y="2523"/>
                                </a:lnTo>
                                <a:lnTo>
                                  <a:pt x="2666" y="2431"/>
                                </a:lnTo>
                                <a:lnTo>
                                  <a:pt x="2636" y="2343"/>
                                </a:lnTo>
                                <a:lnTo>
                                  <a:pt x="2605" y="2260"/>
                                </a:lnTo>
                                <a:lnTo>
                                  <a:pt x="2573" y="2182"/>
                                </a:lnTo>
                                <a:lnTo>
                                  <a:pt x="2542" y="2108"/>
                                </a:lnTo>
                                <a:lnTo>
                                  <a:pt x="2510" y="2038"/>
                                </a:lnTo>
                                <a:lnTo>
                                  <a:pt x="2479" y="1973"/>
                                </a:lnTo>
                                <a:lnTo>
                                  <a:pt x="2448" y="1912"/>
                                </a:lnTo>
                                <a:lnTo>
                                  <a:pt x="2418" y="1855"/>
                                </a:lnTo>
                                <a:lnTo>
                                  <a:pt x="2362" y="1756"/>
                                </a:lnTo>
                                <a:lnTo>
                                  <a:pt x="2312" y="1675"/>
                                </a:lnTo>
                                <a:lnTo>
                                  <a:pt x="2271" y="1612"/>
                                </a:lnTo>
                                <a:lnTo>
                                  <a:pt x="2240" y="1567"/>
                                </a:lnTo>
                                <a:lnTo>
                                  <a:pt x="2229" y="1552"/>
                                </a:lnTo>
                                <a:lnTo>
                                  <a:pt x="2158" y="1449"/>
                                </a:lnTo>
                                <a:lnTo>
                                  <a:pt x="2092" y="1360"/>
                                </a:lnTo>
                                <a:lnTo>
                                  <a:pt x="2025" y="1275"/>
                                </a:lnTo>
                                <a:lnTo>
                                  <a:pt x="1956" y="1194"/>
                                </a:lnTo>
                                <a:lnTo>
                                  <a:pt x="1886" y="1116"/>
                                </a:lnTo>
                                <a:lnTo>
                                  <a:pt x="1815" y="1042"/>
                                </a:lnTo>
                                <a:lnTo>
                                  <a:pt x="1745" y="972"/>
                                </a:lnTo>
                                <a:lnTo>
                                  <a:pt x="1675" y="906"/>
                                </a:lnTo>
                                <a:lnTo>
                                  <a:pt x="1606" y="843"/>
                                </a:lnTo>
                                <a:lnTo>
                                  <a:pt x="1538" y="784"/>
                                </a:lnTo>
                                <a:lnTo>
                                  <a:pt x="1472" y="729"/>
                                </a:lnTo>
                                <a:lnTo>
                                  <a:pt x="1408" y="678"/>
                                </a:lnTo>
                                <a:lnTo>
                                  <a:pt x="1346" y="631"/>
                                </a:lnTo>
                                <a:lnTo>
                                  <a:pt x="1288" y="587"/>
                                </a:lnTo>
                                <a:lnTo>
                                  <a:pt x="1233" y="548"/>
                                </a:lnTo>
                                <a:lnTo>
                                  <a:pt x="1182" y="512"/>
                                </a:lnTo>
                                <a:lnTo>
                                  <a:pt x="1094" y="453"/>
                                </a:lnTo>
                                <a:lnTo>
                                  <a:pt x="1028" y="410"/>
                                </a:lnTo>
                                <a:lnTo>
                                  <a:pt x="1003" y="395"/>
                                </a:lnTo>
                                <a:lnTo>
                                  <a:pt x="985" y="383"/>
                                </a:lnTo>
                                <a:lnTo>
                                  <a:pt x="912" y="339"/>
                                </a:lnTo>
                                <a:lnTo>
                                  <a:pt x="836" y="298"/>
                                </a:lnTo>
                                <a:lnTo>
                                  <a:pt x="758" y="258"/>
                                </a:lnTo>
                                <a:lnTo>
                                  <a:pt x="680" y="221"/>
                                </a:lnTo>
                                <a:lnTo>
                                  <a:pt x="601" y="187"/>
                                </a:lnTo>
                                <a:lnTo>
                                  <a:pt x="522" y="154"/>
                                </a:lnTo>
                                <a:lnTo>
                                  <a:pt x="444" y="124"/>
                                </a:lnTo>
                                <a:lnTo>
                                  <a:pt x="366" y="97"/>
                                </a:lnTo>
                                <a:lnTo>
                                  <a:pt x="290" y="72"/>
                                </a:lnTo>
                                <a:lnTo>
                                  <a:pt x="216" y="50"/>
                                </a:lnTo>
                                <a:lnTo>
                                  <a:pt x="145" y="31"/>
                                </a:lnTo>
                                <a:lnTo>
                                  <a:pt x="77" y="14"/>
                                </a:lnTo>
                                <a:lnTo>
                                  <a:pt x="43" y="8"/>
                                </a:lnTo>
                                <a:lnTo>
                                  <a:pt x="26" y="6"/>
                                </a:lnTo>
                                <a:lnTo>
                                  <a:pt x="20" y="5"/>
                                </a:lnTo>
                                <a:lnTo>
                                  <a:pt x="19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3178" y="2219"/>
                            <a:ext cx="0" cy="1555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5094" y="2228"/>
                            <a:ext cx="0" cy="3898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Line 590"/>
                        <wps:cNvCnPr>
                          <a:cxnSpLocks noChangeShapeType="1"/>
                        </wps:cNvCnPr>
                        <wps:spPr bwMode="auto">
                          <a:xfrm>
                            <a:off x="7857" y="2223"/>
                            <a:ext cx="0" cy="4665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Freeform 589"/>
                        <wps:cNvSpPr>
                          <a:spLocks/>
                        </wps:cNvSpPr>
                        <wps:spPr bwMode="auto">
                          <a:xfrm>
                            <a:off x="8505" y="2219"/>
                            <a:ext cx="1080" cy="1494"/>
                          </a:xfrm>
                          <a:custGeom>
                            <a:avLst/>
                            <a:gdLst>
                              <a:gd name="T0" fmla="+- 0 9584 8505"/>
                              <a:gd name="T1" fmla="*/ T0 w 1080"/>
                              <a:gd name="T2" fmla="+- 0 3712 2219"/>
                              <a:gd name="T3" fmla="*/ 3712 h 1494"/>
                              <a:gd name="T4" fmla="+- 0 9544 8505"/>
                              <a:gd name="T5" fmla="*/ T4 w 1080"/>
                              <a:gd name="T6" fmla="+- 0 3636 2219"/>
                              <a:gd name="T7" fmla="*/ 3636 h 1494"/>
                              <a:gd name="T8" fmla="+- 0 9502 8505"/>
                              <a:gd name="T9" fmla="*/ T8 w 1080"/>
                              <a:gd name="T10" fmla="+- 0 3560 2219"/>
                              <a:gd name="T11" fmla="*/ 3560 h 1494"/>
                              <a:gd name="T12" fmla="+- 0 9460 8505"/>
                              <a:gd name="T13" fmla="*/ T12 w 1080"/>
                              <a:gd name="T14" fmla="+- 0 3484 2219"/>
                              <a:gd name="T15" fmla="*/ 3484 h 1494"/>
                              <a:gd name="T16" fmla="+- 0 9416 8505"/>
                              <a:gd name="T17" fmla="*/ T16 w 1080"/>
                              <a:gd name="T18" fmla="+- 0 3408 2219"/>
                              <a:gd name="T19" fmla="*/ 3408 h 1494"/>
                              <a:gd name="T20" fmla="+- 0 9372 8505"/>
                              <a:gd name="T21" fmla="*/ T20 w 1080"/>
                              <a:gd name="T22" fmla="+- 0 3332 2219"/>
                              <a:gd name="T23" fmla="*/ 3332 h 1494"/>
                              <a:gd name="T24" fmla="+- 0 9328 8505"/>
                              <a:gd name="T25" fmla="*/ T24 w 1080"/>
                              <a:gd name="T26" fmla="+- 0 3257 2219"/>
                              <a:gd name="T27" fmla="*/ 3257 h 1494"/>
                              <a:gd name="T28" fmla="+- 0 9283 8505"/>
                              <a:gd name="T29" fmla="*/ T28 w 1080"/>
                              <a:gd name="T30" fmla="+- 0 3183 2219"/>
                              <a:gd name="T31" fmla="*/ 3183 h 1494"/>
                              <a:gd name="T32" fmla="+- 0 9238 8505"/>
                              <a:gd name="T33" fmla="*/ T32 w 1080"/>
                              <a:gd name="T34" fmla="+- 0 3111 2219"/>
                              <a:gd name="T35" fmla="*/ 3111 h 1494"/>
                              <a:gd name="T36" fmla="+- 0 9192 8505"/>
                              <a:gd name="T37" fmla="*/ T36 w 1080"/>
                              <a:gd name="T38" fmla="+- 0 3040 2219"/>
                              <a:gd name="T39" fmla="*/ 3040 h 1494"/>
                              <a:gd name="T40" fmla="+- 0 9147 8505"/>
                              <a:gd name="T41" fmla="*/ T40 w 1080"/>
                              <a:gd name="T42" fmla="+- 0 2972 2219"/>
                              <a:gd name="T43" fmla="*/ 2972 h 1494"/>
                              <a:gd name="T44" fmla="+- 0 9102 8505"/>
                              <a:gd name="T45" fmla="*/ T44 w 1080"/>
                              <a:gd name="T46" fmla="+- 0 2905 2219"/>
                              <a:gd name="T47" fmla="*/ 2905 h 1494"/>
                              <a:gd name="T48" fmla="+- 0 9056 8505"/>
                              <a:gd name="T49" fmla="*/ T48 w 1080"/>
                              <a:gd name="T50" fmla="+- 0 2841 2219"/>
                              <a:gd name="T51" fmla="*/ 2841 h 1494"/>
                              <a:gd name="T52" fmla="+- 0 9012 8505"/>
                              <a:gd name="T53" fmla="*/ T52 w 1080"/>
                              <a:gd name="T54" fmla="+- 0 2780 2219"/>
                              <a:gd name="T55" fmla="*/ 2780 h 1494"/>
                              <a:gd name="T56" fmla="+- 0 8967 8505"/>
                              <a:gd name="T57" fmla="*/ T56 w 1080"/>
                              <a:gd name="T58" fmla="+- 0 2722 2219"/>
                              <a:gd name="T59" fmla="*/ 2722 h 1494"/>
                              <a:gd name="T60" fmla="+- 0 8923 8505"/>
                              <a:gd name="T61" fmla="*/ T60 w 1080"/>
                              <a:gd name="T62" fmla="+- 0 2668 2219"/>
                              <a:gd name="T63" fmla="*/ 2668 h 1494"/>
                              <a:gd name="T64" fmla="+- 0 8880 8505"/>
                              <a:gd name="T65" fmla="*/ T64 w 1080"/>
                              <a:gd name="T66" fmla="+- 0 2617 2219"/>
                              <a:gd name="T67" fmla="*/ 2617 h 1494"/>
                              <a:gd name="T68" fmla="+- 0 8863 8505"/>
                              <a:gd name="T69" fmla="*/ T68 w 1080"/>
                              <a:gd name="T70" fmla="+- 0 2596 2219"/>
                              <a:gd name="T71" fmla="*/ 2596 h 1494"/>
                              <a:gd name="T72" fmla="+- 0 8850 8505"/>
                              <a:gd name="T73" fmla="*/ T72 w 1080"/>
                              <a:gd name="T74" fmla="+- 0 2582 2219"/>
                              <a:gd name="T75" fmla="*/ 2582 h 1494"/>
                              <a:gd name="T76" fmla="+- 0 8839 8505"/>
                              <a:gd name="T77" fmla="*/ T76 w 1080"/>
                              <a:gd name="T78" fmla="+- 0 2568 2219"/>
                              <a:gd name="T79" fmla="*/ 2568 h 1494"/>
                              <a:gd name="T80" fmla="+- 0 8824 8505"/>
                              <a:gd name="T81" fmla="*/ T80 w 1080"/>
                              <a:gd name="T82" fmla="+- 0 2551 2219"/>
                              <a:gd name="T83" fmla="*/ 2551 h 1494"/>
                              <a:gd name="T84" fmla="+- 0 8803 8505"/>
                              <a:gd name="T85" fmla="*/ T84 w 1080"/>
                              <a:gd name="T86" fmla="+- 0 2526 2219"/>
                              <a:gd name="T87" fmla="*/ 2526 h 1494"/>
                              <a:gd name="T88" fmla="+- 0 8788 8505"/>
                              <a:gd name="T89" fmla="*/ T88 w 1080"/>
                              <a:gd name="T90" fmla="+- 0 2508 2219"/>
                              <a:gd name="T91" fmla="*/ 2508 h 1494"/>
                              <a:gd name="T92" fmla="+- 0 8776 8505"/>
                              <a:gd name="T93" fmla="*/ T92 w 1080"/>
                              <a:gd name="T94" fmla="+- 0 2495 2219"/>
                              <a:gd name="T95" fmla="*/ 2495 h 1494"/>
                              <a:gd name="T96" fmla="+- 0 8766 8505"/>
                              <a:gd name="T97" fmla="*/ T96 w 1080"/>
                              <a:gd name="T98" fmla="+- 0 2484 2219"/>
                              <a:gd name="T99" fmla="*/ 2484 h 1494"/>
                              <a:gd name="T100" fmla="+- 0 8740 8505"/>
                              <a:gd name="T101" fmla="*/ T100 w 1080"/>
                              <a:gd name="T102" fmla="+- 0 2454 2219"/>
                              <a:gd name="T103" fmla="*/ 2454 h 1494"/>
                              <a:gd name="T104" fmla="+- 0 8692 8505"/>
                              <a:gd name="T105" fmla="*/ T104 w 1080"/>
                              <a:gd name="T106" fmla="+- 0 2400 2219"/>
                              <a:gd name="T107" fmla="*/ 2400 h 1494"/>
                              <a:gd name="T108" fmla="+- 0 8630 8505"/>
                              <a:gd name="T109" fmla="*/ T108 w 1080"/>
                              <a:gd name="T110" fmla="+- 0 2334 2219"/>
                              <a:gd name="T111" fmla="*/ 2334 h 1494"/>
                              <a:gd name="T112" fmla="+- 0 8565 8505"/>
                              <a:gd name="T113" fmla="*/ T112 w 1080"/>
                              <a:gd name="T114" fmla="+- 0 2270 2219"/>
                              <a:gd name="T115" fmla="*/ 2270 h 1494"/>
                              <a:gd name="T116" fmla="+- 0 8505 8505"/>
                              <a:gd name="T117" fmla="*/ T116 w 1080"/>
                              <a:gd name="T118" fmla="+- 0 2219 2219"/>
                              <a:gd name="T119" fmla="*/ 2219 h 14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1080" h="1494">
                                <a:moveTo>
                                  <a:pt x="1079" y="1493"/>
                                </a:moveTo>
                                <a:lnTo>
                                  <a:pt x="1039" y="1417"/>
                                </a:lnTo>
                                <a:lnTo>
                                  <a:pt x="997" y="1341"/>
                                </a:lnTo>
                                <a:lnTo>
                                  <a:pt x="955" y="1265"/>
                                </a:lnTo>
                                <a:lnTo>
                                  <a:pt x="911" y="1189"/>
                                </a:lnTo>
                                <a:lnTo>
                                  <a:pt x="867" y="1113"/>
                                </a:lnTo>
                                <a:lnTo>
                                  <a:pt x="823" y="1038"/>
                                </a:lnTo>
                                <a:lnTo>
                                  <a:pt x="778" y="964"/>
                                </a:lnTo>
                                <a:lnTo>
                                  <a:pt x="733" y="892"/>
                                </a:lnTo>
                                <a:lnTo>
                                  <a:pt x="687" y="821"/>
                                </a:lnTo>
                                <a:lnTo>
                                  <a:pt x="642" y="753"/>
                                </a:lnTo>
                                <a:lnTo>
                                  <a:pt x="597" y="686"/>
                                </a:lnTo>
                                <a:lnTo>
                                  <a:pt x="551" y="622"/>
                                </a:lnTo>
                                <a:lnTo>
                                  <a:pt x="507" y="561"/>
                                </a:lnTo>
                                <a:lnTo>
                                  <a:pt x="462" y="503"/>
                                </a:lnTo>
                                <a:lnTo>
                                  <a:pt x="418" y="449"/>
                                </a:lnTo>
                                <a:lnTo>
                                  <a:pt x="375" y="398"/>
                                </a:lnTo>
                                <a:lnTo>
                                  <a:pt x="358" y="377"/>
                                </a:lnTo>
                                <a:lnTo>
                                  <a:pt x="345" y="363"/>
                                </a:lnTo>
                                <a:lnTo>
                                  <a:pt x="334" y="349"/>
                                </a:lnTo>
                                <a:lnTo>
                                  <a:pt x="319" y="332"/>
                                </a:lnTo>
                                <a:lnTo>
                                  <a:pt x="298" y="307"/>
                                </a:lnTo>
                                <a:lnTo>
                                  <a:pt x="283" y="289"/>
                                </a:lnTo>
                                <a:lnTo>
                                  <a:pt x="271" y="276"/>
                                </a:lnTo>
                                <a:lnTo>
                                  <a:pt x="261" y="265"/>
                                </a:lnTo>
                                <a:lnTo>
                                  <a:pt x="235" y="235"/>
                                </a:lnTo>
                                <a:lnTo>
                                  <a:pt x="187" y="181"/>
                                </a:lnTo>
                                <a:lnTo>
                                  <a:pt x="125" y="115"/>
                                </a:lnTo>
                                <a:lnTo>
                                  <a:pt x="60" y="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5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9652" y="2456"/>
                            <a:ext cx="0" cy="4683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587"/>
                        <wps:cNvCnPr>
                          <a:cxnSpLocks noChangeShapeType="1"/>
                        </wps:cNvCnPr>
                        <wps:spPr bwMode="auto">
                          <a:xfrm>
                            <a:off x="9627" y="4020"/>
                            <a:ext cx="0" cy="3277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586"/>
                        <wps:cNvCnPr>
                          <a:cxnSpLocks noChangeShapeType="1"/>
                        </wps:cNvCnPr>
                        <wps:spPr bwMode="auto">
                          <a:xfrm>
                            <a:off x="9228" y="1457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585"/>
                        <wps:cNvCnPr>
                          <a:cxnSpLocks noChangeShapeType="1"/>
                        </wps:cNvCnPr>
                        <wps:spPr bwMode="auto">
                          <a:xfrm>
                            <a:off x="5874" y="1465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Line 584"/>
                        <wps:cNvCnPr>
                          <a:cxnSpLocks noChangeShapeType="1"/>
                        </wps:cNvCnPr>
                        <wps:spPr bwMode="auto">
                          <a:xfrm>
                            <a:off x="4556" y="1456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Freeform 583"/>
                        <wps:cNvSpPr>
                          <a:spLocks/>
                        </wps:cNvSpPr>
                        <wps:spPr bwMode="auto">
                          <a:xfrm>
                            <a:off x="2797" y="5788"/>
                            <a:ext cx="1237" cy="3921"/>
                          </a:xfrm>
                          <a:custGeom>
                            <a:avLst/>
                            <a:gdLst>
                              <a:gd name="T0" fmla="+- 0 2807 2797"/>
                              <a:gd name="T1" fmla="*/ T0 w 1237"/>
                              <a:gd name="T2" fmla="+- 0 9705 5789"/>
                              <a:gd name="T3" fmla="*/ 9705 h 3921"/>
                              <a:gd name="T4" fmla="+- 0 2820 2797"/>
                              <a:gd name="T5" fmla="*/ T4 w 1237"/>
                              <a:gd name="T6" fmla="+- 0 9700 5789"/>
                              <a:gd name="T7" fmla="*/ 9700 h 3921"/>
                              <a:gd name="T8" fmla="+- 0 2871 2797"/>
                              <a:gd name="T9" fmla="*/ T8 w 1237"/>
                              <a:gd name="T10" fmla="+- 0 9680 5789"/>
                              <a:gd name="T11" fmla="*/ 9680 h 3921"/>
                              <a:gd name="T12" fmla="+- 0 2915 2797"/>
                              <a:gd name="T13" fmla="*/ T12 w 1237"/>
                              <a:gd name="T14" fmla="+- 0 9658 5789"/>
                              <a:gd name="T15" fmla="*/ 9658 h 3921"/>
                              <a:gd name="T16" fmla="+- 0 3044 2797"/>
                              <a:gd name="T17" fmla="*/ T16 w 1237"/>
                              <a:gd name="T18" fmla="+- 0 9577 5789"/>
                              <a:gd name="T19" fmla="*/ 9577 h 3921"/>
                              <a:gd name="T20" fmla="+- 0 3195 2797"/>
                              <a:gd name="T21" fmla="*/ T20 w 1237"/>
                              <a:gd name="T22" fmla="+- 0 9467 5789"/>
                              <a:gd name="T23" fmla="*/ 9467 h 3921"/>
                              <a:gd name="T24" fmla="+- 0 3302 2797"/>
                              <a:gd name="T25" fmla="*/ T24 w 1237"/>
                              <a:gd name="T26" fmla="+- 0 9377 5789"/>
                              <a:gd name="T27" fmla="*/ 9377 h 3921"/>
                              <a:gd name="T28" fmla="+- 0 3411 2797"/>
                              <a:gd name="T29" fmla="*/ T28 w 1237"/>
                              <a:gd name="T30" fmla="+- 0 9273 5789"/>
                              <a:gd name="T31" fmla="*/ 9273 h 3921"/>
                              <a:gd name="T32" fmla="+- 0 3520 2797"/>
                              <a:gd name="T33" fmla="*/ T32 w 1237"/>
                              <a:gd name="T34" fmla="+- 0 9154 5789"/>
                              <a:gd name="T35" fmla="*/ 9154 h 3921"/>
                              <a:gd name="T36" fmla="+- 0 3625 2797"/>
                              <a:gd name="T37" fmla="*/ T36 w 1237"/>
                              <a:gd name="T38" fmla="+- 0 9022 5789"/>
                              <a:gd name="T39" fmla="*/ 9022 h 3921"/>
                              <a:gd name="T40" fmla="+- 0 3724 2797"/>
                              <a:gd name="T41" fmla="*/ T40 w 1237"/>
                              <a:gd name="T42" fmla="+- 0 8876 5789"/>
                              <a:gd name="T43" fmla="*/ 8876 h 3921"/>
                              <a:gd name="T44" fmla="+- 0 3814 2797"/>
                              <a:gd name="T45" fmla="*/ T44 w 1237"/>
                              <a:gd name="T46" fmla="+- 0 8715 5789"/>
                              <a:gd name="T47" fmla="*/ 8715 h 3921"/>
                              <a:gd name="T48" fmla="+- 0 3891 2797"/>
                              <a:gd name="T49" fmla="*/ T48 w 1237"/>
                              <a:gd name="T50" fmla="+- 0 8539 5789"/>
                              <a:gd name="T51" fmla="*/ 8539 h 3921"/>
                              <a:gd name="T52" fmla="+- 0 3953 2797"/>
                              <a:gd name="T53" fmla="*/ T52 w 1237"/>
                              <a:gd name="T54" fmla="+- 0 8349 5789"/>
                              <a:gd name="T55" fmla="*/ 8349 h 3921"/>
                              <a:gd name="T56" fmla="+- 0 3982 2797"/>
                              <a:gd name="T57" fmla="*/ T56 w 1237"/>
                              <a:gd name="T58" fmla="+- 0 8223 5789"/>
                              <a:gd name="T59" fmla="*/ 8223 h 3921"/>
                              <a:gd name="T60" fmla="+- 0 4007 2797"/>
                              <a:gd name="T61" fmla="*/ T60 w 1237"/>
                              <a:gd name="T62" fmla="+- 0 8070 5789"/>
                              <a:gd name="T63" fmla="*/ 8070 h 3921"/>
                              <a:gd name="T64" fmla="+- 0 4025 2797"/>
                              <a:gd name="T65" fmla="*/ T64 w 1237"/>
                              <a:gd name="T66" fmla="+- 0 7901 5789"/>
                              <a:gd name="T67" fmla="*/ 7901 h 3921"/>
                              <a:gd name="T68" fmla="+- 0 4033 2797"/>
                              <a:gd name="T69" fmla="*/ T68 w 1237"/>
                              <a:gd name="T70" fmla="+- 0 7730 5789"/>
                              <a:gd name="T71" fmla="*/ 7730 h 3921"/>
                              <a:gd name="T72" fmla="+- 0 4031 2797"/>
                              <a:gd name="T73" fmla="*/ T72 w 1237"/>
                              <a:gd name="T74" fmla="+- 0 7567 5789"/>
                              <a:gd name="T75" fmla="*/ 7567 h 3921"/>
                              <a:gd name="T76" fmla="+- 0 4015 2797"/>
                              <a:gd name="T77" fmla="*/ T76 w 1237"/>
                              <a:gd name="T78" fmla="+- 0 7424 5789"/>
                              <a:gd name="T79" fmla="*/ 7424 h 3921"/>
                              <a:gd name="T80" fmla="+- 0 3979 2797"/>
                              <a:gd name="T81" fmla="*/ T80 w 1237"/>
                              <a:gd name="T82" fmla="+- 0 7263 5789"/>
                              <a:gd name="T83" fmla="*/ 7263 h 3921"/>
                              <a:gd name="T84" fmla="+- 0 3941 2797"/>
                              <a:gd name="T85" fmla="*/ T84 w 1237"/>
                              <a:gd name="T86" fmla="+- 0 7123 5789"/>
                              <a:gd name="T87" fmla="*/ 7123 h 3921"/>
                              <a:gd name="T88" fmla="+- 0 3888 2797"/>
                              <a:gd name="T89" fmla="*/ T88 w 1237"/>
                              <a:gd name="T90" fmla="+- 0 6965 5789"/>
                              <a:gd name="T91" fmla="*/ 6965 h 3921"/>
                              <a:gd name="T92" fmla="+- 0 3817 2797"/>
                              <a:gd name="T93" fmla="*/ T92 w 1237"/>
                              <a:gd name="T94" fmla="+- 0 6792 5789"/>
                              <a:gd name="T95" fmla="*/ 6792 h 3921"/>
                              <a:gd name="T96" fmla="+- 0 3726 2797"/>
                              <a:gd name="T97" fmla="*/ T96 w 1237"/>
                              <a:gd name="T98" fmla="+- 0 6611 5789"/>
                              <a:gd name="T99" fmla="*/ 6611 h 3921"/>
                              <a:gd name="T100" fmla="+- 0 3637 2797"/>
                              <a:gd name="T101" fmla="*/ T100 w 1237"/>
                              <a:gd name="T102" fmla="+- 0 6467 5789"/>
                              <a:gd name="T103" fmla="*/ 6467 h 3921"/>
                              <a:gd name="T104" fmla="+- 0 3525 2797"/>
                              <a:gd name="T105" fmla="*/ T104 w 1237"/>
                              <a:gd name="T106" fmla="+- 0 6321 5789"/>
                              <a:gd name="T107" fmla="*/ 6321 h 3921"/>
                              <a:gd name="T108" fmla="+- 0 3408 2797"/>
                              <a:gd name="T109" fmla="*/ T108 w 1237"/>
                              <a:gd name="T110" fmla="+- 0 6195 5789"/>
                              <a:gd name="T111" fmla="*/ 6195 h 3921"/>
                              <a:gd name="T112" fmla="+- 0 3257 2797"/>
                              <a:gd name="T113" fmla="*/ T112 w 1237"/>
                              <a:gd name="T114" fmla="+- 0 6059 5789"/>
                              <a:gd name="T115" fmla="*/ 6059 h 3921"/>
                              <a:gd name="T116" fmla="+- 0 3070 2797"/>
                              <a:gd name="T117" fmla="*/ T116 w 1237"/>
                              <a:gd name="T118" fmla="+- 0 5923 5789"/>
                              <a:gd name="T119" fmla="*/ 5923 h 3921"/>
                              <a:gd name="T120" fmla="+- 0 2892 2797"/>
                              <a:gd name="T121" fmla="*/ T120 w 1237"/>
                              <a:gd name="T122" fmla="+- 0 5826 5789"/>
                              <a:gd name="T123" fmla="*/ 5826 h 3921"/>
                              <a:gd name="T124" fmla="+- 0 2797 2797"/>
                              <a:gd name="T125" fmla="*/ T124 w 1237"/>
                              <a:gd name="T126" fmla="+- 0 5789 5789"/>
                              <a:gd name="T127" fmla="*/ 5789 h 39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237" h="3921">
                                <a:moveTo>
                                  <a:pt x="4" y="3920"/>
                                </a:moveTo>
                                <a:lnTo>
                                  <a:pt x="10" y="3916"/>
                                </a:lnTo>
                                <a:lnTo>
                                  <a:pt x="19" y="3916"/>
                                </a:lnTo>
                                <a:lnTo>
                                  <a:pt x="23" y="3911"/>
                                </a:lnTo>
                                <a:lnTo>
                                  <a:pt x="56" y="3898"/>
                                </a:lnTo>
                                <a:lnTo>
                                  <a:pt x="74" y="3891"/>
                                </a:lnTo>
                                <a:lnTo>
                                  <a:pt x="80" y="3888"/>
                                </a:lnTo>
                                <a:lnTo>
                                  <a:pt x="118" y="3869"/>
                                </a:lnTo>
                                <a:lnTo>
                                  <a:pt x="158" y="3845"/>
                                </a:lnTo>
                                <a:lnTo>
                                  <a:pt x="247" y="3788"/>
                                </a:lnTo>
                                <a:lnTo>
                                  <a:pt x="346" y="3718"/>
                                </a:lnTo>
                                <a:lnTo>
                                  <a:pt x="398" y="3678"/>
                                </a:lnTo>
                                <a:lnTo>
                                  <a:pt x="451" y="3635"/>
                                </a:lnTo>
                                <a:lnTo>
                                  <a:pt x="505" y="3588"/>
                                </a:lnTo>
                                <a:lnTo>
                                  <a:pt x="559" y="3537"/>
                                </a:lnTo>
                                <a:lnTo>
                                  <a:pt x="614" y="3484"/>
                                </a:lnTo>
                                <a:lnTo>
                                  <a:pt x="669" y="3426"/>
                                </a:lnTo>
                                <a:lnTo>
                                  <a:pt x="723" y="3365"/>
                                </a:lnTo>
                                <a:lnTo>
                                  <a:pt x="776" y="3301"/>
                                </a:lnTo>
                                <a:lnTo>
                                  <a:pt x="828" y="3233"/>
                                </a:lnTo>
                                <a:lnTo>
                                  <a:pt x="879" y="3162"/>
                                </a:lnTo>
                                <a:lnTo>
                                  <a:pt x="927" y="3087"/>
                                </a:lnTo>
                                <a:lnTo>
                                  <a:pt x="973" y="3008"/>
                                </a:lnTo>
                                <a:lnTo>
                                  <a:pt x="1017" y="2926"/>
                                </a:lnTo>
                                <a:lnTo>
                                  <a:pt x="1057" y="2840"/>
                                </a:lnTo>
                                <a:lnTo>
                                  <a:pt x="1094" y="2750"/>
                                </a:lnTo>
                                <a:lnTo>
                                  <a:pt x="1127" y="2657"/>
                                </a:lnTo>
                                <a:lnTo>
                                  <a:pt x="1156" y="2560"/>
                                </a:lnTo>
                                <a:lnTo>
                                  <a:pt x="1171" y="2501"/>
                                </a:lnTo>
                                <a:lnTo>
                                  <a:pt x="1185" y="2434"/>
                                </a:lnTo>
                                <a:lnTo>
                                  <a:pt x="1198" y="2360"/>
                                </a:lnTo>
                                <a:lnTo>
                                  <a:pt x="1210" y="2281"/>
                                </a:lnTo>
                                <a:lnTo>
                                  <a:pt x="1220" y="2198"/>
                                </a:lnTo>
                                <a:lnTo>
                                  <a:pt x="1228" y="2112"/>
                                </a:lnTo>
                                <a:lnTo>
                                  <a:pt x="1233" y="2026"/>
                                </a:lnTo>
                                <a:lnTo>
                                  <a:pt x="1236" y="1941"/>
                                </a:lnTo>
                                <a:lnTo>
                                  <a:pt x="1237" y="1858"/>
                                </a:lnTo>
                                <a:lnTo>
                                  <a:pt x="1234" y="1778"/>
                                </a:lnTo>
                                <a:lnTo>
                                  <a:pt x="1228" y="1703"/>
                                </a:lnTo>
                                <a:lnTo>
                                  <a:pt x="1218" y="1635"/>
                                </a:lnTo>
                                <a:lnTo>
                                  <a:pt x="1197" y="1535"/>
                                </a:lnTo>
                                <a:lnTo>
                                  <a:pt x="1182" y="1474"/>
                                </a:lnTo>
                                <a:lnTo>
                                  <a:pt x="1165" y="1407"/>
                                </a:lnTo>
                                <a:lnTo>
                                  <a:pt x="1144" y="1334"/>
                                </a:lnTo>
                                <a:lnTo>
                                  <a:pt x="1120" y="1257"/>
                                </a:lnTo>
                                <a:lnTo>
                                  <a:pt x="1091" y="1176"/>
                                </a:lnTo>
                                <a:lnTo>
                                  <a:pt x="1058" y="1091"/>
                                </a:lnTo>
                                <a:lnTo>
                                  <a:pt x="1020" y="1003"/>
                                </a:lnTo>
                                <a:lnTo>
                                  <a:pt x="978" y="913"/>
                                </a:lnTo>
                                <a:lnTo>
                                  <a:pt x="929" y="822"/>
                                </a:lnTo>
                                <a:lnTo>
                                  <a:pt x="875" y="730"/>
                                </a:lnTo>
                                <a:lnTo>
                                  <a:pt x="840" y="678"/>
                                </a:lnTo>
                                <a:lnTo>
                                  <a:pt x="773" y="588"/>
                                </a:lnTo>
                                <a:lnTo>
                                  <a:pt x="728" y="532"/>
                                </a:lnTo>
                                <a:lnTo>
                                  <a:pt x="674" y="471"/>
                                </a:lnTo>
                                <a:lnTo>
                                  <a:pt x="611" y="406"/>
                                </a:lnTo>
                                <a:lnTo>
                                  <a:pt x="540" y="338"/>
                                </a:lnTo>
                                <a:lnTo>
                                  <a:pt x="460" y="270"/>
                                </a:lnTo>
                                <a:lnTo>
                                  <a:pt x="371" y="201"/>
                                </a:lnTo>
                                <a:lnTo>
                                  <a:pt x="273" y="134"/>
                                </a:lnTo>
                                <a:lnTo>
                                  <a:pt x="165" y="71"/>
                                </a:lnTo>
                                <a:lnTo>
                                  <a:pt x="95" y="37"/>
                                </a:lnTo>
                                <a:lnTo>
                                  <a:pt x="45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Line 582"/>
                        <wps:cNvCnPr>
                          <a:cxnSpLocks noChangeShapeType="1"/>
                        </wps:cNvCnPr>
                        <wps:spPr bwMode="auto">
                          <a:xfrm>
                            <a:off x="9584" y="114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Freeform 581"/>
                        <wps:cNvSpPr>
                          <a:spLocks/>
                        </wps:cNvSpPr>
                        <wps:spPr bwMode="auto">
                          <a:xfrm>
                            <a:off x="2791" y="8022"/>
                            <a:ext cx="6851" cy="2128"/>
                          </a:xfrm>
                          <a:custGeom>
                            <a:avLst/>
                            <a:gdLst>
                              <a:gd name="T0" fmla="+- 0 9642 2792"/>
                              <a:gd name="T1" fmla="*/ T0 w 6851"/>
                              <a:gd name="T2" fmla="+- 0 10150 8022"/>
                              <a:gd name="T3" fmla="*/ 10150 h 2128"/>
                              <a:gd name="T4" fmla="+- 0 2820 2792"/>
                              <a:gd name="T5" fmla="*/ T4 w 6851"/>
                              <a:gd name="T6" fmla="+- 0 8032 8022"/>
                              <a:gd name="T7" fmla="*/ 8032 h 2128"/>
                              <a:gd name="T8" fmla="+- 0 2792 2792"/>
                              <a:gd name="T9" fmla="*/ T8 w 6851"/>
                              <a:gd name="T10" fmla="+- 0 8022 8022"/>
                              <a:gd name="T11" fmla="*/ 8022 h 21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51" h="2128">
                                <a:moveTo>
                                  <a:pt x="6850" y="2128"/>
                                </a:moveTo>
                                <a:lnTo>
                                  <a:pt x="28" y="1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3" name="Line 580"/>
                        <wps:cNvCnPr>
                          <a:cxnSpLocks noChangeShapeType="1"/>
                        </wps:cNvCnPr>
                        <wps:spPr bwMode="auto">
                          <a:xfrm>
                            <a:off x="6321" y="2210"/>
                            <a:ext cx="0" cy="4395"/>
                          </a:xfrm>
                          <a:prstGeom prst="line">
                            <a:avLst/>
                          </a:prstGeom>
                          <a:noFill/>
                          <a:ln w="60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" name="Line 579"/>
                        <wps:cNvCnPr>
                          <a:cxnSpLocks noChangeShapeType="1"/>
                        </wps:cNvCnPr>
                        <wps:spPr bwMode="auto">
                          <a:xfrm>
                            <a:off x="2749" y="5543"/>
                            <a:ext cx="1332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5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40" y="11293"/>
                            <a:ext cx="194" cy="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0" y="12981"/>
                            <a:ext cx="184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5" y="14394"/>
                            <a:ext cx="181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2" y="2248"/>
                            <a:ext cx="220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86" y="2251"/>
                            <a:ext cx="200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53" y="14365"/>
                            <a:ext cx="149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05" y="2370"/>
                            <a:ext cx="202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4053"/>
                            <a:ext cx="366" cy="2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73" y="9524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10292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8936"/>
                            <a:ext cx="143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8367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7955"/>
                            <a:ext cx="143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7609"/>
                            <a:ext cx="143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7277"/>
                            <a:ext cx="143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6874"/>
                            <a:ext cx="143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1" name="Freeform 562"/>
                        <wps:cNvSpPr>
                          <a:spLocks/>
                        </wps:cNvSpPr>
                        <wps:spPr bwMode="auto">
                          <a:xfrm>
                            <a:off x="2677" y="2119"/>
                            <a:ext cx="7126" cy="12615"/>
                          </a:xfrm>
                          <a:custGeom>
                            <a:avLst/>
                            <a:gdLst>
                              <a:gd name="T0" fmla="+- 0 9804 2678"/>
                              <a:gd name="T1" fmla="*/ T0 w 7126"/>
                              <a:gd name="T2" fmla="+- 0 2161 2120"/>
                              <a:gd name="T3" fmla="*/ 2161 h 12615"/>
                              <a:gd name="T4" fmla="+- 0 9652 2678"/>
                              <a:gd name="T5" fmla="*/ T4 w 7126"/>
                              <a:gd name="T6" fmla="+- 0 2161 2120"/>
                              <a:gd name="T7" fmla="*/ 2161 h 12615"/>
                              <a:gd name="T8" fmla="+- 0 9652 2678"/>
                              <a:gd name="T9" fmla="*/ T8 w 7126"/>
                              <a:gd name="T10" fmla="+- 0 2120 2120"/>
                              <a:gd name="T11" fmla="*/ 2120 h 12615"/>
                              <a:gd name="T12" fmla="+- 0 9532 2678"/>
                              <a:gd name="T13" fmla="*/ T12 w 7126"/>
                              <a:gd name="T14" fmla="+- 0 2120 2120"/>
                              <a:gd name="T15" fmla="*/ 2120 h 12615"/>
                              <a:gd name="T16" fmla="+- 0 9532 2678"/>
                              <a:gd name="T17" fmla="*/ T16 w 7126"/>
                              <a:gd name="T18" fmla="+- 0 2210 2120"/>
                              <a:gd name="T19" fmla="*/ 2210 h 12615"/>
                              <a:gd name="T20" fmla="+- 0 9532 2678"/>
                              <a:gd name="T21" fmla="*/ T20 w 7126"/>
                              <a:gd name="T22" fmla="+- 0 14574 2120"/>
                              <a:gd name="T23" fmla="*/ 14574 h 12615"/>
                              <a:gd name="T24" fmla="+- 0 2801 2678"/>
                              <a:gd name="T25" fmla="*/ T24 w 7126"/>
                              <a:gd name="T26" fmla="+- 0 14574 2120"/>
                              <a:gd name="T27" fmla="*/ 14574 h 12615"/>
                              <a:gd name="T28" fmla="+- 0 2801 2678"/>
                              <a:gd name="T29" fmla="*/ T28 w 7126"/>
                              <a:gd name="T30" fmla="+- 0 2210 2120"/>
                              <a:gd name="T31" fmla="*/ 2210 h 12615"/>
                              <a:gd name="T32" fmla="+- 0 9532 2678"/>
                              <a:gd name="T33" fmla="*/ T32 w 7126"/>
                              <a:gd name="T34" fmla="+- 0 2210 2120"/>
                              <a:gd name="T35" fmla="*/ 2210 h 12615"/>
                              <a:gd name="T36" fmla="+- 0 9532 2678"/>
                              <a:gd name="T37" fmla="*/ T36 w 7126"/>
                              <a:gd name="T38" fmla="+- 0 2120 2120"/>
                              <a:gd name="T39" fmla="*/ 2120 h 12615"/>
                              <a:gd name="T40" fmla="+- 0 2749 2678"/>
                              <a:gd name="T41" fmla="*/ T40 w 7126"/>
                              <a:gd name="T42" fmla="+- 0 2120 2120"/>
                              <a:gd name="T43" fmla="*/ 2120 h 12615"/>
                              <a:gd name="T44" fmla="+- 0 2749 2678"/>
                              <a:gd name="T45" fmla="*/ T44 w 7126"/>
                              <a:gd name="T46" fmla="+- 0 2161 2120"/>
                              <a:gd name="T47" fmla="*/ 2161 h 12615"/>
                              <a:gd name="T48" fmla="+- 0 2678 2678"/>
                              <a:gd name="T49" fmla="*/ T48 w 7126"/>
                              <a:gd name="T50" fmla="+- 0 2161 2120"/>
                              <a:gd name="T51" fmla="*/ 2161 h 12615"/>
                              <a:gd name="T52" fmla="+- 0 2678 2678"/>
                              <a:gd name="T53" fmla="*/ T52 w 7126"/>
                              <a:gd name="T54" fmla="+- 0 14636 2120"/>
                              <a:gd name="T55" fmla="*/ 14636 h 12615"/>
                              <a:gd name="T56" fmla="+- 0 2777 2678"/>
                              <a:gd name="T57" fmla="*/ T56 w 7126"/>
                              <a:gd name="T58" fmla="+- 0 14636 2120"/>
                              <a:gd name="T59" fmla="*/ 14636 h 12615"/>
                              <a:gd name="T60" fmla="+- 0 2777 2678"/>
                              <a:gd name="T61" fmla="*/ T60 w 7126"/>
                              <a:gd name="T62" fmla="+- 0 14734 2120"/>
                              <a:gd name="T63" fmla="*/ 14734 h 12615"/>
                              <a:gd name="T64" fmla="+- 0 9656 2678"/>
                              <a:gd name="T65" fmla="*/ T64 w 7126"/>
                              <a:gd name="T66" fmla="+- 0 14734 2120"/>
                              <a:gd name="T67" fmla="*/ 14734 h 12615"/>
                              <a:gd name="T68" fmla="+- 0 9656 2678"/>
                              <a:gd name="T69" fmla="*/ T68 w 7126"/>
                              <a:gd name="T70" fmla="+- 0 14584 2120"/>
                              <a:gd name="T71" fmla="*/ 14584 h 12615"/>
                              <a:gd name="T72" fmla="+- 0 9804 2678"/>
                              <a:gd name="T73" fmla="*/ T72 w 7126"/>
                              <a:gd name="T74" fmla="+- 0 14584 2120"/>
                              <a:gd name="T75" fmla="*/ 14584 h 12615"/>
                              <a:gd name="T76" fmla="+- 0 9804 2678"/>
                              <a:gd name="T77" fmla="*/ T76 w 7126"/>
                              <a:gd name="T78" fmla="+- 0 2161 2120"/>
                              <a:gd name="T79" fmla="*/ 2161 h 126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126" h="12615">
                                <a:moveTo>
                                  <a:pt x="7126" y="41"/>
                                </a:moveTo>
                                <a:lnTo>
                                  <a:pt x="6974" y="41"/>
                                </a:lnTo>
                                <a:lnTo>
                                  <a:pt x="6974" y="0"/>
                                </a:lnTo>
                                <a:lnTo>
                                  <a:pt x="6854" y="0"/>
                                </a:lnTo>
                                <a:lnTo>
                                  <a:pt x="6854" y="90"/>
                                </a:lnTo>
                                <a:lnTo>
                                  <a:pt x="6854" y="12454"/>
                                </a:lnTo>
                                <a:lnTo>
                                  <a:pt x="123" y="12454"/>
                                </a:lnTo>
                                <a:lnTo>
                                  <a:pt x="123" y="90"/>
                                </a:lnTo>
                                <a:lnTo>
                                  <a:pt x="6854" y="90"/>
                                </a:lnTo>
                                <a:lnTo>
                                  <a:pt x="6854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1"/>
                                </a:lnTo>
                                <a:lnTo>
                                  <a:pt x="0" y="41"/>
                                </a:lnTo>
                                <a:lnTo>
                                  <a:pt x="0" y="12516"/>
                                </a:lnTo>
                                <a:lnTo>
                                  <a:pt x="99" y="12516"/>
                                </a:lnTo>
                                <a:lnTo>
                                  <a:pt x="99" y="12614"/>
                                </a:lnTo>
                                <a:lnTo>
                                  <a:pt x="6978" y="12614"/>
                                </a:lnTo>
                                <a:lnTo>
                                  <a:pt x="6978" y="12464"/>
                                </a:lnTo>
                                <a:lnTo>
                                  <a:pt x="7126" y="12464"/>
                                </a:lnTo>
                                <a:lnTo>
                                  <a:pt x="7126" y="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Rectangle 561"/>
                        <wps:cNvSpPr>
                          <a:spLocks noChangeArrowheads="1"/>
                        </wps:cNvSpPr>
                        <wps:spPr bwMode="auto">
                          <a:xfrm>
                            <a:off x="2816" y="2223"/>
                            <a:ext cx="6716" cy="12361"/>
                          </a:xfrm>
                          <a:prstGeom prst="rect">
                            <a:avLst/>
                          </a:prstGeom>
                          <a:noFill/>
                          <a:ln w="1206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" name="Rectangle 560"/>
                        <wps:cNvSpPr>
                          <a:spLocks noChangeArrowheads="1"/>
                        </wps:cNvSpPr>
                        <wps:spPr bwMode="auto">
                          <a:xfrm>
                            <a:off x="6478" y="1418"/>
                            <a:ext cx="3054" cy="8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4" name="Rectangle 559"/>
                        <wps:cNvSpPr>
                          <a:spLocks noChangeArrowheads="1"/>
                        </wps:cNvSpPr>
                        <wps:spPr bwMode="auto">
                          <a:xfrm>
                            <a:off x="6478" y="1418"/>
                            <a:ext cx="3054" cy="806"/>
                          </a:xfrm>
                          <a:prstGeom prst="rect">
                            <a:avLst/>
                          </a:prstGeom>
                          <a:noFill/>
                          <a:ln w="1206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5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83" y="1588"/>
                            <a:ext cx="604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6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6" y="2635"/>
                            <a:ext cx="396" cy="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7" name="Line 556"/>
                        <wps:cNvCnPr>
                          <a:cxnSpLocks noChangeShapeType="1"/>
                        </wps:cNvCnPr>
                        <wps:spPr bwMode="auto">
                          <a:xfrm>
                            <a:off x="4624" y="9354"/>
                            <a:ext cx="223" cy="498"/>
                          </a:xfrm>
                          <a:prstGeom prst="line">
                            <a:avLst/>
                          </a:prstGeom>
                          <a:noFill/>
                          <a:ln w="1809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8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60" y="9761"/>
                            <a:ext cx="143" cy="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9" name="Picture 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23" y="9155"/>
                            <a:ext cx="400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0" name="Line 553"/>
                        <wps:cNvCnPr>
                          <a:cxnSpLocks noChangeShapeType="1"/>
                        </wps:cNvCnPr>
                        <wps:spPr bwMode="auto">
                          <a:xfrm>
                            <a:off x="5651" y="14119"/>
                            <a:ext cx="419" cy="118"/>
                          </a:xfrm>
                          <a:prstGeom prst="line">
                            <a:avLst/>
                          </a:prstGeom>
                          <a:noFill/>
                          <a:ln w="1809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1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87" y="14156"/>
                            <a:ext cx="220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2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51" y="13919"/>
                            <a:ext cx="400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3" name="Line 550"/>
                        <wps:cNvCnPr>
                          <a:cxnSpLocks noChangeShapeType="1"/>
                        </wps:cNvCnPr>
                        <wps:spPr bwMode="auto">
                          <a:xfrm>
                            <a:off x="7663" y="4007"/>
                            <a:ext cx="376" cy="0"/>
                          </a:xfrm>
                          <a:prstGeom prst="line">
                            <a:avLst/>
                          </a:prstGeom>
                          <a:noFill/>
                          <a:ln w="1809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4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48" y="3669"/>
                            <a:ext cx="205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5" name="Picture 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3" y="3811"/>
                            <a:ext cx="400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6" name="Picture 5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30" y="13687"/>
                            <a:ext cx="238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7" name="Text Box 546"/>
                        <wps:cNvSpPr txBox="1">
                          <a:spLocks noChangeArrowheads="1"/>
                        </wps:cNvSpPr>
                        <wps:spPr bwMode="auto">
                          <a:xfrm>
                            <a:off x="6487" y="1427"/>
                            <a:ext cx="3035" cy="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3B2F82">
                              <w:pPr>
                                <w:spacing w:before="97" w:line="259" w:lineRule="auto"/>
                                <w:ind w:left="802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5" o:spid="_x0000_s1260" style="position:absolute;margin-left:133.9pt;margin-top:70.45pt;width:356.55pt;height:666.3pt;z-index:251616256;mso-position-horizontal-relative:page;mso-position-vertical-relative:page" coordorigin="2678,1409" coordsize="7131,133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">
                <v:shape id="Picture 600" o:spid="_x0000_s1261" type="#_x0000_t75" style="position:absolute;left:2796;top:2214;width:7012;height:124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">
                  <v:imagedata r:id="rId188" o:title=""/>
                </v:shape>
                <v:shape id="Freeform 599" o:spid="_x0000_s1262" style="position:absolute;left:2782;top:8885;width:4549;height:5690;visibility:visible;mso-wrap-style:square;v-text-anchor:top" coordsize="4549,5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" path="m4549,5689l90,113,38,47,,e" filled="f" strokeweight=".16756mm">
                  <v:path arrowok="t" o:connecttype="custom" o:connectlocs="4549,14574;90,8998;38,8932;0,8885" o:connectangles="0,0,0,0"/>
                </v:shape>
                <v:shape id="Freeform 598" o:spid="_x0000_s1263" style="position:absolute;left:2786;top:8367;width:6823;height:4652;visibility:visible;mso-wrap-style:square;v-text-anchor:top" coordsize="6823,4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" path="m6823,4651l92,66,,e" filled="f" strokeweight=".16756mm">
                  <v:path arrowok="t" o:connecttype="custom" o:connectlocs="6823,13019;92,8434;0,8368" o:connectangles="0,0,0"/>
                </v:shape>
                <v:line id="Line 597" o:spid="_x0000_s1264" style="position:absolute;visibility:visible;mso-wrap-style:square" from="9590,5357" to="9590,74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" strokeweight=".16756mm"/>
                <v:line id="Line 596" o:spid="_x0000_s1265" style="position:absolute;visibility:visible;mso-wrap-style:square" from="9642,6562" to="9642,7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" strokeweight=".16756mm"/>
                <v:line id="Line 595" o:spid="_x0000_s1266" style="position:absolute;visibility:visible;mso-wrap-style:square" from="2802,7744" to="9532,77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" strokeweight=".40464mm"/>
                <v:shape id="Freeform 594" o:spid="_x0000_s1267" style="position:absolute;left:2806;top:7883;width:6840;height:1053;visibility:visible;mso-wrap-style:square;v-text-anchor:top" coordsize="6840,1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" path="m6839,1052l1198,176,,e" filled="f" strokeweight=".16756mm">
                  <v:path arrowok="t" o:connecttype="custom" o:connectlocs="6839,8936;1198,8060;0,7884" o:connectangles="0,0,0"/>
                </v:shape>
                <v:shape id="Freeform 593" o:spid="_x0000_s1268" style="position:absolute;left:2801;top:4068;width:2869;height:7354;visibility:visible;mso-wrap-style:square;v-text-anchor:top" coordsize="2869,7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" path="m6,7353r85,-18l174,7313r81,-24l334,7264r77,-28l486,7207r74,-31l633,7144r71,-33l783,7073r76,-38l934,6996r73,-39l1076,6917r67,-42l1206,6832r61,-44l1326,6743r56,-44l1437,6656r63,-49l1562,6555r61,-55l1684,6442r60,-60l1803,6319r58,-63l1917,6191r55,-67l2026,6058r52,-68l2128,5923r48,-67l2221,5790r44,-65l2306,5661r39,-62l2382,5539r33,-58l2446,5425r51,-101l2532,5249r34,-76l2598,5096r31,-78l2658,4940r27,-78l2710,4784r23,-78l2754,4630r19,-76l2790,4481r14,-72l2816,4339r9,-67l2845,4096r10,-90l2858,3973r1,-5l2864,3803r3,-84l2868,3687r,-4l2864,3547r-7,-131l2846,3289r-14,-123l2814,3048r-19,-114l2773,2825r-25,-105l2722,2619r-27,-96l2666,2431r-30,-88l2605,2260r-32,-78l2542,2108r-32,-70l2479,1973r-31,-61l2418,1855r-56,-99l2312,1675r-41,-63l2240,1567r-11,-15l2158,1449r-66,-89l2025,1275r-69,-81l1886,1116r-71,-74l1745,972r-70,-66l1606,843r-68,-59l1472,729r-64,-51l1346,631r-58,-44l1233,548r-51,-36l1094,453r-66,-43l1003,395,985,383,912,339,836,298,758,258,680,221,601,187,522,154,444,124,366,97,290,72,216,50,145,31,77,14,43,8,26,6,20,5,19,4,,e" filled="f" strokeweight=".16756mm">
                  <v:path arrowok="t" o:connecttype="custom" o:connectlocs="91,11403;255,11357;411,11304;560,11244;704,11179;859,11103;1007,11025;1143,10943;1267,10856;1382,10767;1500,10675;1623,10568;1744,10450;1861,10324;1972,10192;2078,10058;2176,9924;2265,9793;2345,9667;2415,9549;2497,9392;2566,9241;2629,9086;2685,8930;2733,8774;2773,8622;2804,8477;2825,8340;2855,8074;2859,8036;2867,7787;2868,7751;2857,7484;2832,7234;2795,7002;2748,6788;2695,6591;2636,6411;2573,6250;2510,6106;2448,5980;2362,5824;2271,5680;2229,5620;2092,5428;1956,5262;1815,5110;1675,4974;1538,4852;1408,4746;1288,4655;1182,4580;1028,4478;985,4451;836,4366;680,4289;522,4222;366,4165;216,4118;77,4082;26,4074;19,4072" o:connectangles="0,0,0,0,0,0,0,0,0,0,0,0,0,0,0,0,0,0,0,0,0,0,0,0,0,0,0,0,0,0,0,0,0,0,0,0,0,0,0,0,0,0,0,0,0,0,0,0,0,0,0,0,0,0,0,0,0,0,0,0,0,0"/>
                </v:shape>
                <v:line id="Line 592" o:spid="_x0000_s1269" style="position:absolute;visibility:visible;mso-wrap-style:square" from="3178,2219" to="3178,37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" strokeweight=".16756mm"/>
                <v:line id="Line 591" o:spid="_x0000_s1270" style="position:absolute;visibility:visible;mso-wrap-style:square" from="5094,2228" to="5094,6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" strokeweight=".16756mm"/>
                <v:line id="Line 590" o:spid="_x0000_s1271" style="position:absolute;visibility:visible;mso-wrap-style:square" from="7857,2223" to="7857,68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" strokeweight=".16756mm"/>
                <v:shape id="Freeform 589" o:spid="_x0000_s1272" style="position:absolute;left:8505;top:2219;width:1080;height:1494;visibility:visible;mso-wrap-style:square;v-text-anchor:top" coordsize="1080,1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" path="m1079,1493r-40,-76l997,1341r-42,-76l911,1189r-44,-76l823,1038,778,964,733,892,687,821,642,753,597,686,551,622,507,561,462,503,418,449,375,398,358,377,345,363,334,349,319,332,298,307,283,289,271,276,261,265,235,235,187,181,125,115,60,51,,e" filled="f" strokeweight=".16756mm">
                  <v:path arrowok="t" o:connecttype="custom" o:connectlocs="1079,3712;1039,3636;997,3560;955,3484;911,3408;867,3332;823,3257;778,3183;733,3111;687,3040;642,2972;597,2905;551,2841;507,2780;462,2722;418,2668;375,2617;358,2596;345,2582;334,2568;319,2551;298,2526;283,2508;271,2495;261,2484;235,2454;187,2400;125,2334;60,2270;0,2219" o:connectangles="0,0,0,0,0,0,0,0,0,0,0,0,0,0,0,0,0,0,0,0,0,0,0,0,0,0,0,0,0,0"/>
                </v:shape>
                <v:line id="Line 588" o:spid="_x0000_s1273" style="position:absolute;visibility:visible;mso-wrap-style:square" from="9652,2456" to="9652,71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" strokeweight=".16756mm"/>
                <v:line id="Line 587" o:spid="_x0000_s1274" style="position:absolute;visibility:visible;mso-wrap-style:square" from="9627,4020" to="9627,7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" strokeweight=".16756mm"/>
                <v:line id="Line 586" o:spid="_x0000_s1275" style="position:absolute;visibility:visible;mso-wrap-style:square" from="9228,14574" to="9228,14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" strokeweight=".16756mm"/>
                <v:line id="Line 585" o:spid="_x0000_s1276" style="position:absolute;visibility:visible;mso-wrap-style:square" from="5874,14650" to="5874,146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" strokeweight=".16756mm"/>
                <v:line id="Line 584" o:spid="_x0000_s1277" style="position:absolute;visibility:visible;mso-wrap-style:square" from="4556,14569" to="4556,145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" strokeweight=".16756mm"/>
                <v:shape id="Freeform 583" o:spid="_x0000_s1278" style="position:absolute;left:2797;top:5788;width:1237;height:3921;visibility:visible;mso-wrap-style:square;v-text-anchor:top" coordsize="1237,3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" path="m4,3920r6,-4l19,3916r4,-5l56,3898r18,-7l80,3888r38,-19l158,3845r89,-57l346,3718r52,-40l451,3635r54,-47l559,3537r55,-53l669,3426r54,-61l776,3301r52,-68l879,3162r48,-75l973,3008r44,-82l1057,2840r37,-90l1127,2657r29,-97l1171,2501r14,-67l1198,2360r12,-79l1220,2198r8,-86l1233,2026r3,-85l1237,1858r-3,-80l1228,1703r-10,-68l1197,1535r-15,-61l1165,1407r-21,-73l1120,1257r-29,-81l1058,1091r-38,-88l978,913,929,822,875,730,840,678,773,588,728,532,674,471,611,406,540,338,460,270,371,201,273,134,165,71,95,37,45,16,,e" filled="f" strokeweight=".16756mm">
                  <v:path arrowok="t" o:connecttype="custom" o:connectlocs="10,9705;23,9700;74,9680;118,9658;247,9577;398,9467;505,9377;614,9273;723,9154;828,9022;927,8876;1017,8715;1094,8539;1156,8349;1185,8223;1210,8070;1228,7901;1236,7730;1234,7567;1218,7424;1182,7263;1144,7123;1091,6965;1020,6792;929,6611;840,6467;728,6321;611,6195;460,6059;273,5923;95,5826;0,5789" o:connectangles="0,0,0,0,0,0,0,0,0,0,0,0,0,0,0,0,0,0,0,0,0,0,0,0,0,0,0,0,0,0,0,0"/>
                </v:shape>
                <v:line id="Line 582" o:spid="_x0000_s1279" style="position:absolute;visibility:visible;mso-wrap-style:square" from="9584,11464" to="9584,1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" strokeweight=".16756mm"/>
                <v:shape id="Freeform 581" o:spid="_x0000_s1280" style="position:absolute;left:2791;top:8022;width:6851;height:2128;visibility:visible;mso-wrap-style:square;v-text-anchor:top" coordsize="6851,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" path="m6850,2128l28,10,,e" filled="f" strokeweight=".16756mm">
                  <v:path arrowok="t" o:connecttype="custom" o:connectlocs="6850,10150;28,8032;0,8022" o:connectangles="0,0,0"/>
                </v:shape>
                <v:line id="Line 580" o:spid="_x0000_s1281" style="position:absolute;visibility:visible;mso-wrap-style:square" from="6321,2210" to="6321,66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" strokeweight=".16756mm"/>
                <v:line id="Line 579" o:spid="_x0000_s1282" style="position:absolute;visibility:visible;mso-wrap-style:square" from="2749,5543" to="4081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" strokecolor="#575757" strokeweight=".08361mm"/>
                <v:shape id="Picture 578" o:spid="_x0000_s1283" type="#_x0000_t75" style="position:absolute;left:2840;top:11293;width:194;height: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">
                  <v:imagedata r:id="rId189" o:title=""/>
                </v:shape>
                <v:shape id="Picture 577" o:spid="_x0000_s1284" type="#_x0000_t75" style="position:absolute;left:2850;top:12981;width:184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">
                  <v:imagedata r:id="rId190" o:title=""/>
                </v:shape>
                <v:shape id="Picture 576" o:spid="_x0000_s1285" type="#_x0000_t75" style="position:absolute;left:4005;top:14394;width:181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">
                  <v:imagedata r:id="rId191" o:title=""/>
                </v:shape>
                <v:shape id="Picture 575" o:spid="_x0000_s1286" type="#_x0000_t75" style="position:absolute;left:6302;top:2248;width:220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">
                  <v:imagedata r:id="rId192" o:title=""/>
                </v:shape>
                <v:shape id="Picture 574" o:spid="_x0000_s1287" type="#_x0000_t75" style="position:absolute;left:8486;top:2251;width:200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">
                  <v:imagedata r:id="rId193" o:title=""/>
                </v:shape>
                <v:shape id="Picture 573" o:spid="_x0000_s1288" type="#_x0000_t75" style="position:absolute;left:7353;top:14365;width:149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">
                  <v:imagedata r:id="rId194" o:title=""/>
                </v:shape>
                <v:shape id="Picture 572" o:spid="_x0000_s1289" type="#_x0000_t75" style="position:absolute;left:2905;top:2370;width:202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">
                  <v:imagedata r:id="rId195" o:title=""/>
                </v:shape>
                <v:shape id="Picture 571" o:spid="_x0000_s1290" type="#_x0000_t75" style="position:absolute;left:2825;top:4053;width:366;height:25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">
                  <v:imagedata r:id="rId196" o:title=""/>
                </v:shape>
                <v:shape id="Picture 570" o:spid="_x0000_s1291" type="#_x0000_t75" style="position:absolute;left:2873;top:9524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">
                  <v:imagedata r:id="rId197" o:title=""/>
                </v:shape>
                <v:shape id="Picture 569" o:spid="_x0000_s1292" type="#_x0000_t75" style="position:absolute;left:2825;top:10292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">
                  <v:imagedata r:id="rId198" o:title=""/>
                </v:shape>
                <v:shape id="Picture 568" o:spid="_x0000_s1293" type="#_x0000_t75" style="position:absolute;left:2825;top:8936;width:143;height:1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">
                  <v:imagedata r:id="rId199" o:title=""/>
                </v:shape>
                <v:shape id="Picture 567" o:spid="_x0000_s1294" type="#_x0000_t75" style="position:absolute;left:2825;top:8367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">
                  <v:imagedata r:id="rId200" o:title=""/>
                </v:shape>
                <v:shape id="Picture 566" o:spid="_x0000_s1295" type="#_x0000_t75" style="position:absolute;left:2825;top:7955;width:143;height:1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">
                  <v:imagedata r:id="rId201" o:title=""/>
                </v:shape>
                <v:shape id="Picture 565" o:spid="_x0000_s1296" type="#_x0000_t75" style="position:absolute;left:2825;top:7609;width:143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">
                  <v:imagedata r:id="rId202" o:title=""/>
                </v:shape>
                <v:shape id="Picture 564" o:spid="_x0000_s1297" type="#_x0000_t75" style="position:absolute;left:2825;top:7277;width:143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">
                  <v:imagedata r:id="rId203" o:title=""/>
                </v:shape>
                <v:shape id="Picture 563" o:spid="_x0000_s1298" type="#_x0000_t75" style="position:absolute;left:2825;top:6874;width:143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">
                  <v:imagedata r:id="rId204" o:title=""/>
                </v:shape>
                <v:shape id="Freeform 562" o:spid="_x0000_s1299" style="position:absolute;left:2677;top:2119;width:7126;height:12615;visibility:visible;mso-wrap-style:square;v-text-anchor:top" coordsize="7126,12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" path="m7126,41r-152,l6974,,6854,r,90l6854,12454r-6731,l123,90r6731,l6854,,71,r,41l,41,,12516r99,l99,12614r6879,l6978,12464r148,l7126,41xe" stroked="f">
                  <v:path arrowok="t" o:connecttype="custom" o:connectlocs="7126,2161;6974,2161;6974,2120;6854,2120;6854,2210;6854,14574;123,14574;123,2210;6854,2210;6854,2120;71,2120;71,2161;0,2161;0,14636;99,14636;99,14734;6978,14734;6978,14584;7126,14584;7126,2161" o:connectangles="0,0,0,0,0,0,0,0,0,0,0,0,0,0,0,0,0,0,0,0"/>
                </v:shape>
                <v:rect id="Rectangle 561" o:spid="_x0000_s1300" style="position:absolute;left:2816;top:2223;width:6716;height:12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" filled="f" strokeweight=".95pt"/>
                <v:rect id="Rectangle 560" o:spid="_x0000_s1301" style="position:absolute;left:6478;top:1418;width:3054;height: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WX/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qSwQieZ+IRkPN/AAAA//8DAFBLAQItABQABgAIAAAAIQDb4fbL7gAAAIUBAAATAAAAAAAAAAAA&#10;AAAAAAAAAABbQ29udGVudF9UeXBlc10ueG1sUEsBAi0AFAAGAAgAAAAhAFr0LFu/AAAAFQEAAAsA&#10;AAAAAAAAAAAAAAAAHwEAAF9yZWxzLy5yZWxzUEsBAi0AFAAGAAgAAAAhAMapZf/EAAAA3AAAAA8A&#10;AAAAAAAAAAAAAAAABwIAAGRycy9kb3ducmV2LnhtbFBLBQYAAAAAAwADALcAAAD4AgAAAAA=&#10;" stroked="f"/>
                <v:rect id="Rectangle 559" o:spid="_x0000_s1302" style="position:absolute;left:6478;top:1418;width:3054;height: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" filled="f" strokeweight=".95pt"/>
                <v:shape id="Picture 558" o:spid="_x0000_s1303" type="#_x0000_t75" style="position:absolute;left:6583;top:1588;width:604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">
                  <v:imagedata r:id="rId205" o:title=""/>
                </v:shape>
                <v:shape id="Picture 557" o:spid="_x0000_s1304" type="#_x0000_t75" style="position:absolute;left:3376;top:2635;width:396;height:6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">
                  <v:imagedata r:id="rId206" o:title=""/>
                </v:shape>
                <v:line id="Line 556" o:spid="_x0000_s1305" style="position:absolute;visibility:visible;mso-wrap-style:square" from="4624,9354" to="4847,98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" strokecolor="#1b1b1b" strokeweight=".50272mm"/>
                <v:shape id="Picture 555" o:spid="_x0000_s1306" type="#_x0000_t75" style="position:absolute;left:4760;top:9761;width:143;height:2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">
                  <v:imagedata r:id="rId207" o:title=""/>
                </v:shape>
                <v:shape id="Picture 554" o:spid="_x0000_s1307" type="#_x0000_t75" style="position:absolute;left:4423;top:9155;width:400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">
                  <v:imagedata r:id="rId208" o:title=""/>
                </v:shape>
                <v:line id="Line 553" o:spid="_x0000_s1308" style="position:absolute;visibility:visible;mso-wrap-style:square" from="5651,14119" to="6070,142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" strokecolor="#1b1b1b" strokeweight=".50272mm"/>
                <v:shape id="Picture 552" o:spid="_x0000_s1309" type="#_x0000_t75" style="position:absolute;left:5987;top:14156;width:220;height: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">
                  <v:imagedata r:id="rId209" o:title=""/>
                </v:shape>
                <v:shape id="Picture 551" o:spid="_x0000_s1310" type="#_x0000_t75" style="position:absolute;left:5451;top:13919;width:400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">
                  <v:imagedata r:id="rId210" o:title=""/>
                </v:shape>
                <v:line id="Line 550" o:spid="_x0000_s1311" style="position:absolute;visibility:visible;mso-wrap-style:square" from="7663,4007" to="8039,4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" strokecolor="#1b1b1b" strokeweight=".50272mm"/>
                <v:shape id="Picture 549" o:spid="_x0000_s1312" type="#_x0000_t75" style="position:absolute;left:7948;top:3669;width:205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">
                  <v:imagedata r:id="rId211" o:title=""/>
                </v:shape>
                <v:shape id="Picture 548" o:spid="_x0000_s1313" type="#_x0000_t75" style="position:absolute;left:7463;top:3811;width:400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">
                  <v:imagedata r:id="rId212" o:title=""/>
                </v:shape>
                <v:shape id="Picture 547" o:spid="_x0000_s1314" type="#_x0000_t75" style="position:absolute;left:7030;top:13687;width:238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">
                  <v:imagedata r:id="rId213" o:title=""/>
                </v:shape>
                <v:shape id="Text Box 546" o:spid="_x0000_s1315" type="#_x0000_t202" style="position:absolute;left:6487;top:1427;width:3035;height:7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" filled="f" stroked="f">
                  <v:textbox inset="0,0,0,0">
                    <w:txbxContent>
                      <w:p w:rsidR="00774E0C" w:rsidRDefault="003B2F82">
                        <w:pPr>
                          <w:spacing w:before="97" w:line="259" w:lineRule="auto"/>
                          <w:ind w:left="802"/>
                        </w:pPr>
                        <w:r>
                          <w:t>Карта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1851660</wp:posOffset>
                </wp:positionH>
                <wp:positionV relativeFrom="page">
                  <wp:posOffset>1502410</wp:posOffset>
                </wp:positionV>
                <wp:extent cx="112395" cy="96520"/>
                <wp:effectExtent l="0" t="0" r="0" b="0"/>
                <wp:wrapNone/>
                <wp:docPr id="571" name="WordArt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F82" w:rsidRDefault="003B2F82" w:rsidP="003B2F82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4" o:spid="_x0000_s1316" type="#_x0000_t202" style="position:absolute;margin-left:145.8pt;margin-top:118.3pt;width:8.85pt;height:7.6pt;rotation:-170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3B2F82" w:rsidRDefault="003B2F82" w:rsidP="003B2F82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1902460</wp:posOffset>
                </wp:positionH>
                <wp:positionV relativeFrom="page">
                  <wp:posOffset>2586355</wp:posOffset>
                </wp:positionV>
                <wp:extent cx="114935" cy="96520"/>
                <wp:effectExtent l="0" t="0" r="0" b="0"/>
                <wp:wrapNone/>
                <wp:docPr id="570" name="WordArt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93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F82" w:rsidRDefault="003B2F82" w:rsidP="003B2F82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3" o:spid="_x0000_s1317" type="#_x0000_t202" style="position:absolute;margin-left:149.8pt;margin-top:203.65pt;width:9.05pt;height:7.6pt;rotation:-165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3B2F82" w:rsidRDefault="003B2F82" w:rsidP="003B2F82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4010660</wp:posOffset>
                </wp:positionH>
                <wp:positionV relativeFrom="page">
                  <wp:posOffset>1419225</wp:posOffset>
                </wp:positionV>
                <wp:extent cx="112395" cy="96520"/>
                <wp:effectExtent l="0" t="0" r="0" b="0"/>
                <wp:wrapNone/>
                <wp:docPr id="569" name="WordArt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F82" w:rsidRDefault="003B2F82" w:rsidP="003B2F82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2" o:spid="_x0000_s1318" type="#_x0000_t202" style="position:absolute;margin-left:315.8pt;margin-top:111.75pt;width:8.85pt;height:7.6pt;rotation:-142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3B2F82" w:rsidRDefault="003B2F82" w:rsidP="003B2F82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5396230</wp:posOffset>
                </wp:positionH>
                <wp:positionV relativeFrom="page">
                  <wp:posOffset>1420495</wp:posOffset>
                </wp:positionV>
                <wp:extent cx="113030" cy="96520"/>
                <wp:effectExtent l="0" t="0" r="0" b="0"/>
                <wp:wrapNone/>
                <wp:docPr id="568" name="WordArt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303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F82" w:rsidRDefault="003B2F82" w:rsidP="003B2F82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1" o:spid="_x0000_s1319" type="#_x0000_t202" style="position:absolute;margin-left:424.9pt;margin-top:111.85pt;width:8.9pt;height:7.6pt;rotation:-137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3B2F82" w:rsidRDefault="003B2F82" w:rsidP="003B2F82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1772285</wp:posOffset>
                </wp:positionH>
                <wp:positionV relativeFrom="page">
                  <wp:posOffset>6542405</wp:posOffset>
                </wp:positionV>
                <wp:extent cx="133985" cy="118110"/>
                <wp:effectExtent l="0" t="0" r="0" b="0"/>
                <wp:wrapNone/>
                <wp:docPr id="567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320" type="#_x0000_t202" style="position:absolute;margin-left:139.55pt;margin-top:515.15pt;width:10.55pt;height:9.3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1772285</wp:posOffset>
                </wp:positionH>
                <wp:positionV relativeFrom="page">
                  <wp:posOffset>5681345</wp:posOffset>
                </wp:positionV>
                <wp:extent cx="133985" cy="118110"/>
                <wp:effectExtent l="0" t="0" r="0" b="0"/>
                <wp:wrapNone/>
                <wp:docPr id="566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321" type="#_x0000_t202" style="position:absolute;margin-left:139.55pt;margin-top:447.35pt;width:10.55pt;height:9.3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1772285</wp:posOffset>
                </wp:positionH>
                <wp:positionV relativeFrom="page">
                  <wp:posOffset>5301615</wp:posOffset>
                </wp:positionV>
                <wp:extent cx="133985" cy="136525"/>
                <wp:effectExtent l="0" t="0" r="0" b="0"/>
                <wp:wrapNone/>
                <wp:docPr id="565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322" type="#_x0000_t202" style="position:absolute;margin-left:139.55pt;margin-top:417.45pt;width:10.55pt;height:10.75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1772285</wp:posOffset>
                </wp:positionH>
                <wp:positionV relativeFrom="page">
                  <wp:posOffset>5040630</wp:posOffset>
                </wp:positionV>
                <wp:extent cx="133985" cy="136525"/>
                <wp:effectExtent l="0" t="0" r="0" b="0"/>
                <wp:wrapNone/>
                <wp:docPr id="564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323" type="#_x0000_t202" style="position:absolute;margin-left:139.55pt;margin-top:396.9pt;width:10.55pt;height:10.75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1772285</wp:posOffset>
                </wp:positionH>
                <wp:positionV relativeFrom="page">
                  <wp:posOffset>4629785</wp:posOffset>
                </wp:positionV>
                <wp:extent cx="133985" cy="363855"/>
                <wp:effectExtent l="0" t="0" r="0" b="0"/>
                <wp:wrapNone/>
                <wp:docPr id="563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363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9"/>
                                <w:sz w:val="15"/>
                              </w:rPr>
                              <w:t>100°</w:t>
                            </w:r>
                            <w:r>
                              <w:rPr>
                                <w:rFonts w:ascii="Arial" w:hAnsi="Arial"/>
                                <w:spacing w:val="2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18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24" type="#_x0000_t202" style="position:absolute;margin-left:139.55pt;margin-top:364.55pt;width:10.55pt;height:28.65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9"/>
                          <w:sz w:val="15"/>
                        </w:rPr>
                        <w:t>100°</w:t>
                      </w:r>
                      <w:r>
                        <w:rPr>
                          <w:rFonts w:ascii="Arial" w:hAnsi="Arial"/>
                          <w:spacing w:val="2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18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1772285</wp:posOffset>
                </wp:positionH>
                <wp:positionV relativeFrom="page">
                  <wp:posOffset>4356100</wp:posOffset>
                </wp:positionV>
                <wp:extent cx="133985" cy="172720"/>
                <wp:effectExtent l="0" t="0" r="0" b="0"/>
                <wp:wrapNone/>
                <wp:docPr id="562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325" type="#_x0000_t202" style="position:absolute;margin-left:139.55pt;margin-top:343pt;width:10.55pt;height:13.6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1772285</wp:posOffset>
                </wp:positionH>
                <wp:positionV relativeFrom="page">
                  <wp:posOffset>2548890</wp:posOffset>
                </wp:positionV>
                <wp:extent cx="133985" cy="1628140"/>
                <wp:effectExtent l="0" t="0" r="0" b="0"/>
                <wp:wrapNone/>
                <wp:docPr id="561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1628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1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26" type="#_x0000_t202" style="position:absolute;margin-left:139.55pt;margin-top:200.7pt;width:10.55pt;height:128.2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spacing w:val="-21"/>
                          <w:sz w:val="15"/>
                        </w:rPr>
                        <w:t>кзападуотГринвича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2164080</wp:posOffset>
                </wp:positionH>
                <wp:positionV relativeFrom="page">
                  <wp:posOffset>1720215</wp:posOffset>
                </wp:positionV>
                <wp:extent cx="212725" cy="138430"/>
                <wp:effectExtent l="0" t="0" r="0" b="0"/>
                <wp:wrapNone/>
                <wp:docPr id="560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38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327" type="#_x0000_t202" style="position:absolute;margin-left:170.4pt;margin-top:135.45pt;width:16.75pt;height:10.9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2823845</wp:posOffset>
                </wp:positionH>
                <wp:positionV relativeFrom="page">
                  <wp:posOffset>5866130</wp:posOffset>
                </wp:positionV>
                <wp:extent cx="212725" cy="147320"/>
                <wp:effectExtent l="0" t="0" r="0" b="0"/>
                <wp:wrapNone/>
                <wp:docPr id="559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328" type="#_x0000_t202" style="position:absolute;margin-left:222.35pt;margin-top:461.9pt;width:16.75pt;height:11.6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2842895</wp:posOffset>
                </wp:positionH>
                <wp:positionV relativeFrom="page">
                  <wp:posOffset>4735830</wp:posOffset>
                </wp:positionV>
                <wp:extent cx="212725" cy="109855"/>
                <wp:effectExtent l="0" t="0" r="0" b="0"/>
                <wp:wrapNone/>
                <wp:docPr id="558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329" type="#_x0000_t202" style="position:absolute;margin-left:223.85pt;margin-top:372.9pt;width:16.75pt;height:8.65pt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3485515</wp:posOffset>
                </wp:positionH>
                <wp:positionV relativeFrom="page">
                  <wp:posOffset>8902700</wp:posOffset>
                </wp:positionV>
                <wp:extent cx="212725" cy="122555"/>
                <wp:effectExtent l="0" t="0" r="0" b="0"/>
                <wp:wrapNone/>
                <wp:docPr id="557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330" type="#_x0000_t202" style="position:absolute;margin-left:274.45pt;margin-top:701pt;width:16.75pt;height:9.65pt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3724910</wp:posOffset>
                </wp:positionH>
                <wp:positionV relativeFrom="page">
                  <wp:posOffset>1696085</wp:posOffset>
                </wp:positionV>
                <wp:extent cx="212725" cy="109855"/>
                <wp:effectExtent l="0" t="0" r="0" b="0"/>
                <wp:wrapNone/>
                <wp:docPr id="556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331" type="#_x0000_t202" style="position:absolute;margin-left:293.3pt;margin-top:133.55pt;width:16.75pt;height:8.65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kWL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4433570</wp:posOffset>
                </wp:positionH>
                <wp:positionV relativeFrom="page">
                  <wp:posOffset>8686800</wp:posOffset>
                </wp:positionV>
                <wp:extent cx="212725" cy="109855"/>
                <wp:effectExtent l="0" t="0" r="0" b="0"/>
                <wp:wrapNone/>
                <wp:docPr id="555" name="Text 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8" o:spid="_x0000_s1332" type="#_x0000_t202" style="position:absolute;margin-left:349.1pt;margin-top:684pt;width:16.75pt;height:8.65pt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Sd4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4761230</wp:posOffset>
                </wp:positionH>
                <wp:positionV relativeFrom="page">
                  <wp:posOffset>2480310</wp:posOffset>
                </wp:positionV>
                <wp:extent cx="212725" cy="123190"/>
                <wp:effectExtent l="0" t="0" r="0" b="0"/>
                <wp:wrapNone/>
                <wp:docPr id="554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" o:spid="_x0000_s1333" type="#_x0000_t202" style="position:absolute;margin-left:374.9pt;margin-top:195.3pt;width:16.75pt;height:9.7pt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774E0C" w:rsidRDefault="003B2F82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4667885</wp:posOffset>
                </wp:positionH>
                <wp:positionV relativeFrom="page">
                  <wp:posOffset>9137650</wp:posOffset>
                </wp:positionV>
                <wp:extent cx="114300" cy="96520"/>
                <wp:effectExtent l="0" t="0" r="0" b="0"/>
                <wp:wrapNone/>
                <wp:docPr id="553" name="WordArt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F82" w:rsidRDefault="003B2F82" w:rsidP="003B2F82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6" o:spid="_x0000_s1334" type="#_x0000_t202" style="position:absolute;margin-left:367.55pt;margin-top:719.5pt;width:9pt;height:7.6pt;rotation:-39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3B2F82" w:rsidRDefault="003B2F82" w:rsidP="003B2F82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1835150</wp:posOffset>
                </wp:positionH>
                <wp:positionV relativeFrom="page">
                  <wp:posOffset>6062345</wp:posOffset>
                </wp:positionV>
                <wp:extent cx="91440" cy="96520"/>
                <wp:effectExtent l="0" t="0" r="0" b="0"/>
                <wp:wrapNone/>
                <wp:docPr id="552" name="WordArt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9144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F82" w:rsidRDefault="003B2F82" w:rsidP="003B2F82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80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5" o:spid="_x0000_s1335" type="#_x0000_t202" style="position:absolute;margin-left:144.5pt;margin-top:477.35pt;width:7.2pt;height:7.6pt;rotation:-27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" filled="f" stroked="f">
                <v:stroke joinstyle="round"/>
                <o:lock v:ext="edit" shapetype="t"/>
                <v:textbox style="mso-fit-shape-to-text:t">
                  <w:txbxContent>
                    <w:p w:rsidR="003B2F82" w:rsidRDefault="003B2F82" w:rsidP="003B2F82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80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1933575</wp:posOffset>
                </wp:positionH>
                <wp:positionV relativeFrom="page">
                  <wp:posOffset>6101080</wp:posOffset>
                </wp:positionV>
                <wp:extent cx="39370" cy="96520"/>
                <wp:effectExtent l="0" t="0" r="0" b="0"/>
                <wp:wrapNone/>
                <wp:docPr id="551" name="WordArt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3937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F82" w:rsidRDefault="003B2F82" w:rsidP="003B2F82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4" o:spid="_x0000_s1336" type="#_x0000_t202" style="position:absolute;margin-left:152.25pt;margin-top:480.4pt;width:3.1pt;height:7.6pt;rotation:-27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" filled="f" stroked="f">
                <v:stroke joinstyle="round"/>
                <o:lock v:ext="edit" shapetype="t"/>
                <v:textbox style="mso-fit-shape-to-text:t">
                  <w:txbxContent>
                    <w:p w:rsidR="003B2F82" w:rsidRDefault="003B2F82" w:rsidP="003B2F82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2551430</wp:posOffset>
                </wp:positionH>
                <wp:positionV relativeFrom="page">
                  <wp:posOffset>9146540</wp:posOffset>
                </wp:positionV>
                <wp:extent cx="113030" cy="96520"/>
                <wp:effectExtent l="0" t="0" r="0" b="0"/>
                <wp:wrapNone/>
                <wp:docPr id="550" name="WordArt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303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F82" w:rsidRDefault="003B2F82" w:rsidP="003B2F82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3" o:spid="_x0000_s1337" type="#_x0000_t202" style="position:absolute;margin-left:200.9pt;margin-top:720.2pt;width:8.9pt;height:7.6pt;rotation:-18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" filled="f" stroked="f">
                <v:stroke joinstyle="round"/>
                <o:lock v:ext="edit" shapetype="t"/>
                <v:textbox style="mso-fit-shape-to-text:t">
                  <w:txbxContent>
                    <w:p w:rsidR="003B2F82" w:rsidRDefault="003B2F82" w:rsidP="003B2F82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1818005</wp:posOffset>
                </wp:positionH>
                <wp:positionV relativeFrom="page">
                  <wp:posOffset>7176770</wp:posOffset>
                </wp:positionV>
                <wp:extent cx="113665" cy="96520"/>
                <wp:effectExtent l="0" t="0" r="0" b="0"/>
                <wp:wrapNone/>
                <wp:docPr id="549" name="WordArt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F82" w:rsidRDefault="003B2F82" w:rsidP="003B2F82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2" o:spid="_x0000_s1338" type="#_x0000_t202" style="position:absolute;margin-left:143.15pt;margin-top:565.1pt;width:8.95pt;height:7.6pt;rotation:-14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3B2F82" w:rsidRDefault="003B2F82" w:rsidP="003B2F82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1871980</wp:posOffset>
                </wp:positionH>
                <wp:positionV relativeFrom="page">
                  <wp:posOffset>8164195</wp:posOffset>
                </wp:positionV>
                <wp:extent cx="40640" cy="96520"/>
                <wp:effectExtent l="0" t="0" r="0" b="0"/>
                <wp:wrapNone/>
                <wp:docPr id="548" name="WordArt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4064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F82" w:rsidRDefault="003B2F82" w:rsidP="003B2F82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1" o:spid="_x0000_s1339" type="#_x0000_t202" style="position:absolute;margin-left:147.4pt;margin-top:642.85pt;width:3.2pt;height:7.6pt;rotation:-11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3B2F82" w:rsidRDefault="003B2F82" w:rsidP="003B2F82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1815465</wp:posOffset>
                </wp:positionH>
                <wp:positionV relativeFrom="page">
                  <wp:posOffset>8249920</wp:posOffset>
                </wp:positionV>
                <wp:extent cx="93345" cy="96520"/>
                <wp:effectExtent l="0" t="0" r="0" b="0"/>
                <wp:wrapNone/>
                <wp:docPr id="547" name="WordArt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9334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F82" w:rsidRDefault="003B2F82" w:rsidP="003B2F82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60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0" o:spid="_x0000_s1340" type="#_x0000_t202" style="position:absolute;margin-left:142.95pt;margin-top:649.6pt;width:7.35pt;height:7.6pt;rotation:-11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3B2F82" w:rsidRDefault="003B2F82" w:rsidP="003B2F82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774E0C" w:rsidRDefault="00774E0C">
      <w:pPr>
        <w:rPr>
          <w:sz w:val="17"/>
        </w:rPr>
        <w:sectPr w:rsidR="00774E0C">
          <w:pgSz w:w="11910" w:h="16840"/>
          <w:pgMar w:top="1280" w:right="620" w:bottom="600" w:left="380" w:header="424" w:footer="405" w:gutter="0"/>
          <w:cols w:space="720"/>
        </w:sectPr>
      </w:pPr>
    </w:p>
    <w:p w:rsidR="00774E0C" w:rsidRDefault="00774E0C">
      <w:pPr>
        <w:pStyle w:val="a3"/>
        <w:spacing w:before="5"/>
        <w:rPr>
          <w:sz w:val="15"/>
        </w:rPr>
      </w:pPr>
    </w:p>
    <w:p w:rsidR="00774E0C" w:rsidRDefault="003B2F82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546" name="Text Box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774E0C" w:rsidRDefault="003B2F82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19" o:spid="_x0000_s1341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C0&#10;O0zg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774E0C" w:rsidRDefault="003B2F82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774E0C" w:rsidRDefault="00774E0C">
      <w:pPr>
        <w:pStyle w:val="a3"/>
        <w:spacing w:before="4"/>
        <w:rPr>
          <w:sz w:val="9"/>
        </w:rPr>
      </w:pPr>
    </w:p>
    <w:p w:rsidR="00774E0C" w:rsidRDefault="003B2F82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3" name="Group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4" name="Freeform 518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5" name="Text Box 517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3B2F82">
                              <w:pPr>
                                <w:spacing w:before="104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" o:spid="_x0000_s1342" style="position:absolute;left:0;text-align:left;margin-left:24.1pt;margin-top:4.15pt;width:26.25pt;height:26.25pt;z-index:251644928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">
                <v:shape id="Freeform 518" o:spid="_x0000_s1343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7" o:spid="_x0000_s1344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" filled="f" stroked="f">
                  <v:textbox inset="0,0,0,0">
                    <w:txbxContent>
                      <w:p w:rsidR="00774E0C" w:rsidRDefault="003B2F82">
                        <w:pPr>
                          <w:spacing w:before="104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774E0C" w:rsidRDefault="00774E0C">
      <w:pPr>
        <w:pStyle w:val="a3"/>
        <w:spacing w:before="1"/>
      </w:pPr>
    </w:p>
    <w:p w:rsidR="00774E0C" w:rsidRDefault="003B2F82">
      <w:pPr>
        <w:ind w:left="1378"/>
        <w:rPr>
          <w:i/>
          <w:sz w:val="24"/>
        </w:rPr>
      </w:pPr>
      <w:proofErr w:type="spellStart"/>
      <w:r>
        <w:rPr>
          <w:i/>
          <w:sz w:val="24"/>
        </w:rPr>
        <w:t>Путорана</w:t>
      </w:r>
      <w:proofErr w:type="spellEnd"/>
      <w:r>
        <w:rPr>
          <w:i/>
          <w:sz w:val="24"/>
        </w:rPr>
        <w:t>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Авачинская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Сопка,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Васюганская,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Роман-Кош,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Ставропольская,</w:t>
      </w:r>
      <w:r>
        <w:rPr>
          <w:i/>
          <w:spacing w:val="-3"/>
          <w:sz w:val="24"/>
        </w:rPr>
        <w:t xml:space="preserve"> </w:t>
      </w:r>
      <w:proofErr w:type="spellStart"/>
      <w:r>
        <w:rPr>
          <w:i/>
          <w:sz w:val="24"/>
        </w:rPr>
        <w:t>Бырранга</w:t>
      </w:r>
      <w:proofErr w:type="spellEnd"/>
      <w:r>
        <w:rPr>
          <w:i/>
          <w:sz w:val="24"/>
        </w:rPr>
        <w:t>.</w:t>
      </w:r>
    </w:p>
    <w:p w:rsidR="00774E0C" w:rsidRDefault="003B2F82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176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932815</wp:posOffset>
                </wp:positionV>
                <wp:extent cx="323850" cy="323850"/>
                <wp:effectExtent l="0" t="0" r="0" b="0"/>
                <wp:wrapTopAndBottom/>
                <wp:docPr id="542" name="Rectangle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E4EEE8" id="Rectangle 515" o:spid="_x0000_s1026" style="position:absolute;margin-left:24.5pt;margin-top:73.45pt;width:25.5pt;height:25.5pt;z-index:-2516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960" behindDoc="1" locked="0" layoutInCell="1" allowOverlap="1">
                <wp:simplePos x="0" y="0"/>
                <wp:positionH relativeFrom="page">
                  <wp:posOffset>1207135</wp:posOffset>
                </wp:positionH>
                <wp:positionV relativeFrom="paragraph">
                  <wp:posOffset>177165</wp:posOffset>
                </wp:positionV>
                <wp:extent cx="1608455" cy="1079500"/>
                <wp:effectExtent l="0" t="0" r="0" b="0"/>
                <wp:wrapTopAndBottom/>
                <wp:docPr id="541" name="Text Box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6"/>
                              <w:gridCol w:w="1241"/>
                            </w:tblGrid>
                            <w:tr w:rsidR="00774E0C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before="92"/>
                                    <w:ind w:left="868" w:right="843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горы</w:t>
                                  </w:r>
                                </w:p>
                              </w:tc>
                            </w:tr>
                            <w:tr w:rsidR="00774E0C">
                              <w:trPr>
                                <w:trHeight w:val="569"/>
                              </w:trPr>
                              <w:tc>
                                <w:tcPr>
                                  <w:tcW w:w="1246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774E0C" w:rsidRDefault="00774E0C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4" o:spid="_x0000_s1136" type="#_x0000_t202" style="position:absolute;margin-left:95.05pt;margin-top:13.95pt;width:126.65pt;height:85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ow6tg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6"/>
                        <w:gridCol w:w="1241"/>
                      </w:tblGrid>
                      <w:tr w:rsidR="00774E0C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774E0C" w:rsidRDefault="003B2F82">
                            <w:pPr>
                              <w:pStyle w:val="TableParagraph"/>
                              <w:spacing w:before="92"/>
                              <w:ind w:left="868" w:right="843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горы</w:t>
                            </w:r>
                          </w:p>
                        </w:tc>
                      </w:tr>
                      <w:tr w:rsidR="00774E0C">
                        <w:trPr>
                          <w:trHeight w:val="569"/>
                        </w:trPr>
                        <w:tc>
                          <w:tcPr>
                            <w:tcW w:w="1246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1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774E0C" w:rsidRDefault="00774E0C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984" behindDoc="1" locked="0" layoutInCell="1" allowOverlap="1">
                <wp:simplePos x="0" y="0"/>
                <wp:positionH relativeFrom="page">
                  <wp:posOffset>3111500</wp:posOffset>
                </wp:positionH>
                <wp:positionV relativeFrom="paragraph">
                  <wp:posOffset>177165</wp:posOffset>
                </wp:positionV>
                <wp:extent cx="1608455" cy="1079500"/>
                <wp:effectExtent l="0" t="0" r="0" b="0"/>
                <wp:wrapTopAndBottom/>
                <wp:docPr id="540" name="Text Box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774E0C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before="92"/>
                                    <w:ind w:left="40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возвышенность</w:t>
                                  </w:r>
                                </w:p>
                              </w:tc>
                            </w:tr>
                            <w:tr w:rsidR="00774E0C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774E0C" w:rsidRDefault="00774E0C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3" o:spid="_x0000_s1137" type="#_x0000_t202" style="position:absolute;margin-left:245pt;margin-top:13.95pt;width:126.65pt;height:85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774E0C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774E0C" w:rsidRDefault="003B2F82">
                            <w:pPr>
                              <w:pStyle w:val="TableParagraph"/>
                              <w:spacing w:before="92"/>
                              <w:ind w:left="40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возвышенность</w:t>
                            </w:r>
                          </w:p>
                        </w:tc>
                      </w:tr>
                      <w:tr w:rsidR="00774E0C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774E0C" w:rsidRDefault="00774E0C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008" behindDoc="1" locked="0" layoutInCell="1" allowOverlap="1">
                <wp:simplePos x="0" y="0"/>
                <wp:positionH relativeFrom="page">
                  <wp:posOffset>5015230</wp:posOffset>
                </wp:positionH>
                <wp:positionV relativeFrom="paragraph">
                  <wp:posOffset>177165</wp:posOffset>
                </wp:positionV>
                <wp:extent cx="1608455" cy="1079500"/>
                <wp:effectExtent l="0" t="0" r="0" b="0"/>
                <wp:wrapTopAndBottom/>
                <wp:docPr id="539" name="Text Box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774E0C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before="92"/>
                                    <w:ind w:left="868" w:right="843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вулкан</w:t>
                                  </w:r>
                                </w:p>
                              </w:tc>
                            </w:tr>
                            <w:tr w:rsidR="00774E0C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774E0C" w:rsidRDefault="00774E0C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2" o:spid="_x0000_s1138" type="#_x0000_t202" style="position:absolute;margin-left:394.9pt;margin-top:13.95pt;width:126.65pt;height:85pt;z-index:-2516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b0Vtg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774E0C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774E0C" w:rsidRDefault="003B2F82">
                            <w:pPr>
                              <w:pStyle w:val="TableParagraph"/>
                              <w:spacing w:before="92"/>
                              <w:ind w:left="868" w:right="843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вулкан</w:t>
                            </w:r>
                          </w:p>
                        </w:tc>
                      </w:tr>
                      <w:tr w:rsidR="00774E0C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774E0C" w:rsidRDefault="00774E0C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774E0C" w:rsidRDefault="00774E0C">
      <w:pPr>
        <w:pStyle w:val="a3"/>
        <w:rPr>
          <w:i/>
          <w:sz w:val="26"/>
        </w:rPr>
      </w:pPr>
    </w:p>
    <w:p w:rsidR="00774E0C" w:rsidRDefault="003B2F82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>
                <wp:simplePos x="0" y="0"/>
                <wp:positionH relativeFrom="page">
                  <wp:posOffset>1327150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8" name="Line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9FFD78" id="Line 511" o:spid="_x0000_s1026" style="position:absolute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5pt,-24.85pt" to="211.7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>
                <wp:simplePos x="0" y="0"/>
                <wp:positionH relativeFrom="page">
                  <wp:posOffset>3228340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7" name="Lin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01B2E" id="Line 510" o:spid="_x0000_s1026" style="position:absolute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2pt,-24.85pt" to="361.4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page">
                  <wp:posOffset>5132705</wp:posOffset>
                </wp:positionH>
                <wp:positionV relativeFrom="paragraph">
                  <wp:posOffset>-315595</wp:posOffset>
                </wp:positionV>
                <wp:extent cx="1360805" cy="0"/>
                <wp:effectExtent l="0" t="0" r="0" b="0"/>
                <wp:wrapNone/>
                <wp:docPr id="536" name="Line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080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74AEB" id="Line 509" o:spid="_x0000_s1026" style="position:absolute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15pt,-24.85pt" to="51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3"/>
          <w:sz w:val="24"/>
        </w:rPr>
        <w:t xml:space="preserve"> </w:t>
      </w:r>
      <w:r>
        <w:rPr>
          <w:sz w:val="24"/>
        </w:rPr>
        <w:t>из</w:t>
      </w:r>
      <w:r>
        <w:rPr>
          <w:spacing w:val="6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62"/>
          <w:sz w:val="24"/>
        </w:rPr>
        <w:t xml:space="preserve"> </w:t>
      </w:r>
      <w:r>
        <w:rPr>
          <w:sz w:val="24"/>
        </w:rPr>
        <w:t>Вами</w:t>
      </w:r>
      <w:r>
        <w:rPr>
          <w:spacing w:val="62"/>
          <w:sz w:val="24"/>
        </w:rPr>
        <w:t xml:space="preserve"> </w:t>
      </w:r>
      <w:r>
        <w:rPr>
          <w:sz w:val="24"/>
        </w:rPr>
        <w:t>форм</w:t>
      </w:r>
      <w:r>
        <w:rPr>
          <w:spacing w:val="6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6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63"/>
          <w:sz w:val="24"/>
        </w:rPr>
        <w:t xml:space="preserve"> </w:t>
      </w:r>
      <w:r>
        <w:rPr>
          <w:sz w:val="24"/>
        </w:rPr>
        <w:t>на</w:t>
      </w:r>
      <w:r>
        <w:rPr>
          <w:spacing w:val="63"/>
          <w:sz w:val="24"/>
        </w:rPr>
        <w:t xml:space="preserve"> </w:t>
      </w:r>
      <w:r>
        <w:rPr>
          <w:sz w:val="24"/>
        </w:rPr>
        <w:t>карте</w:t>
      </w:r>
      <w:r>
        <w:rPr>
          <w:spacing w:val="6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63"/>
          <w:sz w:val="24"/>
        </w:rPr>
        <w:t xml:space="preserve"> </w:t>
      </w:r>
      <w:r>
        <w:rPr>
          <w:sz w:val="24"/>
        </w:rPr>
        <w:t>1?</w:t>
      </w:r>
      <w:r>
        <w:rPr>
          <w:spacing w:val="64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ответе название этого географического объекта.</w:t>
      </w:r>
    </w:p>
    <w:p w:rsidR="00774E0C" w:rsidRDefault="00774E0C">
      <w:pPr>
        <w:pStyle w:val="a3"/>
      </w:pPr>
    </w:p>
    <w:p w:rsidR="00774E0C" w:rsidRDefault="003B2F82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74E0C" w:rsidRDefault="00774E0C">
      <w:pPr>
        <w:pStyle w:val="a3"/>
        <w:spacing w:before="2"/>
        <w:rPr>
          <w:sz w:val="16"/>
        </w:rPr>
      </w:pPr>
    </w:p>
    <w:p w:rsidR="00774E0C" w:rsidRDefault="003B2F82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</w:t>
      </w:r>
      <w:r>
        <w:rPr>
          <w:spacing w:val="-2"/>
        </w:rPr>
        <w:t xml:space="preserve"> </w:t>
      </w:r>
      <w:r>
        <w:t>указанный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географический</w:t>
      </w:r>
      <w:r>
        <w:rPr>
          <w:spacing w:val="-2"/>
        </w:rPr>
        <w:t xml:space="preserve"> </w:t>
      </w:r>
      <w:r>
        <w:t>объект?</w:t>
      </w:r>
    </w:p>
    <w:p w:rsidR="00774E0C" w:rsidRDefault="00774E0C">
      <w:pPr>
        <w:pStyle w:val="a3"/>
        <w:spacing w:before="2"/>
      </w:pPr>
    </w:p>
    <w:p w:rsidR="00774E0C" w:rsidRDefault="003B2F82">
      <w:pPr>
        <w:pStyle w:val="1"/>
        <w:tabs>
          <w:tab w:val="left" w:pos="5700"/>
          <w:tab w:val="left" w:pos="8984"/>
        </w:tabs>
        <w:ind w:left="2408"/>
        <w:jc w:val="left"/>
      </w:pPr>
      <w:r>
        <w:t>А</w:t>
      </w:r>
      <w:r>
        <w:tab/>
        <w:t>Б</w:t>
      </w:r>
      <w:r>
        <w:tab/>
        <w:t>В</w:t>
      </w:r>
    </w:p>
    <w:p w:rsidR="00774E0C" w:rsidRDefault="003B2F82">
      <w:pPr>
        <w:tabs>
          <w:tab w:val="left" w:pos="4252"/>
          <w:tab w:val="left" w:pos="7536"/>
        </w:tabs>
        <w:ind w:left="967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44738" cy="1389888"/>
            <wp:effectExtent l="0" t="0" r="0" b="0"/>
            <wp:docPr id="5" name="image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4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4738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943977" cy="1389888"/>
            <wp:effectExtent l="0" t="0" r="0" b="0"/>
            <wp:docPr id="7" name="image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5.pn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977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943977" cy="1389888"/>
            <wp:effectExtent l="0" t="0" r="0" b="0"/>
            <wp:docPr id="9" name="image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6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977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E0C" w:rsidRDefault="00774E0C">
      <w:pPr>
        <w:pStyle w:val="a3"/>
        <w:spacing w:before="9"/>
        <w:rPr>
          <w:b/>
          <w:sz w:val="35"/>
        </w:rPr>
      </w:pPr>
    </w:p>
    <w:p w:rsidR="00774E0C" w:rsidRDefault="003B2F82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5" name="Rectangle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B468F9" id="Rectangle 508" o:spid="_x0000_s1026" style="position:absolute;margin-left:24.5pt;margin-top:-6.25pt;width:25.5pt;height:25.5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VZwYJ4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0520"/>
                <wp:effectExtent l="0" t="0" r="0" b="0"/>
                <wp:wrapNone/>
                <wp:docPr id="534" name="Freeform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052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2"/>
                            <a:gd name="T4" fmla="+- 0 2875 2470"/>
                            <a:gd name="T5" fmla="*/ T4 w 416"/>
                            <a:gd name="T6" fmla="+- 0 -135 -135"/>
                            <a:gd name="T7" fmla="*/ -135 h 552"/>
                            <a:gd name="T8" fmla="+- 0 2875 2470"/>
                            <a:gd name="T9" fmla="*/ T8 w 416"/>
                            <a:gd name="T10" fmla="+- 0 -125 -135"/>
                            <a:gd name="T11" fmla="*/ -125 h 552"/>
                            <a:gd name="T12" fmla="+- 0 2875 2470"/>
                            <a:gd name="T13" fmla="*/ T12 w 416"/>
                            <a:gd name="T14" fmla="+- 0 408 -135"/>
                            <a:gd name="T15" fmla="*/ 408 h 552"/>
                            <a:gd name="T16" fmla="+- 0 2479 2470"/>
                            <a:gd name="T17" fmla="*/ T16 w 416"/>
                            <a:gd name="T18" fmla="+- 0 408 -135"/>
                            <a:gd name="T19" fmla="*/ 408 h 552"/>
                            <a:gd name="T20" fmla="+- 0 2479 2470"/>
                            <a:gd name="T21" fmla="*/ T20 w 416"/>
                            <a:gd name="T22" fmla="+- 0 -125 -135"/>
                            <a:gd name="T23" fmla="*/ -125 h 552"/>
                            <a:gd name="T24" fmla="+- 0 2875 2470"/>
                            <a:gd name="T25" fmla="*/ T24 w 416"/>
                            <a:gd name="T26" fmla="+- 0 -125 -135"/>
                            <a:gd name="T27" fmla="*/ -125 h 552"/>
                            <a:gd name="T28" fmla="+- 0 2875 2470"/>
                            <a:gd name="T29" fmla="*/ T28 w 416"/>
                            <a:gd name="T30" fmla="+- 0 -135 -135"/>
                            <a:gd name="T31" fmla="*/ -135 h 552"/>
                            <a:gd name="T32" fmla="+- 0 2479 2470"/>
                            <a:gd name="T33" fmla="*/ T32 w 416"/>
                            <a:gd name="T34" fmla="+- 0 -135 -135"/>
                            <a:gd name="T35" fmla="*/ -135 h 552"/>
                            <a:gd name="T36" fmla="+- 0 2470 2470"/>
                            <a:gd name="T37" fmla="*/ T36 w 416"/>
                            <a:gd name="T38" fmla="+- 0 -135 -135"/>
                            <a:gd name="T39" fmla="*/ -135 h 552"/>
                            <a:gd name="T40" fmla="+- 0 2470 2470"/>
                            <a:gd name="T41" fmla="*/ T40 w 416"/>
                            <a:gd name="T42" fmla="+- 0 -125 -135"/>
                            <a:gd name="T43" fmla="*/ -125 h 552"/>
                            <a:gd name="T44" fmla="+- 0 2470 2470"/>
                            <a:gd name="T45" fmla="*/ T44 w 416"/>
                            <a:gd name="T46" fmla="+- 0 408 -135"/>
                            <a:gd name="T47" fmla="*/ 408 h 552"/>
                            <a:gd name="T48" fmla="+- 0 2470 2470"/>
                            <a:gd name="T49" fmla="*/ T48 w 416"/>
                            <a:gd name="T50" fmla="+- 0 417 -135"/>
                            <a:gd name="T51" fmla="*/ 417 h 552"/>
                            <a:gd name="T52" fmla="+- 0 2479 2470"/>
                            <a:gd name="T53" fmla="*/ T52 w 416"/>
                            <a:gd name="T54" fmla="+- 0 417 -135"/>
                            <a:gd name="T55" fmla="*/ 417 h 552"/>
                            <a:gd name="T56" fmla="+- 0 2875 2470"/>
                            <a:gd name="T57" fmla="*/ T56 w 416"/>
                            <a:gd name="T58" fmla="+- 0 417 -135"/>
                            <a:gd name="T59" fmla="*/ 417 h 552"/>
                            <a:gd name="T60" fmla="+- 0 2885 2470"/>
                            <a:gd name="T61" fmla="*/ T60 w 416"/>
                            <a:gd name="T62" fmla="+- 0 417 -135"/>
                            <a:gd name="T63" fmla="*/ 417 h 552"/>
                            <a:gd name="T64" fmla="+- 0 2885 2470"/>
                            <a:gd name="T65" fmla="*/ T64 w 416"/>
                            <a:gd name="T66" fmla="+- 0 408 -135"/>
                            <a:gd name="T67" fmla="*/ 408 h 552"/>
                            <a:gd name="T68" fmla="+- 0 2885 2470"/>
                            <a:gd name="T69" fmla="*/ T68 w 416"/>
                            <a:gd name="T70" fmla="+- 0 -125 -135"/>
                            <a:gd name="T71" fmla="*/ -125 h 552"/>
                            <a:gd name="T72" fmla="+- 0 2885 2470"/>
                            <a:gd name="T73" fmla="*/ T72 w 416"/>
                            <a:gd name="T74" fmla="+- 0 -135 -135"/>
                            <a:gd name="T75" fmla="*/ -135 h 55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2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3"/>
                              </a:lnTo>
                              <a:lnTo>
                                <a:pt x="9" y="543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3"/>
                              </a:lnTo>
                              <a:lnTo>
                                <a:pt x="0" y="552"/>
                              </a:lnTo>
                              <a:lnTo>
                                <a:pt x="9" y="552"/>
                              </a:lnTo>
                              <a:lnTo>
                                <a:pt x="405" y="552"/>
                              </a:lnTo>
                              <a:lnTo>
                                <a:pt x="415" y="552"/>
                              </a:lnTo>
                              <a:lnTo>
                                <a:pt x="415" y="543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4A01DB" id="Freeform 507" o:spid="_x0000_s1026" style="position:absolute;margin-left:123.5pt;margin-top:-6.75pt;width:20.8pt;height:27.6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" path="m415,l405,r,10l405,543,9,543,9,10r396,l405,,9,,,,,10,,543r,9l9,552r396,l415,552r,-9l415,10,415,xe" fillcolor="black" stroked="f">
                <v:path arrowok="t" o:connecttype="custom" o:connectlocs="263525,-85725;257175,-85725;257175,-79375;257175,259080;5715,259080;5715,-79375;257175,-79375;257175,-85725;5715,-85725;0,-85725;0,-79375;0,259080;0,264795;5715,264795;257175,264795;263525,264795;263525,259080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rPr>
          <w:sz w:val="20"/>
        </w:rPr>
      </w:pPr>
    </w:p>
    <w:p w:rsidR="00774E0C" w:rsidRDefault="003B2F82">
      <w:pPr>
        <w:pStyle w:val="a4"/>
        <w:numPr>
          <w:ilvl w:val="1"/>
          <w:numId w:val="7"/>
        </w:numPr>
        <w:tabs>
          <w:tab w:val="left" w:pos="1441"/>
        </w:tabs>
        <w:spacing w:before="230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774E0C" w:rsidRDefault="00774E0C">
      <w:pPr>
        <w:pStyle w:val="a3"/>
      </w:pPr>
    </w:p>
    <w:p w:rsidR="00043C77" w:rsidRPr="00043C77" w:rsidRDefault="00043C77" w:rsidP="00043C77">
      <w:pPr>
        <w:pStyle w:val="a4"/>
        <w:tabs>
          <w:tab w:val="left" w:pos="1399"/>
          <w:tab w:val="left" w:pos="1400"/>
        </w:tabs>
        <w:spacing w:line="252" w:lineRule="exact"/>
        <w:ind w:left="1399"/>
        <w:rPr>
          <w:sz w:val="24"/>
        </w:rPr>
      </w:pPr>
      <w:r w:rsidRPr="00043C77">
        <w:rPr>
          <w:sz w:val="24"/>
        </w:rPr>
        <w:t>1) Здесь произрастают смешанные и широколиственные леса.</w:t>
      </w:r>
    </w:p>
    <w:p w:rsidR="00043C77" w:rsidRPr="00043C77" w:rsidRDefault="00043C77" w:rsidP="00043C77">
      <w:pPr>
        <w:pStyle w:val="a4"/>
        <w:tabs>
          <w:tab w:val="left" w:pos="1399"/>
          <w:tab w:val="left" w:pos="1400"/>
        </w:tabs>
        <w:spacing w:line="252" w:lineRule="exact"/>
        <w:ind w:left="1399"/>
        <w:rPr>
          <w:sz w:val="24"/>
        </w:rPr>
      </w:pPr>
      <w:r w:rsidRPr="00043C77">
        <w:rPr>
          <w:sz w:val="24"/>
        </w:rPr>
        <w:t>2) На территории много оврагов и балок.</w:t>
      </w:r>
    </w:p>
    <w:p w:rsidR="00043C77" w:rsidRPr="00043C77" w:rsidRDefault="00043C77" w:rsidP="00043C77">
      <w:pPr>
        <w:pStyle w:val="a4"/>
        <w:tabs>
          <w:tab w:val="left" w:pos="1399"/>
          <w:tab w:val="left" w:pos="1400"/>
        </w:tabs>
        <w:spacing w:line="252" w:lineRule="exact"/>
        <w:ind w:left="1399"/>
        <w:rPr>
          <w:sz w:val="24"/>
        </w:rPr>
      </w:pPr>
      <w:r w:rsidRPr="00043C77">
        <w:rPr>
          <w:sz w:val="24"/>
        </w:rPr>
        <w:t>3) Эта форма рельефа расположена в зоне многолетней мерзлоты.</w:t>
      </w:r>
    </w:p>
    <w:p w:rsidR="00043C77" w:rsidRPr="00043C77" w:rsidRDefault="00043C77" w:rsidP="00043C77">
      <w:pPr>
        <w:pStyle w:val="a4"/>
        <w:tabs>
          <w:tab w:val="left" w:pos="1399"/>
          <w:tab w:val="left" w:pos="1400"/>
        </w:tabs>
        <w:spacing w:line="252" w:lineRule="exact"/>
        <w:ind w:left="1399"/>
        <w:rPr>
          <w:sz w:val="24"/>
        </w:rPr>
      </w:pPr>
      <w:r w:rsidRPr="00043C77">
        <w:rPr>
          <w:sz w:val="24"/>
        </w:rPr>
        <w:t>4) Для территории характерна тундровая растительность.</w:t>
      </w:r>
    </w:p>
    <w:p w:rsidR="00043C77" w:rsidRPr="00043C77" w:rsidRDefault="00043C77" w:rsidP="00043C77">
      <w:pPr>
        <w:pStyle w:val="a4"/>
        <w:tabs>
          <w:tab w:val="left" w:pos="1399"/>
          <w:tab w:val="left" w:pos="1400"/>
        </w:tabs>
        <w:spacing w:line="252" w:lineRule="exact"/>
        <w:ind w:left="1399"/>
        <w:rPr>
          <w:sz w:val="24"/>
        </w:rPr>
      </w:pPr>
      <w:r w:rsidRPr="00043C77">
        <w:rPr>
          <w:sz w:val="24"/>
        </w:rPr>
        <w:t>5) Наивысшая точка – гора Белуха.</w:t>
      </w:r>
    </w:p>
    <w:p w:rsidR="00774E0C" w:rsidRDefault="00043C77" w:rsidP="00043C77">
      <w:pPr>
        <w:pStyle w:val="a4"/>
        <w:tabs>
          <w:tab w:val="left" w:pos="1399"/>
          <w:tab w:val="left" w:pos="1400"/>
        </w:tabs>
        <w:spacing w:line="252" w:lineRule="exact"/>
        <w:ind w:left="1399"/>
        <w:rPr>
          <w:sz w:val="24"/>
        </w:rPr>
      </w:pPr>
      <w:r w:rsidRPr="00043C77">
        <w:rPr>
          <w:sz w:val="24"/>
        </w:rPr>
        <w:t>6) Эта форма рельефа расположена за Северным полярным кругом.</w:t>
      </w:r>
    </w:p>
    <w:p w:rsidR="00774E0C" w:rsidRDefault="003B2F82">
      <w:pPr>
        <w:pStyle w:val="a3"/>
        <w:spacing w:before="187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177800</wp:posOffset>
                </wp:positionV>
                <wp:extent cx="782955" cy="351790"/>
                <wp:effectExtent l="0" t="0" r="0" b="0"/>
                <wp:wrapNone/>
                <wp:docPr id="533" name="Text Box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774E0C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774E0C" w:rsidRDefault="00774E0C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6" o:spid="_x0000_s1139" type="#_x0000_t202" style="position:absolute;left:0;text-align:left;margin-left:123.5pt;margin-top:14pt;width:61.65pt;height:27.7pt;z-index: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774E0C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774E0C" w:rsidRDefault="00774E0C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774E0C" w:rsidRDefault="00774E0C">
      <w:pPr>
        <w:sectPr w:rsidR="00774E0C">
          <w:headerReference w:type="default" r:id="rId217"/>
          <w:footerReference w:type="default" r:id="rId218"/>
          <w:pgSz w:w="11910" w:h="16840"/>
          <w:pgMar w:top="1280" w:right="620" w:bottom="1900" w:left="380" w:header="424" w:footer="1713" w:gutter="0"/>
          <w:cols w:space="720"/>
        </w:sectPr>
      </w:pPr>
    </w:p>
    <w:p w:rsidR="00774E0C" w:rsidRDefault="00774E0C">
      <w:pPr>
        <w:pStyle w:val="a3"/>
        <w:spacing w:before="10"/>
        <w:rPr>
          <w:sz w:val="18"/>
        </w:rPr>
      </w:pPr>
    </w:p>
    <w:p w:rsidR="00774E0C" w:rsidRDefault="003B2F82">
      <w:pPr>
        <w:pStyle w:val="a3"/>
        <w:spacing w:before="90"/>
        <w:ind w:left="100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30" name="Group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31" name="Freeform 505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" name="Text Box 504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3B2F82">
                              <w:pPr>
                                <w:spacing w:before="10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3" o:spid="_x0000_s1349" style="position:absolute;left:0;text-align:left;margin-left:26.1pt;margin-top:4.15pt;width:26.25pt;height:26.25pt;z-index:251648000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">
                <v:shape id="Freeform 505" o:spid="_x0000_s1350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04" o:spid="_x0000_s1351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wyn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fN8Br9n4hGQqzsAAAD//wMAUEsBAi0AFAAGAAgAAAAhANvh9svuAAAAhQEAABMAAAAAAAAA&#10;AAAAAAAAAAAAAFtDb250ZW50X1R5cGVzXS54bWxQSwECLQAUAAYACAAAACEAWvQsW78AAAAVAQAA&#10;CwAAAAAAAAAAAAAAAAAfAQAAX3JlbHMvLnJlbHNQSwECLQAUAAYACAAAACEAK6MMp8YAAADcAAAA&#10;DwAAAAAAAAAAAAAAAAAHAgAAZHJzL2Rvd25yZXYueG1sUEsFBgAAAAADAAMAtwAAAPoCAAAAAA==&#10;" filled="f" stroked="f">
                  <v:textbox inset="0,0,0,0">
                    <w:txbxContent>
                      <w:p w:rsidR="00774E0C" w:rsidRDefault="003B2F82">
                        <w:pPr>
                          <w:spacing w:before="10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задания.</w:t>
      </w:r>
    </w:p>
    <w:p w:rsidR="00774E0C" w:rsidRDefault="003B2F82">
      <w:pPr>
        <w:pStyle w:val="a3"/>
        <w:spacing w:before="139" w:line="276" w:lineRule="auto"/>
        <w:ind w:left="1000" w:right="263" w:firstLine="709"/>
        <w:jc w:val="both"/>
      </w:pPr>
      <w:r>
        <w:t>Амур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самая</w:t>
      </w:r>
      <w:r>
        <w:rPr>
          <w:spacing w:val="1"/>
        </w:rPr>
        <w:t xml:space="preserve"> </w:t>
      </w:r>
      <w:r>
        <w:t>крупная</w:t>
      </w:r>
      <w:r>
        <w:rPr>
          <w:spacing w:val="1"/>
        </w:rPr>
        <w:t xml:space="preserve"> </w:t>
      </w:r>
      <w:r>
        <w:t>река</w:t>
      </w:r>
      <w:r>
        <w:rPr>
          <w:spacing w:val="1"/>
        </w:rPr>
        <w:t xml:space="preserve"> </w:t>
      </w:r>
      <w:r>
        <w:t>Дальнего</w:t>
      </w:r>
      <w:r>
        <w:rPr>
          <w:spacing w:val="1"/>
        </w:rPr>
        <w:t xml:space="preserve"> </w:t>
      </w:r>
      <w:r>
        <w:t>Востока.</w:t>
      </w:r>
      <w:r>
        <w:rPr>
          <w:spacing w:val="1"/>
        </w:rPr>
        <w:t xml:space="preserve"> </w:t>
      </w:r>
      <w:r>
        <w:t>Бассейн</w:t>
      </w:r>
      <w:r>
        <w:rPr>
          <w:spacing w:val="1"/>
        </w:rPr>
        <w:t xml:space="preserve"> </w:t>
      </w:r>
      <w:r>
        <w:t>реки</w:t>
      </w:r>
      <w:r>
        <w:rPr>
          <w:spacing w:val="1"/>
        </w:rPr>
        <w:t xml:space="preserve"> </w:t>
      </w:r>
      <w:r>
        <w:t>расположен</w:t>
      </w:r>
      <w:r>
        <w:rPr>
          <w:spacing w:val="60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 трёх стран: России (более половины площади бассейна), Китая и Монголии. По</w:t>
      </w:r>
      <w:r>
        <w:rPr>
          <w:spacing w:val="1"/>
        </w:rPr>
        <w:t xml:space="preserve"> </w:t>
      </w:r>
      <w:r>
        <w:t>площади бассейна, равного 1855 тыс. км</w:t>
      </w:r>
      <w:r>
        <w:rPr>
          <w:vertAlign w:val="superscript"/>
        </w:rPr>
        <w:t>2</w:t>
      </w:r>
      <w:r>
        <w:t>, Амур занимает четвёртое место среди рек России</w:t>
      </w:r>
      <w:r>
        <w:rPr>
          <w:spacing w:val="1"/>
        </w:rPr>
        <w:t xml:space="preserve"> </w:t>
      </w:r>
      <w:r>
        <w:t>после Оби, Енисея и Лены. Амур – многоводная река, годовой сток составляет 403,7 км</w:t>
      </w:r>
      <w:r>
        <w:rPr>
          <w:vertAlign w:val="superscript"/>
        </w:rPr>
        <w:t>3</w:t>
      </w:r>
      <w:r>
        <w:t>.</w:t>
      </w:r>
      <w:r>
        <w:rPr>
          <w:spacing w:val="1"/>
        </w:rPr>
        <w:t xml:space="preserve"> </w:t>
      </w:r>
      <w:r>
        <w:t>Амур</w:t>
      </w:r>
      <w:r>
        <w:rPr>
          <w:spacing w:val="36"/>
        </w:rPr>
        <w:t xml:space="preserve"> </w:t>
      </w:r>
      <w:r>
        <w:t>входит</w:t>
      </w:r>
      <w:r>
        <w:rPr>
          <w:spacing w:val="36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>десятку</w:t>
      </w:r>
      <w:r>
        <w:rPr>
          <w:spacing w:val="37"/>
        </w:rPr>
        <w:t xml:space="preserve"> </w:t>
      </w:r>
      <w:r>
        <w:t>самых</w:t>
      </w:r>
      <w:r>
        <w:rPr>
          <w:spacing w:val="37"/>
        </w:rPr>
        <w:t xml:space="preserve"> </w:t>
      </w:r>
      <w:r>
        <w:t>длинных</w:t>
      </w:r>
      <w:r>
        <w:rPr>
          <w:spacing w:val="36"/>
        </w:rPr>
        <w:t xml:space="preserve"> </w:t>
      </w:r>
      <w:r>
        <w:t>рек</w:t>
      </w:r>
      <w:r>
        <w:rPr>
          <w:spacing w:val="36"/>
        </w:rPr>
        <w:t xml:space="preserve"> </w:t>
      </w:r>
      <w:r>
        <w:t>мира,</w:t>
      </w:r>
      <w:r>
        <w:rPr>
          <w:spacing w:val="37"/>
        </w:rPr>
        <w:t xml:space="preserve"> </w:t>
      </w:r>
      <w:r>
        <w:t>его</w:t>
      </w:r>
      <w:r>
        <w:rPr>
          <w:spacing w:val="36"/>
        </w:rPr>
        <w:t xml:space="preserve"> </w:t>
      </w:r>
      <w:r>
        <w:t>протяжённость</w:t>
      </w:r>
      <w:r>
        <w:rPr>
          <w:spacing w:val="37"/>
        </w:rPr>
        <w:t xml:space="preserve"> </w:t>
      </w:r>
      <w:r>
        <w:t>–</w:t>
      </w:r>
      <w:r>
        <w:rPr>
          <w:spacing w:val="36"/>
        </w:rPr>
        <w:t xml:space="preserve"> </w:t>
      </w:r>
      <w:r>
        <w:t>2824</w:t>
      </w:r>
      <w:r>
        <w:rPr>
          <w:spacing w:val="36"/>
        </w:rPr>
        <w:t xml:space="preserve"> </w:t>
      </w:r>
      <w:r>
        <w:t>км.</w:t>
      </w:r>
      <w:r>
        <w:rPr>
          <w:spacing w:val="37"/>
        </w:rPr>
        <w:t xml:space="preserve"> </w:t>
      </w:r>
      <w:r>
        <w:t>Началом</w:t>
      </w:r>
      <w:r>
        <w:rPr>
          <w:spacing w:val="-58"/>
        </w:rPr>
        <w:t xml:space="preserve"> </w:t>
      </w:r>
      <w:r>
        <w:t>реки</w:t>
      </w:r>
      <w:r>
        <w:rPr>
          <w:spacing w:val="46"/>
        </w:rPr>
        <w:t xml:space="preserve"> </w:t>
      </w:r>
      <w:r>
        <w:t>считают</w:t>
      </w:r>
      <w:r>
        <w:rPr>
          <w:spacing w:val="45"/>
        </w:rPr>
        <w:t xml:space="preserve"> </w:t>
      </w:r>
      <w:r>
        <w:t>слияние</w:t>
      </w:r>
      <w:r>
        <w:rPr>
          <w:spacing w:val="46"/>
        </w:rPr>
        <w:t xml:space="preserve"> </w:t>
      </w:r>
      <w:r>
        <w:t>Шилки</w:t>
      </w:r>
      <w:r>
        <w:rPr>
          <w:spacing w:val="45"/>
        </w:rPr>
        <w:t xml:space="preserve"> </w:t>
      </w:r>
      <w:r>
        <w:t>и</w:t>
      </w:r>
      <w:r>
        <w:rPr>
          <w:spacing w:val="44"/>
        </w:rPr>
        <w:t xml:space="preserve"> </w:t>
      </w:r>
      <w:proofErr w:type="spellStart"/>
      <w:r>
        <w:t>Аргуни</w:t>
      </w:r>
      <w:proofErr w:type="spellEnd"/>
      <w:r>
        <w:rPr>
          <w:spacing w:val="46"/>
        </w:rPr>
        <w:t xml:space="preserve"> </w:t>
      </w:r>
      <w:r>
        <w:t>на</w:t>
      </w:r>
      <w:r>
        <w:rPr>
          <w:spacing w:val="45"/>
        </w:rPr>
        <w:t xml:space="preserve"> </w:t>
      </w:r>
      <w:r>
        <w:t>высоте</w:t>
      </w:r>
      <w:r>
        <w:rPr>
          <w:spacing w:val="46"/>
        </w:rPr>
        <w:t xml:space="preserve"> </w:t>
      </w:r>
      <w:r>
        <w:t>304</w:t>
      </w:r>
      <w:r>
        <w:rPr>
          <w:spacing w:val="47"/>
        </w:rPr>
        <w:t xml:space="preserve"> </w:t>
      </w:r>
      <w:r>
        <w:t>м</w:t>
      </w:r>
      <w:r>
        <w:rPr>
          <w:spacing w:val="46"/>
        </w:rPr>
        <w:t xml:space="preserve"> </w:t>
      </w:r>
      <w:r>
        <w:t>над</w:t>
      </w:r>
      <w:r>
        <w:rPr>
          <w:spacing w:val="43"/>
        </w:rPr>
        <w:t xml:space="preserve"> </w:t>
      </w:r>
      <w:r>
        <w:t>уровнем</w:t>
      </w:r>
      <w:r>
        <w:rPr>
          <w:spacing w:val="46"/>
        </w:rPr>
        <w:t xml:space="preserve"> </w:t>
      </w:r>
      <w:r>
        <w:t>моря.</w:t>
      </w:r>
      <w:r>
        <w:rPr>
          <w:spacing w:val="44"/>
        </w:rPr>
        <w:t xml:space="preserve"> </w:t>
      </w:r>
      <w:r>
        <w:t>Амур</w:t>
      </w:r>
      <w:r>
        <w:rPr>
          <w:spacing w:val="44"/>
        </w:rPr>
        <w:t xml:space="preserve"> </w:t>
      </w:r>
      <w:r>
        <w:t>течёт</w:t>
      </w:r>
      <w:r>
        <w:rPr>
          <w:spacing w:val="-5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запада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восток</w:t>
      </w:r>
      <w:r>
        <w:rPr>
          <w:spacing w:val="39"/>
        </w:rPr>
        <w:t xml:space="preserve"> </w:t>
      </w:r>
      <w:r>
        <w:t>и,</w:t>
      </w:r>
      <w:r>
        <w:rPr>
          <w:spacing w:val="41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данным</w:t>
      </w:r>
      <w:r>
        <w:rPr>
          <w:spacing w:val="40"/>
        </w:rPr>
        <w:t xml:space="preserve"> </w:t>
      </w:r>
      <w:r>
        <w:t>Международной</w:t>
      </w:r>
      <w:r>
        <w:rPr>
          <w:spacing w:val="40"/>
        </w:rPr>
        <w:t xml:space="preserve"> </w:t>
      </w:r>
      <w:r>
        <w:t>гидрографической</w:t>
      </w:r>
      <w:r>
        <w:rPr>
          <w:spacing w:val="40"/>
        </w:rPr>
        <w:t xml:space="preserve"> </w:t>
      </w:r>
      <w:r>
        <w:t>организации,</w:t>
      </w:r>
      <w:r>
        <w:rPr>
          <w:spacing w:val="40"/>
        </w:rPr>
        <w:t xml:space="preserve"> </w:t>
      </w:r>
      <w:r>
        <w:t>впадает</w:t>
      </w:r>
      <w:r>
        <w:rPr>
          <w:spacing w:val="-58"/>
        </w:rPr>
        <w:t xml:space="preserve"> </w:t>
      </w:r>
      <w:r>
        <w:t>в Охотское</w:t>
      </w:r>
      <w:r>
        <w:rPr>
          <w:spacing w:val="1"/>
        </w:rPr>
        <w:t xml:space="preserve"> </w:t>
      </w:r>
      <w:r>
        <w:t>море.</w:t>
      </w:r>
      <w:r>
        <w:rPr>
          <w:spacing w:val="1"/>
        </w:rPr>
        <w:t xml:space="preserve"> </w:t>
      </w:r>
      <w:r>
        <w:t>Климат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гидрологического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Амура,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характерно</w:t>
      </w:r>
      <w:r>
        <w:rPr>
          <w:spacing w:val="1"/>
        </w:rPr>
        <w:t xml:space="preserve"> </w:t>
      </w:r>
      <w:r>
        <w:t>значительное</w:t>
      </w:r>
      <w:r>
        <w:rPr>
          <w:spacing w:val="1"/>
        </w:rPr>
        <w:t xml:space="preserve"> </w:t>
      </w:r>
      <w:r>
        <w:t>колебание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года.</w:t>
      </w:r>
      <w:r>
        <w:rPr>
          <w:spacing w:val="1"/>
        </w:rPr>
        <w:t xml:space="preserve"> </w:t>
      </w:r>
      <w:r>
        <w:t>Половодье на Амуре и его притоках длится с мая по октябрь, что обусловлено муссонными</w:t>
      </w:r>
      <w:r>
        <w:rPr>
          <w:spacing w:val="1"/>
        </w:rPr>
        <w:t xml:space="preserve"> </w:t>
      </w:r>
      <w:r>
        <w:t>дождями.</w:t>
      </w:r>
      <w:r>
        <w:rPr>
          <w:spacing w:val="44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период</w:t>
      </w:r>
      <w:r>
        <w:rPr>
          <w:spacing w:val="46"/>
        </w:rPr>
        <w:t xml:space="preserve"> </w:t>
      </w:r>
      <w:r>
        <w:t>муссонных</w:t>
      </w:r>
      <w:r>
        <w:rPr>
          <w:spacing w:val="46"/>
        </w:rPr>
        <w:t xml:space="preserve"> </w:t>
      </w:r>
      <w:r>
        <w:t>дождей</w:t>
      </w:r>
      <w:r>
        <w:rPr>
          <w:spacing w:val="45"/>
        </w:rPr>
        <w:t xml:space="preserve"> </w:t>
      </w:r>
      <w:r>
        <w:t>проходит</w:t>
      </w:r>
      <w:r>
        <w:rPr>
          <w:spacing w:val="45"/>
        </w:rPr>
        <w:t xml:space="preserve"> </w:t>
      </w:r>
      <w:r>
        <w:t>более</w:t>
      </w:r>
      <w:r>
        <w:rPr>
          <w:spacing w:val="47"/>
        </w:rPr>
        <w:t xml:space="preserve"> </w:t>
      </w:r>
      <w:r>
        <w:t>75</w:t>
      </w:r>
      <w:r>
        <w:rPr>
          <w:spacing w:val="45"/>
        </w:rPr>
        <w:t xml:space="preserve"> </w:t>
      </w:r>
      <w:r>
        <w:t>%</w:t>
      </w:r>
      <w:r>
        <w:rPr>
          <w:spacing w:val="45"/>
        </w:rPr>
        <w:t xml:space="preserve"> </w:t>
      </w:r>
      <w:r>
        <w:t>годового</w:t>
      </w:r>
      <w:r>
        <w:rPr>
          <w:spacing w:val="46"/>
        </w:rPr>
        <w:t xml:space="preserve"> </w:t>
      </w:r>
      <w:r>
        <w:t>стока</w:t>
      </w:r>
      <w:r>
        <w:rPr>
          <w:spacing w:val="47"/>
        </w:rPr>
        <w:t xml:space="preserve"> </w:t>
      </w:r>
      <w:r>
        <w:t>реки.</w:t>
      </w:r>
      <w:r>
        <w:rPr>
          <w:spacing w:val="46"/>
        </w:rPr>
        <w:t xml:space="preserve"> </w:t>
      </w:r>
      <w:r>
        <w:t>Часто</w:t>
      </w:r>
    </w:p>
    <w:p w:rsidR="00043C77" w:rsidRPr="00043C77" w:rsidRDefault="003B2F82" w:rsidP="00043C77">
      <w:pPr>
        <w:pStyle w:val="a3"/>
        <w:spacing w:before="15" w:line="213" w:lineRule="auto"/>
        <w:ind w:left="1000" w:right="263"/>
        <w:jc w:val="both"/>
        <w:rPr>
          <w:spacing w:val="3"/>
        </w:rPr>
      </w:pPr>
      <w:proofErr w:type="gramStart"/>
      <w:r>
        <w:t xml:space="preserve">дожди </w:t>
      </w:r>
      <w:r>
        <w:rPr>
          <w:spacing w:val="3"/>
        </w:rPr>
        <w:t xml:space="preserve"> </w:t>
      </w:r>
      <w:r>
        <w:t>с</w:t>
      </w:r>
      <w:r>
        <w:rPr>
          <w:spacing w:val="-1"/>
        </w:rPr>
        <w:t>л</w:t>
      </w:r>
      <w:r>
        <w:t>ужат</w:t>
      </w:r>
      <w:proofErr w:type="gramEnd"/>
      <w:r>
        <w:t xml:space="preserve"> </w:t>
      </w:r>
      <w:r>
        <w:rPr>
          <w:spacing w:val="3"/>
        </w:rPr>
        <w:t xml:space="preserve"> </w:t>
      </w:r>
      <w:r>
        <w:t xml:space="preserve">причиной </w:t>
      </w:r>
      <w:r>
        <w:rPr>
          <w:spacing w:val="3"/>
        </w:rPr>
        <w:t xml:space="preserve"> </w:t>
      </w:r>
      <w:r>
        <w:t xml:space="preserve">паводков </w:t>
      </w:r>
      <w:r>
        <w:rPr>
          <w:spacing w:val="3"/>
        </w:rPr>
        <w:t xml:space="preserve"> </w:t>
      </w:r>
      <w:r>
        <w:t xml:space="preserve">и </w:t>
      </w:r>
      <w:r>
        <w:rPr>
          <w:spacing w:val="3"/>
        </w:rPr>
        <w:t xml:space="preserve"> </w:t>
      </w:r>
      <w:r>
        <w:t xml:space="preserve">сильных </w:t>
      </w:r>
      <w:r>
        <w:rPr>
          <w:spacing w:val="3"/>
        </w:rPr>
        <w:t xml:space="preserve"> </w:t>
      </w:r>
      <w:r>
        <w:t xml:space="preserve">наводнений. </w:t>
      </w:r>
      <w:r>
        <w:rPr>
          <w:spacing w:val="3"/>
        </w:rPr>
        <w:t xml:space="preserve"> </w:t>
      </w:r>
      <w:r w:rsidR="00043C77" w:rsidRPr="00043C77">
        <w:rPr>
          <w:spacing w:val="3"/>
        </w:rPr>
        <w:t>На реке расположены города</w:t>
      </w:r>
    </w:p>
    <w:p w:rsidR="00043C77" w:rsidRPr="00043C77" w:rsidRDefault="00043C77" w:rsidP="00043C77">
      <w:pPr>
        <w:pStyle w:val="a3"/>
        <w:spacing w:before="15" w:line="213" w:lineRule="auto"/>
        <w:ind w:left="1000" w:right="263"/>
        <w:jc w:val="both"/>
        <w:rPr>
          <w:spacing w:val="3"/>
        </w:rPr>
      </w:pPr>
      <w:r w:rsidRPr="00043C77">
        <w:rPr>
          <w:spacing w:val="3"/>
        </w:rPr>
        <w:t>Благовещенск, Хабаровск, Комсомольск-на-Амуре, Николаевск-на-Амуре. Амур судоходен</w:t>
      </w:r>
    </w:p>
    <w:p w:rsidR="00774E0C" w:rsidRDefault="00043C77" w:rsidP="00043C77">
      <w:pPr>
        <w:pStyle w:val="a3"/>
        <w:spacing w:before="15" w:line="213" w:lineRule="auto"/>
        <w:ind w:left="1000" w:right="263"/>
        <w:jc w:val="both"/>
      </w:pPr>
      <w:r w:rsidRPr="00043C77">
        <w:rPr>
          <w:spacing w:val="3"/>
        </w:rPr>
        <w:t>на всём протяжении и имеет важное транспортное значение для дальневосточных регионов.</w:t>
      </w:r>
    </w:p>
    <w:p w:rsidR="00774E0C" w:rsidRDefault="003B2F82">
      <w:pPr>
        <w:pStyle w:val="a4"/>
        <w:numPr>
          <w:ilvl w:val="1"/>
          <w:numId w:val="5"/>
        </w:numPr>
        <w:tabs>
          <w:tab w:val="left" w:pos="1481"/>
        </w:tabs>
        <w:spacing w:before="313"/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2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6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25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тексте,</w:t>
      </w:r>
      <w:r>
        <w:rPr>
          <w:spacing w:val="25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26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27"/>
          <w:sz w:val="24"/>
        </w:rPr>
        <w:t xml:space="preserve"> </w:t>
      </w:r>
      <w:r>
        <w:rPr>
          <w:sz w:val="24"/>
        </w:rPr>
        <w:t>расчёты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таблицу.</w:t>
      </w:r>
      <w:r>
        <w:rPr>
          <w:spacing w:val="-3"/>
          <w:sz w:val="24"/>
        </w:rPr>
        <w:t xml:space="preserve"> </w:t>
      </w:r>
      <w:r>
        <w:rPr>
          <w:sz w:val="24"/>
        </w:rPr>
        <w:t>(Для 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774E0C" w:rsidRDefault="00774E0C">
      <w:pPr>
        <w:pStyle w:val="a3"/>
        <w:spacing w:before="11"/>
        <w:rPr>
          <w:sz w:val="31"/>
        </w:rPr>
      </w:pPr>
    </w:p>
    <w:p w:rsidR="00774E0C" w:rsidRDefault="003B2F82">
      <w:pPr>
        <w:pStyle w:val="1"/>
        <w:ind w:left="2644"/>
        <w:jc w:val="left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3975735</wp:posOffset>
                </wp:positionV>
                <wp:extent cx="387350" cy="281940"/>
                <wp:effectExtent l="0" t="0" r="0" b="0"/>
                <wp:wrapNone/>
                <wp:docPr id="525" name="Group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6261"/>
                          <a:chExt cx="610" cy="444"/>
                        </a:xfrm>
                      </wpg:grpSpPr>
                      <wps:wsp>
                        <wps:cNvPr id="526" name="Freeform 502"/>
                        <wps:cNvSpPr>
                          <a:spLocks/>
                        </wps:cNvSpPr>
                        <wps:spPr bwMode="auto">
                          <a:xfrm>
                            <a:off x="473" y="6262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6262 6262"/>
                              <a:gd name="T3" fmla="*/ 6262 h 443"/>
                              <a:gd name="T4" fmla="+- 0 768 473"/>
                              <a:gd name="T5" fmla="*/ T4 w 610"/>
                              <a:gd name="T6" fmla="+- 0 6262 6262"/>
                              <a:gd name="T7" fmla="*/ 6262 h 443"/>
                              <a:gd name="T8" fmla="+- 0 755 473"/>
                              <a:gd name="T9" fmla="*/ T8 w 610"/>
                              <a:gd name="T10" fmla="+- 0 6263 6262"/>
                              <a:gd name="T11" fmla="*/ 6263 h 443"/>
                              <a:gd name="T12" fmla="+- 0 676 473"/>
                              <a:gd name="T13" fmla="*/ T12 w 610"/>
                              <a:gd name="T14" fmla="+- 0 6274 6262"/>
                              <a:gd name="T15" fmla="*/ 6274 h 443"/>
                              <a:gd name="T16" fmla="+- 0 608 473"/>
                              <a:gd name="T17" fmla="*/ T16 w 610"/>
                              <a:gd name="T18" fmla="+- 0 6298 6262"/>
                              <a:gd name="T19" fmla="*/ 6298 h 443"/>
                              <a:gd name="T20" fmla="+- 0 550 473"/>
                              <a:gd name="T21" fmla="*/ T20 w 610"/>
                              <a:gd name="T22" fmla="+- 0 6333 6262"/>
                              <a:gd name="T23" fmla="*/ 6333 h 443"/>
                              <a:gd name="T24" fmla="+- 0 504 473"/>
                              <a:gd name="T25" fmla="*/ T24 w 610"/>
                              <a:gd name="T26" fmla="+- 0 6380 6262"/>
                              <a:gd name="T27" fmla="*/ 6380 h 443"/>
                              <a:gd name="T28" fmla="+- 0 476 473"/>
                              <a:gd name="T29" fmla="*/ T28 w 610"/>
                              <a:gd name="T30" fmla="+- 0 6438 6262"/>
                              <a:gd name="T31" fmla="*/ 6438 h 443"/>
                              <a:gd name="T32" fmla="+- 0 473 473"/>
                              <a:gd name="T33" fmla="*/ T32 w 610"/>
                              <a:gd name="T34" fmla="+- 0 6455 6262"/>
                              <a:gd name="T35" fmla="*/ 6455 h 443"/>
                              <a:gd name="T36" fmla="+- 0 473 473"/>
                              <a:gd name="T37" fmla="*/ T36 w 610"/>
                              <a:gd name="T38" fmla="+- 0 6507 6262"/>
                              <a:gd name="T39" fmla="*/ 6507 h 443"/>
                              <a:gd name="T40" fmla="+- 0 479 473"/>
                              <a:gd name="T41" fmla="*/ T40 w 610"/>
                              <a:gd name="T42" fmla="+- 0 6536 6262"/>
                              <a:gd name="T43" fmla="*/ 6536 h 443"/>
                              <a:gd name="T44" fmla="+- 0 479 473"/>
                              <a:gd name="T45" fmla="*/ T44 w 610"/>
                              <a:gd name="T46" fmla="+- 0 6536 6262"/>
                              <a:gd name="T47" fmla="*/ 6536 h 443"/>
                              <a:gd name="T48" fmla="+- 0 479 473"/>
                              <a:gd name="T49" fmla="*/ T48 w 610"/>
                              <a:gd name="T50" fmla="+- 0 6540 6262"/>
                              <a:gd name="T51" fmla="*/ 6540 h 443"/>
                              <a:gd name="T52" fmla="+- 0 480 473"/>
                              <a:gd name="T53" fmla="*/ T52 w 610"/>
                              <a:gd name="T54" fmla="+- 0 6540 6262"/>
                              <a:gd name="T55" fmla="*/ 6540 h 443"/>
                              <a:gd name="T56" fmla="+- 0 480 473"/>
                              <a:gd name="T57" fmla="*/ T56 w 610"/>
                              <a:gd name="T58" fmla="+- 0 6542 6262"/>
                              <a:gd name="T59" fmla="*/ 6542 h 443"/>
                              <a:gd name="T60" fmla="+- 0 481 473"/>
                              <a:gd name="T61" fmla="*/ T60 w 610"/>
                              <a:gd name="T62" fmla="+- 0 6543 6262"/>
                              <a:gd name="T63" fmla="*/ 6543 h 443"/>
                              <a:gd name="T64" fmla="+- 0 482 473"/>
                              <a:gd name="T65" fmla="*/ T64 w 610"/>
                              <a:gd name="T66" fmla="+- 0 6543 6262"/>
                              <a:gd name="T67" fmla="*/ 6543 h 443"/>
                              <a:gd name="T68" fmla="+- 0 482 473"/>
                              <a:gd name="T69" fmla="*/ T68 w 610"/>
                              <a:gd name="T70" fmla="+- 0 6544 6262"/>
                              <a:gd name="T71" fmla="*/ 6544 h 443"/>
                              <a:gd name="T72" fmla="+- 0 509 473"/>
                              <a:gd name="T73" fmla="*/ T72 w 610"/>
                              <a:gd name="T74" fmla="+- 0 6591 6262"/>
                              <a:gd name="T75" fmla="*/ 6591 h 443"/>
                              <a:gd name="T76" fmla="+- 0 512 473"/>
                              <a:gd name="T77" fmla="*/ T76 w 610"/>
                              <a:gd name="T78" fmla="+- 0 6594 6262"/>
                              <a:gd name="T79" fmla="*/ 6594 h 443"/>
                              <a:gd name="T80" fmla="+- 0 512 473"/>
                              <a:gd name="T81" fmla="*/ T80 w 610"/>
                              <a:gd name="T82" fmla="+- 0 6595 6262"/>
                              <a:gd name="T83" fmla="*/ 6595 h 443"/>
                              <a:gd name="T84" fmla="+- 0 538 473"/>
                              <a:gd name="T85" fmla="*/ T84 w 610"/>
                              <a:gd name="T86" fmla="+- 0 6620 6262"/>
                              <a:gd name="T87" fmla="*/ 6620 h 443"/>
                              <a:gd name="T88" fmla="+- 0 596 473"/>
                              <a:gd name="T89" fmla="*/ T88 w 610"/>
                              <a:gd name="T90" fmla="+- 0 6661 6262"/>
                              <a:gd name="T91" fmla="*/ 6661 h 443"/>
                              <a:gd name="T92" fmla="+- 0 686 473"/>
                              <a:gd name="T93" fmla="*/ T92 w 610"/>
                              <a:gd name="T94" fmla="+- 0 6695 6262"/>
                              <a:gd name="T95" fmla="*/ 6695 h 443"/>
                              <a:gd name="T96" fmla="+- 0 766 473"/>
                              <a:gd name="T97" fmla="*/ T96 w 610"/>
                              <a:gd name="T98" fmla="+- 0 6704 6262"/>
                              <a:gd name="T99" fmla="*/ 6704 h 443"/>
                              <a:gd name="T100" fmla="+- 0 778 473"/>
                              <a:gd name="T101" fmla="*/ T100 w 610"/>
                              <a:gd name="T102" fmla="+- 0 6705 6262"/>
                              <a:gd name="T103" fmla="*/ 6705 h 443"/>
                              <a:gd name="T104" fmla="+- 0 843 473"/>
                              <a:gd name="T105" fmla="*/ T104 w 610"/>
                              <a:gd name="T106" fmla="+- 0 6698 6262"/>
                              <a:gd name="T107" fmla="*/ 6698 h 443"/>
                              <a:gd name="T108" fmla="+- 0 917 473"/>
                              <a:gd name="T109" fmla="*/ T108 w 610"/>
                              <a:gd name="T110" fmla="+- 0 6678 6262"/>
                              <a:gd name="T111" fmla="*/ 6678 h 443"/>
                              <a:gd name="T112" fmla="+- 0 982 473"/>
                              <a:gd name="T113" fmla="*/ T112 w 610"/>
                              <a:gd name="T114" fmla="+- 0 6644 6262"/>
                              <a:gd name="T115" fmla="*/ 6644 h 443"/>
                              <a:gd name="T116" fmla="+- 0 1033 473"/>
                              <a:gd name="T117" fmla="*/ T116 w 610"/>
                              <a:gd name="T118" fmla="+- 0 6599 6262"/>
                              <a:gd name="T119" fmla="*/ 6599 h 443"/>
                              <a:gd name="T120" fmla="+- 0 1067 473"/>
                              <a:gd name="T121" fmla="*/ T120 w 610"/>
                              <a:gd name="T122" fmla="+- 0 6548 6262"/>
                              <a:gd name="T123" fmla="*/ 6548 h 443"/>
                              <a:gd name="T124" fmla="+- 0 1083 473"/>
                              <a:gd name="T125" fmla="*/ T124 w 610"/>
                              <a:gd name="T126" fmla="+- 0 6481 6262"/>
                              <a:gd name="T127" fmla="*/ 6481 h 443"/>
                              <a:gd name="T128" fmla="+- 0 1072 473"/>
                              <a:gd name="T129" fmla="*/ T128 w 610"/>
                              <a:gd name="T130" fmla="+- 0 6423 6262"/>
                              <a:gd name="T131" fmla="*/ 6423 h 443"/>
                              <a:gd name="T132" fmla="+- 0 1041 473"/>
                              <a:gd name="T133" fmla="*/ T132 w 610"/>
                              <a:gd name="T134" fmla="+- 0 6372 6262"/>
                              <a:gd name="T135" fmla="*/ 6372 h 443"/>
                              <a:gd name="T136" fmla="+- 0 1041 473"/>
                              <a:gd name="T137" fmla="*/ T136 w 610"/>
                              <a:gd name="T138" fmla="+- 0 6372 6262"/>
                              <a:gd name="T139" fmla="*/ 6372 h 443"/>
                              <a:gd name="T140" fmla="+- 0 1041 473"/>
                              <a:gd name="T141" fmla="*/ T140 w 610"/>
                              <a:gd name="T142" fmla="+- 0 6371 6262"/>
                              <a:gd name="T143" fmla="*/ 6371 h 443"/>
                              <a:gd name="T144" fmla="+- 0 989 473"/>
                              <a:gd name="T145" fmla="*/ T144 w 610"/>
                              <a:gd name="T146" fmla="+- 0 6324 6262"/>
                              <a:gd name="T147" fmla="*/ 6324 h 443"/>
                              <a:gd name="T148" fmla="+- 0 930 473"/>
                              <a:gd name="T149" fmla="*/ T148 w 610"/>
                              <a:gd name="T150" fmla="+- 0 6292 6262"/>
                              <a:gd name="T151" fmla="*/ 6292 h 443"/>
                              <a:gd name="T152" fmla="+- 0 867 473"/>
                              <a:gd name="T153" fmla="*/ T152 w 610"/>
                              <a:gd name="T154" fmla="+- 0 6273 6262"/>
                              <a:gd name="T155" fmla="*/ 6273 h 443"/>
                              <a:gd name="T156" fmla="+- 0 790 473"/>
                              <a:gd name="T157" fmla="*/ T156 w 610"/>
                              <a:gd name="T158" fmla="+- 0 6263 6262"/>
                              <a:gd name="T159" fmla="*/ 6263 h 443"/>
                              <a:gd name="T160" fmla="+- 0 780 473"/>
                              <a:gd name="T161" fmla="*/ T160 w 610"/>
                              <a:gd name="T162" fmla="+- 0 6262 6262"/>
                              <a:gd name="T163" fmla="*/ 6262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6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8"/>
                                </a:lnTo>
                                <a:lnTo>
                                  <a:pt x="7" y="278"/>
                                </a:lnTo>
                                <a:lnTo>
                                  <a:pt x="7" y="280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9"/>
                                </a:lnTo>
                                <a:lnTo>
                                  <a:pt x="39" y="332"/>
                                </a:lnTo>
                                <a:lnTo>
                                  <a:pt x="39" y="333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9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6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8" y="11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57" y="30"/>
                                </a:lnTo>
                                <a:lnTo>
                                  <a:pt x="394" y="11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7" name="Picture 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6281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8" name="AutoShape 500"/>
                        <wps:cNvSpPr>
                          <a:spLocks/>
                        </wps:cNvSpPr>
                        <wps:spPr bwMode="auto">
                          <a:xfrm>
                            <a:off x="473" y="6261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261 6261"/>
                              <a:gd name="T3" fmla="*/ 6261 h 444"/>
                              <a:gd name="T4" fmla="+- 0 692 473"/>
                              <a:gd name="T5" fmla="*/ T4 w 610"/>
                              <a:gd name="T6" fmla="+- 0 6269 6261"/>
                              <a:gd name="T7" fmla="*/ 6269 h 444"/>
                              <a:gd name="T8" fmla="+- 0 619 473"/>
                              <a:gd name="T9" fmla="*/ T8 w 610"/>
                              <a:gd name="T10" fmla="+- 0 6291 6261"/>
                              <a:gd name="T11" fmla="*/ 6291 h 444"/>
                              <a:gd name="T12" fmla="+- 0 557 473"/>
                              <a:gd name="T13" fmla="*/ T12 w 610"/>
                              <a:gd name="T14" fmla="+- 0 6326 6261"/>
                              <a:gd name="T15" fmla="*/ 6326 h 444"/>
                              <a:gd name="T16" fmla="+- 0 510 473"/>
                              <a:gd name="T17" fmla="*/ T16 w 610"/>
                              <a:gd name="T18" fmla="+- 0 6370 6261"/>
                              <a:gd name="T19" fmla="*/ 6370 h 444"/>
                              <a:gd name="T20" fmla="+- 0 479 473"/>
                              <a:gd name="T21" fmla="*/ T20 w 610"/>
                              <a:gd name="T22" fmla="+- 0 6423 6261"/>
                              <a:gd name="T23" fmla="*/ 6423 h 444"/>
                              <a:gd name="T24" fmla="+- 0 473 473"/>
                              <a:gd name="T25" fmla="*/ T24 w 610"/>
                              <a:gd name="T26" fmla="+- 0 6455 6261"/>
                              <a:gd name="T27" fmla="*/ 6455 h 444"/>
                              <a:gd name="T28" fmla="+- 0 473 473"/>
                              <a:gd name="T29" fmla="*/ T28 w 610"/>
                              <a:gd name="T30" fmla="+- 0 6507 6261"/>
                              <a:gd name="T31" fmla="*/ 6507 h 444"/>
                              <a:gd name="T32" fmla="+- 0 479 473"/>
                              <a:gd name="T33" fmla="*/ T32 w 610"/>
                              <a:gd name="T34" fmla="+- 0 6540 6261"/>
                              <a:gd name="T35" fmla="*/ 6540 h 444"/>
                              <a:gd name="T36" fmla="+- 0 510 473"/>
                              <a:gd name="T37" fmla="*/ T36 w 610"/>
                              <a:gd name="T38" fmla="+- 0 6593 6261"/>
                              <a:gd name="T39" fmla="*/ 6593 h 444"/>
                              <a:gd name="T40" fmla="+- 0 557 473"/>
                              <a:gd name="T41" fmla="*/ T40 w 610"/>
                              <a:gd name="T42" fmla="+- 0 6639 6261"/>
                              <a:gd name="T43" fmla="*/ 6639 h 444"/>
                              <a:gd name="T44" fmla="+- 0 619 473"/>
                              <a:gd name="T45" fmla="*/ T44 w 610"/>
                              <a:gd name="T46" fmla="+- 0 6674 6261"/>
                              <a:gd name="T47" fmla="*/ 6674 h 444"/>
                              <a:gd name="T48" fmla="+- 0 692 473"/>
                              <a:gd name="T49" fmla="*/ T48 w 610"/>
                              <a:gd name="T50" fmla="+- 0 6697 6261"/>
                              <a:gd name="T51" fmla="*/ 6697 h 444"/>
                              <a:gd name="T52" fmla="+- 0 773 473"/>
                              <a:gd name="T53" fmla="*/ T52 w 610"/>
                              <a:gd name="T54" fmla="+- 0 6705 6261"/>
                              <a:gd name="T55" fmla="*/ 6705 h 444"/>
                              <a:gd name="T56" fmla="+- 0 855 473"/>
                              <a:gd name="T57" fmla="*/ T56 w 610"/>
                              <a:gd name="T58" fmla="+- 0 6697 6261"/>
                              <a:gd name="T59" fmla="*/ 6697 h 444"/>
                              <a:gd name="T60" fmla="+- 0 909 473"/>
                              <a:gd name="T61" fmla="*/ T60 w 610"/>
                              <a:gd name="T62" fmla="+- 0 6680 6261"/>
                              <a:gd name="T63" fmla="*/ 6680 h 444"/>
                              <a:gd name="T64" fmla="+- 0 773 473"/>
                              <a:gd name="T65" fmla="*/ T64 w 610"/>
                              <a:gd name="T66" fmla="+- 0 6680 6261"/>
                              <a:gd name="T67" fmla="*/ 6680 h 444"/>
                              <a:gd name="T68" fmla="+- 0 685 473"/>
                              <a:gd name="T69" fmla="*/ T68 w 610"/>
                              <a:gd name="T70" fmla="+- 0 6670 6261"/>
                              <a:gd name="T71" fmla="*/ 6670 h 444"/>
                              <a:gd name="T72" fmla="+- 0 608 473"/>
                              <a:gd name="T73" fmla="*/ T72 w 610"/>
                              <a:gd name="T74" fmla="+- 0 6642 6261"/>
                              <a:gd name="T75" fmla="*/ 6642 h 444"/>
                              <a:gd name="T76" fmla="+- 0 547 473"/>
                              <a:gd name="T77" fmla="*/ T76 w 610"/>
                              <a:gd name="T78" fmla="+- 0 6599 6261"/>
                              <a:gd name="T79" fmla="*/ 6599 h 444"/>
                              <a:gd name="T80" fmla="+- 0 507 473"/>
                              <a:gd name="T81" fmla="*/ T80 w 610"/>
                              <a:gd name="T82" fmla="+- 0 6544 6261"/>
                              <a:gd name="T83" fmla="*/ 6544 h 444"/>
                              <a:gd name="T84" fmla="+- 0 492 473"/>
                              <a:gd name="T85" fmla="*/ T84 w 610"/>
                              <a:gd name="T86" fmla="+- 0 6481 6261"/>
                              <a:gd name="T87" fmla="*/ 6481 h 444"/>
                              <a:gd name="T88" fmla="+- 0 507 473"/>
                              <a:gd name="T89" fmla="*/ T88 w 610"/>
                              <a:gd name="T90" fmla="+- 0 6420 6261"/>
                              <a:gd name="T91" fmla="*/ 6420 h 444"/>
                              <a:gd name="T92" fmla="+- 0 547 473"/>
                              <a:gd name="T93" fmla="*/ T92 w 610"/>
                              <a:gd name="T94" fmla="+- 0 6366 6261"/>
                              <a:gd name="T95" fmla="*/ 6366 h 444"/>
                              <a:gd name="T96" fmla="+- 0 608 473"/>
                              <a:gd name="T97" fmla="*/ T96 w 610"/>
                              <a:gd name="T98" fmla="+- 0 6324 6261"/>
                              <a:gd name="T99" fmla="*/ 6324 h 444"/>
                              <a:gd name="T100" fmla="+- 0 685 473"/>
                              <a:gd name="T101" fmla="*/ T100 w 610"/>
                              <a:gd name="T102" fmla="+- 0 6296 6261"/>
                              <a:gd name="T103" fmla="*/ 6296 h 444"/>
                              <a:gd name="T104" fmla="+- 0 773 473"/>
                              <a:gd name="T105" fmla="*/ T104 w 610"/>
                              <a:gd name="T106" fmla="+- 0 6286 6261"/>
                              <a:gd name="T107" fmla="*/ 6286 h 444"/>
                              <a:gd name="T108" fmla="+- 0 913 473"/>
                              <a:gd name="T109" fmla="*/ T108 w 610"/>
                              <a:gd name="T110" fmla="+- 0 6286 6261"/>
                              <a:gd name="T111" fmla="*/ 6286 h 444"/>
                              <a:gd name="T112" fmla="+- 0 855 473"/>
                              <a:gd name="T113" fmla="*/ T112 w 610"/>
                              <a:gd name="T114" fmla="+- 0 6269 6261"/>
                              <a:gd name="T115" fmla="*/ 6269 h 444"/>
                              <a:gd name="T116" fmla="+- 0 773 473"/>
                              <a:gd name="T117" fmla="*/ T116 w 610"/>
                              <a:gd name="T118" fmla="+- 0 6261 6261"/>
                              <a:gd name="T119" fmla="*/ 6261 h 444"/>
                              <a:gd name="T120" fmla="+- 0 913 473"/>
                              <a:gd name="T121" fmla="*/ T120 w 610"/>
                              <a:gd name="T122" fmla="+- 0 6286 6261"/>
                              <a:gd name="T123" fmla="*/ 6286 h 444"/>
                              <a:gd name="T124" fmla="+- 0 773 473"/>
                              <a:gd name="T125" fmla="*/ T124 w 610"/>
                              <a:gd name="T126" fmla="+- 0 6286 6261"/>
                              <a:gd name="T127" fmla="*/ 6286 h 444"/>
                              <a:gd name="T128" fmla="+- 0 864 473"/>
                              <a:gd name="T129" fmla="*/ T128 w 610"/>
                              <a:gd name="T130" fmla="+- 0 6296 6261"/>
                              <a:gd name="T131" fmla="*/ 6296 h 444"/>
                              <a:gd name="T132" fmla="+- 0 943 473"/>
                              <a:gd name="T133" fmla="*/ T132 w 610"/>
                              <a:gd name="T134" fmla="+- 0 6324 6261"/>
                              <a:gd name="T135" fmla="*/ 6324 h 444"/>
                              <a:gd name="T136" fmla="+- 0 1004 473"/>
                              <a:gd name="T137" fmla="*/ T136 w 610"/>
                              <a:gd name="T138" fmla="+- 0 6366 6261"/>
                              <a:gd name="T139" fmla="*/ 6366 h 444"/>
                              <a:gd name="T140" fmla="+- 0 1044 473"/>
                              <a:gd name="T141" fmla="*/ T140 w 610"/>
                              <a:gd name="T142" fmla="+- 0 6420 6261"/>
                              <a:gd name="T143" fmla="*/ 6420 h 444"/>
                              <a:gd name="T144" fmla="+- 0 1059 473"/>
                              <a:gd name="T145" fmla="*/ T144 w 610"/>
                              <a:gd name="T146" fmla="+- 0 6481 6261"/>
                              <a:gd name="T147" fmla="*/ 6481 h 444"/>
                              <a:gd name="T148" fmla="+- 0 1044 473"/>
                              <a:gd name="T149" fmla="*/ T148 w 610"/>
                              <a:gd name="T150" fmla="+- 0 6544 6261"/>
                              <a:gd name="T151" fmla="*/ 6544 h 444"/>
                              <a:gd name="T152" fmla="+- 0 1004 473"/>
                              <a:gd name="T153" fmla="*/ T152 w 610"/>
                              <a:gd name="T154" fmla="+- 0 6599 6261"/>
                              <a:gd name="T155" fmla="*/ 6599 h 444"/>
                              <a:gd name="T156" fmla="+- 0 943 473"/>
                              <a:gd name="T157" fmla="*/ T156 w 610"/>
                              <a:gd name="T158" fmla="+- 0 6642 6261"/>
                              <a:gd name="T159" fmla="*/ 6642 h 444"/>
                              <a:gd name="T160" fmla="+- 0 864 473"/>
                              <a:gd name="T161" fmla="*/ T160 w 610"/>
                              <a:gd name="T162" fmla="+- 0 6670 6261"/>
                              <a:gd name="T163" fmla="*/ 6670 h 444"/>
                              <a:gd name="T164" fmla="+- 0 773 473"/>
                              <a:gd name="T165" fmla="*/ T164 w 610"/>
                              <a:gd name="T166" fmla="+- 0 6680 6261"/>
                              <a:gd name="T167" fmla="*/ 6680 h 444"/>
                              <a:gd name="T168" fmla="+- 0 909 473"/>
                              <a:gd name="T169" fmla="*/ T168 w 610"/>
                              <a:gd name="T170" fmla="+- 0 6680 6261"/>
                              <a:gd name="T171" fmla="*/ 6680 h 444"/>
                              <a:gd name="T172" fmla="+- 0 929 473"/>
                              <a:gd name="T173" fmla="*/ T172 w 610"/>
                              <a:gd name="T174" fmla="+- 0 6674 6261"/>
                              <a:gd name="T175" fmla="*/ 6674 h 444"/>
                              <a:gd name="T176" fmla="+- 0 992 473"/>
                              <a:gd name="T177" fmla="*/ T176 w 610"/>
                              <a:gd name="T178" fmla="+- 0 6639 6261"/>
                              <a:gd name="T179" fmla="*/ 6639 h 444"/>
                              <a:gd name="T180" fmla="+- 0 1040 473"/>
                              <a:gd name="T181" fmla="*/ T180 w 610"/>
                              <a:gd name="T182" fmla="+- 0 6593 6261"/>
                              <a:gd name="T183" fmla="*/ 6593 h 444"/>
                              <a:gd name="T184" fmla="+- 0 1072 473"/>
                              <a:gd name="T185" fmla="*/ T184 w 610"/>
                              <a:gd name="T186" fmla="+- 0 6540 6261"/>
                              <a:gd name="T187" fmla="*/ 6540 h 444"/>
                              <a:gd name="T188" fmla="+- 0 1083 473"/>
                              <a:gd name="T189" fmla="*/ T188 w 610"/>
                              <a:gd name="T190" fmla="+- 0 6481 6261"/>
                              <a:gd name="T191" fmla="*/ 6481 h 444"/>
                              <a:gd name="T192" fmla="+- 0 1072 473"/>
                              <a:gd name="T193" fmla="*/ T192 w 610"/>
                              <a:gd name="T194" fmla="+- 0 6423 6261"/>
                              <a:gd name="T195" fmla="*/ 6423 h 444"/>
                              <a:gd name="T196" fmla="+- 0 1040 473"/>
                              <a:gd name="T197" fmla="*/ T196 w 610"/>
                              <a:gd name="T198" fmla="+- 0 6370 6261"/>
                              <a:gd name="T199" fmla="*/ 6370 h 444"/>
                              <a:gd name="T200" fmla="+- 0 992 473"/>
                              <a:gd name="T201" fmla="*/ T200 w 610"/>
                              <a:gd name="T202" fmla="+- 0 6326 6261"/>
                              <a:gd name="T203" fmla="*/ 6326 h 444"/>
                              <a:gd name="T204" fmla="+- 0 929 473"/>
                              <a:gd name="T205" fmla="*/ T204 w 610"/>
                              <a:gd name="T206" fmla="+- 0 6291 6261"/>
                              <a:gd name="T207" fmla="*/ 6291 h 444"/>
                              <a:gd name="T208" fmla="+- 0 913 473"/>
                              <a:gd name="T209" fmla="*/ T208 w 610"/>
                              <a:gd name="T210" fmla="+- 0 6286 6261"/>
                              <a:gd name="T211" fmla="*/ 62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9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9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AutoShape 499"/>
                        <wps:cNvSpPr>
                          <a:spLocks/>
                        </wps:cNvSpPr>
                        <wps:spPr bwMode="auto">
                          <a:xfrm>
                            <a:off x="473" y="6261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261 6261"/>
                              <a:gd name="T3" fmla="*/ 6261 h 444"/>
                              <a:gd name="T4" fmla="+- 0 692 473"/>
                              <a:gd name="T5" fmla="*/ T4 w 610"/>
                              <a:gd name="T6" fmla="+- 0 6269 6261"/>
                              <a:gd name="T7" fmla="*/ 6269 h 444"/>
                              <a:gd name="T8" fmla="+- 0 619 473"/>
                              <a:gd name="T9" fmla="*/ T8 w 610"/>
                              <a:gd name="T10" fmla="+- 0 6291 6261"/>
                              <a:gd name="T11" fmla="*/ 6291 h 444"/>
                              <a:gd name="T12" fmla="+- 0 557 473"/>
                              <a:gd name="T13" fmla="*/ T12 w 610"/>
                              <a:gd name="T14" fmla="+- 0 6326 6261"/>
                              <a:gd name="T15" fmla="*/ 6326 h 444"/>
                              <a:gd name="T16" fmla="+- 0 510 473"/>
                              <a:gd name="T17" fmla="*/ T16 w 610"/>
                              <a:gd name="T18" fmla="+- 0 6370 6261"/>
                              <a:gd name="T19" fmla="*/ 6370 h 444"/>
                              <a:gd name="T20" fmla="+- 0 479 473"/>
                              <a:gd name="T21" fmla="*/ T20 w 610"/>
                              <a:gd name="T22" fmla="+- 0 6423 6261"/>
                              <a:gd name="T23" fmla="*/ 6423 h 444"/>
                              <a:gd name="T24" fmla="+- 0 473 473"/>
                              <a:gd name="T25" fmla="*/ T24 w 610"/>
                              <a:gd name="T26" fmla="+- 0 6455 6261"/>
                              <a:gd name="T27" fmla="*/ 6455 h 444"/>
                              <a:gd name="T28" fmla="+- 0 473 473"/>
                              <a:gd name="T29" fmla="*/ T28 w 610"/>
                              <a:gd name="T30" fmla="+- 0 6507 6261"/>
                              <a:gd name="T31" fmla="*/ 6507 h 444"/>
                              <a:gd name="T32" fmla="+- 0 479 473"/>
                              <a:gd name="T33" fmla="*/ T32 w 610"/>
                              <a:gd name="T34" fmla="+- 0 6540 6261"/>
                              <a:gd name="T35" fmla="*/ 6540 h 444"/>
                              <a:gd name="T36" fmla="+- 0 510 473"/>
                              <a:gd name="T37" fmla="*/ T36 w 610"/>
                              <a:gd name="T38" fmla="+- 0 6593 6261"/>
                              <a:gd name="T39" fmla="*/ 6593 h 444"/>
                              <a:gd name="T40" fmla="+- 0 557 473"/>
                              <a:gd name="T41" fmla="*/ T40 w 610"/>
                              <a:gd name="T42" fmla="+- 0 6639 6261"/>
                              <a:gd name="T43" fmla="*/ 6639 h 444"/>
                              <a:gd name="T44" fmla="+- 0 619 473"/>
                              <a:gd name="T45" fmla="*/ T44 w 610"/>
                              <a:gd name="T46" fmla="+- 0 6674 6261"/>
                              <a:gd name="T47" fmla="*/ 6674 h 444"/>
                              <a:gd name="T48" fmla="+- 0 692 473"/>
                              <a:gd name="T49" fmla="*/ T48 w 610"/>
                              <a:gd name="T50" fmla="+- 0 6697 6261"/>
                              <a:gd name="T51" fmla="*/ 6697 h 444"/>
                              <a:gd name="T52" fmla="+- 0 773 473"/>
                              <a:gd name="T53" fmla="*/ T52 w 610"/>
                              <a:gd name="T54" fmla="+- 0 6705 6261"/>
                              <a:gd name="T55" fmla="*/ 6705 h 444"/>
                              <a:gd name="T56" fmla="+- 0 855 473"/>
                              <a:gd name="T57" fmla="*/ T56 w 610"/>
                              <a:gd name="T58" fmla="+- 0 6697 6261"/>
                              <a:gd name="T59" fmla="*/ 6697 h 444"/>
                              <a:gd name="T60" fmla="+- 0 894 473"/>
                              <a:gd name="T61" fmla="*/ T60 w 610"/>
                              <a:gd name="T62" fmla="+- 0 6685 6261"/>
                              <a:gd name="T63" fmla="*/ 6685 h 444"/>
                              <a:gd name="T64" fmla="+- 0 773 473"/>
                              <a:gd name="T65" fmla="*/ T64 w 610"/>
                              <a:gd name="T66" fmla="+- 0 6685 6261"/>
                              <a:gd name="T67" fmla="*/ 6685 h 444"/>
                              <a:gd name="T68" fmla="+- 0 684 473"/>
                              <a:gd name="T69" fmla="*/ T68 w 610"/>
                              <a:gd name="T70" fmla="+- 0 6674 6261"/>
                              <a:gd name="T71" fmla="*/ 6674 h 444"/>
                              <a:gd name="T72" fmla="+- 0 606 473"/>
                              <a:gd name="T73" fmla="*/ T72 w 610"/>
                              <a:gd name="T74" fmla="+- 0 6645 6261"/>
                              <a:gd name="T75" fmla="*/ 6645 h 444"/>
                              <a:gd name="T76" fmla="+- 0 544 473"/>
                              <a:gd name="T77" fmla="*/ T76 w 610"/>
                              <a:gd name="T78" fmla="+- 0 6601 6261"/>
                              <a:gd name="T79" fmla="*/ 6601 h 444"/>
                              <a:gd name="T80" fmla="+- 0 503 473"/>
                              <a:gd name="T81" fmla="*/ T80 w 610"/>
                              <a:gd name="T82" fmla="+- 0 6545 6261"/>
                              <a:gd name="T83" fmla="*/ 6545 h 444"/>
                              <a:gd name="T84" fmla="+- 0 488 473"/>
                              <a:gd name="T85" fmla="*/ T84 w 610"/>
                              <a:gd name="T86" fmla="+- 0 6481 6261"/>
                              <a:gd name="T87" fmla="*/ 6481 h 444"/>
                              <a:gd name="T88" fmla="+- 0 503 473"/>
                              <a:gd name="T89" fmla="*/ T88 w 610"/>
                              <a:gd name="T90" fmla="+- 0 6419 6261"/>
                              <a:gd name="T91" fmla="*/ 6419 h 444"/>
                              <a:gd name="T92" fmla="+- 0 544 473"/>
                              <a:gd name="T93" fmla="*/ T92 w 610"/>
                              <a:gd name="T94" fmla="+- 0 6365 6261"/>
                              <a:gd name="T95" fmla="*/ 6365 h 444"/>
                              <a:gd name="T96" fmla="+- 0 606 473"/>
                              <a:gd name="T97" fmla="*/ T96 w 610"/>
                              <a:gd name="T98" fmla="+- 0 6321 6261"/>
                              <a:gd name="T99" fmla="*/ 6321 h 444"/>
                              <a:gd name="T100" fmla="+- 0 684 473"/>
                              <a:gd name="T101" fmla="*/ T100 w 610"/>
                              <a:gd name="T102" fmla="+- 0 6292 6261"/>
                              <a:gd name="T103" fmla="*/ 6292 h 444"/>
                              <a:gd name="T104" fmla="+- 0 773 473"/>
                              <a:gd name="T105" fmla="*/ T104 w 610"/>
                              <a:gd name="T106" fmla="+- 0 6282 6261"/>
                              <a:gd name="T107" fmla="*/ 6282 h 444"/>
                              <a:gd name="T108" fmla="+- 0 897 473"/>
                              <a:gd name="T109" fmla="*/ T108 w 610"/>
                              <a:gd name="T110" fmla="+- 0 6282 6261"/>
                              <a:gd name="T111" fmla="*/ 6282 h 444"/>
                              <a:gd name="T112" fmla="+- 0 855 473"/>
                              <a:gd name="T113" fmla="*/ T112 w 610"/>
                              <a:gd name="T114" fmla="+- 0 6269 6261"/>
                              <a:gd name="T115" fmla="*/ 6269 h 444"/>
                              <a:gd name="T116" fmla="+- 0 773 473"/>
                              <a:gd name="T117" fmla="*/ T116 w 610"/>
                              <a:gd name="T118" fmla="+- 0 6261 6261"/>
                              <a:gd name="T119" fmla="*/ 6261 h 444"/>
                              <a:gd name="T120" fmla="+- 0 897 473"/>
                              <a:gd name="T121" fmla="*/ T120 w 610"/>
                              <a:gd name="T122" fmla="+- 0 6282 6261"/>
                              <a:gd name="T123" fmla="*/ 6282 h 444"/>
                              <a:gd name="T124" fmla="+- 0 773 473"/>
                              <a:gd name="T125" fmla="*/ T124 w 610"/>
                              <a:gd name="T126" fmla="+- 0 6282 6261"/>
                              <a:gd name="T127" fmla="*/ 6282 h 444"/>
                              <a:gd name="T128" fmla="+- 0 865 473"/>
                              <a:gd name="T129" fmla="*/ T128 w 610"/>
                              <a:gd name="T130" fmla="+- 0 6292 6261"/>
                              <a:gd name="T131" fmla="*/ 6292 h 444"/>
                              <a:gd name="T132" fmla="+- 0 944 473"/>
                              <a:gd name="T133" fmla="*/ T132 w 610"/>
                              <a:gd name="T134" fmla="+- 0 6321 6261"/>
                              <a:gd name="T135" fmla="*/ 6321 h 444"/>
                              <a:gd name="T136" fmla="+- 0 1007 473"/>
                              <a:gd name="T137" fmla="*/ T136 w 610"/>
                              <a:gd name="T138" fmla="+- 0 6365 6261"/>
                              <a:gd name="T139" fmla="*/ 6365 h 444"/>
                              <a:gd name="T140" fmla="+- 0 1049 473"/>
                              <a:gd name="T141" fmla="*/ T140 w 610"/>
                              <a:gd name="T142" fmla="+- 0 6419 6261"/>
                              <a:gd name="T143" fmla="*/ 6419 h 444"/>
                              <a:gd name="T144" fmla="+- 0 1064 473"/>
                              <a:gd name="T145" fmla="*/ T144 w 610"/>
                              <a:gd name="T146" fmla="+- 0 6481 6261"/>
                              <a:gd name="T147" fmla="*/ 6481 h 444"/>
                              <a:gd name="T148" fmla="+- 0 1049 473"/>
                              <a:gd name="T149" fmla="*/ T148 w 610"/>
                              <a:gd name="T150" fmla="+- 0 6545 6261"/>
                              <a:gd name="T151" fmla="*/ 6545 h 444"/>
                              <a:gd name="T152" fmla="+- 0 1007 473"/>
                              <a:gd name="T153" fmla="*/ T152 w 610"/>
                              <a:gd name="T154" fmla="+- 0 6601 6261"/>
                              <a:gd name="T155" fmla="*/ 6601 h 444"/>
                              <a:gd name="T156" fmla="+- 0 944 473"/>
                              <a:gd name="T157" fmla="*/ T156 w 610"/>
                              <a:gd name="T158" fmla="+- 0 6645 6261"/>
                              <a:gd name="T159" fmla="*/ 6645 h 444"/>
                              <a:gd name="T160" fmla="+- 0 865 473"/>
                              <a:gd name="T161" fmla="*/ T160 w 610"/>
                              <a:gd name="T162" fmla="+- 0 6674 6261"/>
                              <a:gd name="T163" fmla="*/ 6674 h 444"/>
                              <a:gd name="T164" fmla="+- 0 773 473"/>
                              <a:gd name="T165" fmla="*/ T164 w 610"/>
                              <a:gd name="T166" fmla="+- 0 6685 6261"/>
                              <a:gd name="T167" fmla="*/ 6685 h 444"/>
                              <a:gd name="T168" fmla="+- 0 894 473"/>
                              <a:gd name="T169" fmla="*/ T168 w 610"/>
                              <a:gd name="T170" fmla="+- 0 6685 6261"/>
                              <a:gd name="T171" fmla="*/ 6685 h 444"/>
                              <a:gd name="T172" fmla="+- 0 929 473"/>
                              <a:gd name="T173" fmla="*/ T172 w 610"/>
                              <a:gd name="T174" fmla="+- 0 6674 6261"/>
                              <a:gd name="T175" fmla="*/ 6674 h 444"/>
                              <a:gd name="T176" fmla="+- 0 992 473"/>
                              <a:gd name="T177" fmla="*/ T176 w 610"/>
                              <a:gd name="T178" fmla="+- 0 6639 6261"/>
                              <a:gd name="T179" fmla="*/ 6639 h 444"/>
                              <a:gd name="T180" fmla="+- 0 1040 473"/>
                              <a:gd name="T181" fmla="*/ T180 w 610"/>
                              <a:gd name="T182" fmla="+- 0 6593 6261"/>
                              <a:gd name="T183" fmla="*/ 6593 h 444"/>
                              <a:gd name="T184" fmla="+- 0 1072 473"/>
                              <a:gd name="T185" fmla="*/ T184 w 610"/>
                              <a:gd name="T186" fmla="+- 0 6540 6261"/>
                              <a:gd name="T187" fmla="*/ 6540 h 444"/>
                              <a:gd name="T188" fmla="+- 0 1083 473"/>
                              <a:gd name="T189" fmla="*/ T188 w 610"/>
                              <a:gd name="T190" fmla="+- 0 6481 6261"/>
                              <a:gd name="T191" fmla="*/ 6481 h 444"/>
                              <a:gd name="T192" fmla="+- 0 1072 473"/>
                              <a:gd name="T193" fmla="*/ T192 w 610"/>
                              <a:gd name="T194" fmla="+- 0 6423 6261"/>
                              <a:gd name="T195" fmla="*/ 6423 h 444"/>
                              <a:gd name="T196" fmla="+- 0 1040 473"/>
                              <a:gd name="T197" fmla="*/ T196 w 610"/>
                              <a:gd name="T198" fmla="+- 0 6370 6261"/>
                              <a:gd name="T199" fmla="*/ 6370 h 444"/>
                              <a:gd name="T200" fmla="+- 0 992 473"/>
                              <a:gd name="T201" fmla="*/ T200 w 610"/>
                              <a:gd name="T202" fmla="+- 0 6326 6261"/>
                              <a:gd name="T203" fmla="*/ 6326 h 444"/>
                              <a:gd name="T204" fmla="+- 0 929 473"/>
                              <a:gd name="T205" fmla="*/ T204 w 610"/>
                              <a:gd name="T206" fmla="+- 0 6291 6261"/>
                              <a:gd name="T207" fmla="*/ 6291 h 444"/>
                              <a:gd name="T208" fmla="+- 0 897 473"/>
                              <a:gd name="T209" fmla="*/ T208 w 610"/>
                              <a:gd name="T210" fmla="+- 0 6282 6261"/>
                              <a:gd name="T211" fmla="*/ 6282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4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1"/>
                                </a:lnTo>
                                <a:lnTo>
                                  <a:pt x="424" y="21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1"/>
                                </a:moveTo>
                                <a:lnTo>
                                  <a:pt x="300" y="21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4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88B691" id="Group 498" o:spid="_x0000_s1026" style="position:absolute;margin-left:23.65pt;margin-top:313.05pt;width:30.5pt;height:22.2pt;z-index:251646976;mso-position-horizontal-relative:page" coordorigin="473,6261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">
                <v:shape id="Freeform 502" o:spid="_x0000_s1027" style="position:absolute;left:473;top:6262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" path="m307,l295,,282,1,203,12,135,36,77,71,31,118,3,176,,193r,52l6,274r,4l7,278r,2l8,281r1,l9,282r27,47l39,332r,1l65,358r58,41l213,433r80,9l305,443r65,-7l444,416r65,-34l560,337r34,-51l610,219,599,161,568,110r,-1l516,62,457,30,394,11,317,1,307,xe" fillcolor="#818181" stroked="f">
                  <v:path arrowok="t" o:connecttype="custom" o:connectlocs="307,6262;295,6262;282,6263;203,6274;135,6298;77,6333;31,6380;3,6438;0,6455;0,6507;6,6536;6,6536;6,6540;7,6540;7,6542;8,6543;9,6543;9,6544;36,6591;39,6594;39,6595;65,6620;123,6661;213,6695;293,6704;305,6705;370,6698;444,6678;509,6644;560,6599;594,6548;610,6481;599,6423;568,6372;568,6372;568,6371;516,6324;457,6292;394,6273;317,6263;307,6262" o:connectangles="0,0,0,0,0,0,0,0,0,0,0,0,0,0,0,0,0,0,0,0,0,0,0,0,0,0,0,0,0,0,0,0,0,0,0,0,0,0,0,0,0"/>
                </v:shape>
                <v:shape id="Picture 501" o:spid="_x0000_s1028" type="#_x0000_t75" style="position:absolute;left:516;top:6281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">
                  <v:imagedata r:id="rId161" o:title=""/>
                </v:shape>
                <v:shape id="AutoShape 500" o:spid="_x0000_s1029" style="position:absolute;left:473;top:6261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" path="m300,l219,8,146,30,84,65,37,109,6,162,,194r,52l6,279r31,53l84,378r62,35l219,436r81,8l382,436r54,-17l300,419,212,409,135,381,74,338,34,283,19,220,34,159,74,105,135,63,212,35,300,25r140,l382,8,300,xm440,25r-140,l391,35r79,28l531,105r40,54l586,220r-15,63l531,338r-61,43l391,409r-91,10l436,419r20,-6l519,378r48,-46l599,279r11,-59l599,162,567,109,519,65,456,30,440,25xe" stroked="f">
                  <v:path arrowok="t" o:connecttype="custom" o:connectlocs="300,6261;219,6269;146,6291;84,6326;37,6370;6,6423;0,6455;0,6507;6,6540;37,6593;84,6639;146,6674;219,6697;300,6705;382,6697;436,6680;300,6680;212,6670;135,6642;74,6599;34,6544;19,6481;34,6420;74,6366;135,6324;212,6296;300,6286;440,6286;382,6269;300,6261;440,6286;300,6286;391,6296;470,6324;531,6366;571,6420;586,6481;571,6544;531,6599;470,6642;391,6670;300,6680;436,6680;456,6674;519,6639;567,6593;599,6540;610,6481;599,6423;567,6370;519,6326;456,6291;440,6286" o:connectangles="0,0,0,0,0,0,0,0,0,0,0,0,0,0,0,0,0,0,0,0,0,0,0,0,0,0,0,0,0,0,0,0,0,0,0,0,0,0,0,0,0,0,0,0,0,0,0,0,0,0,0,0,0"/>
                </v:shape>
                <v:shape id="AutoShape 499" o:spid="_x0000_s1030" style="position:absolute;left:473;top:6261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" path="m300,l219,8,146,30,84,65,37,109,6,162,,194r,52l6,279r31,53l84,378r62,35l219,436r81,8l382,436r39,-12l300,424,211,413,133,384,71,340,30,284,15,220,30,158,71,104,133,60,211,31,300,21r124,l382,8,300,xm424,21r-124,l392,31r79,29l534,104r42,54l591,220r-15,64l534,340r-63,44l392,413r-92,11l421,424r35,-11l519,378r48,-46l599,279r11,-59l599,162,567,109,519,65,456,30,424,21xe" fillcolor="#818181" stroked="f">
                  <v:path arrowok="t" o:connecttype="custom" o:connectlocs="300,6261;219,6269;146,6291;84,6326;37,6370;6,6423;0,6455;0,6507;6,6540;37,6593;84,6639;146,6674;219,6697;300,6705;382,6697;421,6685;300,6685;211,6674;133,6645;71,6601;30,6545;15,6481;30,6419;71,6365;133,6321;211,6292;300,6282;424,6282;382,6269;300,6261;424,6282;300,6282;392,6292;471,6321;534,6365;576,6419;591,6481;576,6545;534,6601;471,6645;392,6674;300,6685;421,6685;456,6674;519,6639;567,6593;599,6540;610,6481;599,6423;567,6370;519,6326;456,6291;424,6282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7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Амур»</w:t>
      </w:r>
    </w:p>
    <w:p w:rsidR="00774E0C" w:rsidRDefault="003B2F82">
      <w:pPr>
        <w:pStyle w:val="a3"/>
        <w:spacing w:before="8"/>
        <w:rPr>
          <w:b/>
          <w:sz w:val="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332740</wp:posOffset>
                </wp:positionH>
                <wp:positionV relativeFrom="paragraph">
                  <wp:posOffset>3389630</wp:posOffset>
                </wp:positionV>
                <wp:extent cx="323850" cy="323850"/>
                <wp:effectExtent l="0" t="0" r="0" b="0"/>
                <wp:wrapTopAndBottom/>
                <wp:docPr id="524" name="Rectangle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F9A34" id="Rectangle 497" o:spid="_x0000_s1026" style="position:absolute;margin-left:26.2pt;margin-top:266.9pt;width:25.5pt;height:25.5pt;z-index:-2516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1064260</wp:posOffset>
                </wp:positionH>
                <wp:positionV relativeFrom="paragraph">
                  <wp:posOffset>88265</wp:posOffset>
                </wp:positionV>
                <wp:extent cx="5749290" cy="3607435"/>
                <wp:effectExtent l="0" t="0" r="0" b="0"/>
                <wp:wrapTopAndBottom/>
                <wp:docPr id="523" name="Text Box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3607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943"/>
                              <w:gridCol w:w="5096"/>
                            </w:tblGrid>
                            <w:tr w:rsidR="00774E0C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tabs>
                                      <w:tab w:val="left" w:pos="1156"/>
                                      <w:tab w:val="left" w:pos="1631"/>
                                      <w:tab w:val="left" w:pos="2915"/>
                                    </w:tabs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Океан,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к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бассейну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которого</w:t>
                                  </w:r>
                                </w:p>
                                <w:p w:rsidR="00774E0C" w:rsidRDefault="003B2F82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относится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река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Исток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tabs>
                                      <w:tab w:val="left" w:pos="1247"/>
                                      <w:tab w:val="left" w:pos="2862"/>
                                    </w:tabs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Площадь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водосборного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бассейна,</w:t>
                                  </w:r>
                                </w:p>
                                <w:p w:rsidR="00774E0C" w:rsidRDefault="003B2F82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тыс.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  <w:r>
                                    <w:rPr>
                                      <w:sz w:val="24"/>
                                      <w:vertAlign w:val="superscript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истока,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устья,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Падение,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Уклон,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см/км</w:t>
                                  </w:r>
                                </w:p>
                                <w:p w:rsidR="00774E0C" w:rsidRDefault="003B2F82">
                                  <w:pPr>
                                    <w:pStyle w:val="TableParagraph"/>
                                    <w:spacing w:before="1" w:line="263" w:lineRule="exact"/>
                                    <w:ind w:left="107"/>
                                    <w:rPr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(Результат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округлите</w:t>
                                  </w:r>
                                  <w:r>
                                    <w:rPr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до</w:t>
                                  </w:r>
                                  <w:r>
                                    <w:rPr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десятых.)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питания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tabs>
                                      <w:tab w:val="left" w:pos="1235"/>
                                      <w:tab w:val="left" w:pos="2637"/>
                                      <w:tab w:val="left" w:pos="3599"/>
                                    </w:tabs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Крупные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населённые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пункты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на</w:t>
                                  </w:r>
                                </w:p>
                                <w:p w:rsidR="00774E0C" w:rsidRDefault="003B2F82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берегах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774E0C" w:rsidRDefault="00774E0C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6" o:spid="_x0000_s1143" type="#_x0000_t202" style="position:absolute;margin-left:83.8pt;margin-top:6.95pt;width:452.7pt;height:284.05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943"/>
                        <w:gridCol w:w="5096"/>
                      </w:tblGrid>
                      <w:tr w:rsidR="00774E0C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774E0C" w:rsidRDefault="003B2F82">
                            <w:pPr>
                              <w:pStyle w:val="TableParagraph"/>
                              <w:tabs>
                                <w:tab w:val="left" w:pos="1156"/>
                                <w:tab w:val="left" w:pos="1631"/>
                                <w:tab w:val="left" w:pos="2915"/>
                              </w:tabs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Океан,</w:t>
                            </w:r>
                            <w:r>
                              <w:rPr>
                                <w:sz w:val="24"/>
                              </w:rPr>
                              <w:tab/>
                              <w:t>к</w:t>
                            </w:r>
                            <w:r>
                              <w:rPr>
                                <w:sz w:val="24"/>
                              </w:rPr>
                              <w:tab/>
                              <w:t>бассейну</w:t>
                            </w:r>
                            <w:r>
                              <w:rPr>
                                <w:sz w:val="24"/>
                              </w:rPr>
                              <w:tab/>
                              <w:t>которого</w:t>
                            </w:r>
                          </w:p>
                          <w:p w:rsidR="00774E0C" w:rsidRDefault="003B2F82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относится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река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Исток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774E0C" w:rsidRDefault="003B2F82">
                            <w:pPr>
                              <w:pStyle w:val="TableParagraph"/>
                              <w:tabs>
                                <w:tab w:val="left" w:pos="1247"/>
                                <w:tab w:val="left" w:pos="2862"/>
                              </w:tabs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Площадь</w:t>
                            </w:r>
                            <w:r>
                              <w:rPr>
                                <w:sz w:val="24"/>
                              </w:rPr>
                              <w:tab/>
                              <w:t>водосборного</w:t>
                            </w:r>
                            <w:r>
                              <w:rPr>
                                <w:sz w:val="24"/>
                              </w:rPr>
                              <w:tab/>
                              <w:t>бассейна,</w:t>
                            </w:r>
                          </w:p>
                          <w:p w:rsidR="00774E0C" w:rsidRDefault="003B2F82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тыс.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  <w:r>
                              <w:rPr>
                                <w:sz w:val="24"/>
                                <w:vertAlign w:val="superscript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истока,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устья,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Падение,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Уклон,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см/км</w:t>
                            </w:r>
                          </w:p>
                          <w:p w:rsidR="00774E0C" w:rsidRDefault="003B2F82">
                            <w:pPr>
                              <w:pStyle w:val="TableParagraph"/>
                              <w:spacing w:before="1" w:line="263" w:lineRule="exact"/>
                              <w:ind w:left="107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(Результат</w:t>
                            </w:r>
                            <w:r>
                              <w:rPr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округлите</w:t>
                            </w:r>
                            <w:r>
                              <w:rPr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до</w:t>
                            </w:r>
                            <w:r>
                              <w:rPr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десятых.)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Тип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питания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  <w:tr w:rsidR="00774E0C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774E0C" w:rsidRDefault="003B2F82">
                            <w:pPr>
                              <w:pStyle w:val="TableParagraph"/>
                              <w:tabs>
                                <w:tab w:val="left" w:pos="1235"/>
                                <w:tab w:val="left" w:pos="2637"/>
                                <w:tab w:val="left" w:pos="3599"/>
                              </w:tabs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Крупные</w:t>
                            </w:r>
                            <w:r>
                              <w:rPr>
                                <w:sz w:val="24"/>
                              </w:rPr>
                              <w:tab/>
                              <w:t>населённые</w:t>
                            </w:r>
                            <w:r>
                              <w:rPr>
                                <w:sz w:val="24"/>
                              </w:rPr>
                              <w:tab/>
                              <w:t>пункты</w:t>
                            </w:r>
                            <w:r>
                              <w:rPr>
                                <w:sz w:val="24"/>
                              </w:rPr>
                              <w:tab/>
                              <w:t>на</w:t>
                            </w:r>
                          </w:p>
                          <w:p w:rsidR="00774E0C" w:rsidRDefault="003B2F82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берегах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774E0C" w:rsidRDefault="00774E0C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774E0C" w:rsidRDefault="003B2F82">
      <w:pPr>
        <w:pStyle w:val="a4"/>
        <w:numPr>
          <w:ilvl w:val="1"/>
          <w:numId w:val="5"/>
        </w:numPr>
        <w:tabs>
          <w:tab w:val="left" w:pos="1458"/>
        </w:tabs>
        <w:spacing w:before="208"/>
        <w:ind w:right="265" w:firstLine="0"/>
        <w:rPr>
          <w:sz w:val="24"/>
        </w:rPr>
      </w:pPr>
      <w:r>
        <w:rPr>
          <w:sz w:val="24"/>
        </w:rPr>
        <w:t>На</w:t>
      </w:r>
      <w:r>
        <w:rPr>
          <w:spacing w:val="36"/>
          <w:sz w:val="24"/>
        </w:rPr>
        <w:t xml:space="preserve"> </w:t>
      </w:r>
      <w:r>
        <w:rPr>
          <w:sz w:val="24"/>
        </w:rPr>
        <w:t>карте</w:t>
      </w:r>
      <w:r>
        <w:rPr>
          <w:spacing w:val="35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35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35"/>
          <w:sz w:val="24"/>
        </w:rPr>
        <w:t xml:space="preserve"> </w:t>
      </w: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5"/>
          <w:sz w:val="24"/>
        </w:rPr>
        <w:t xml:space="preserve"> </w:t>
      </w:r>
      <w:r>
        <w:rPr>
          <w:sz w:val="24"/>
        </w:rPr>
        <w:t>4,</w:t>
      </w:r>
      <w:r>
        <w:rPr>
          <w:spacing w:val="34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6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5"/>
          <w:sz w:val="24"/>
        </w:rPr>
        <w:t xml:space="preserve"> </w:t>
      </w:r>
      <w:r>
        <w:rPr>
          <w:sz w:val="24"/>
        </w:rPr>
        <w:t>рек,</w:t>
      </w:r>
      <w:r>
        <w:rPr>
          <w:spacing w:val="3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тексте.</w:t>
      </w:r>
    </w:p>
    <w:p w:rsidR="00774E0C" w:rsidRDefault="00774E0C">
      <w:pPr>
        <w:rPr>
          <w:sz w:val="24"/>
        </w:rPr>
        <w:sectPr w:rsidR="00774E0C">
          <w:pgSz w:w="11910" w:h="16840"/>
          <w:pgMar w:top="1280" w:right="620" w:bottom="2420" w:left="380" w:header="424" w:footer="1713" w:gutter="0"/>
          <w:cols w:space="720"/>
        </w:sectPr>
      </w:pPr>
    </w:p>
    <w:p w:rsidR="00774E0C" w:rsidRDefault="00774E0C">
      <w:pPr>
        <w:pStyle w:val="a3"/>
        <w:spacing w:before="5"/>
        <w:rPr>
          <w:sz w:val="19"/>
        </w:rPr>
      </w:pPr>
    </w:p>
    <w:p w:rsidR="00774E0C" w:rsidRDefault="003B2F82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20" name="Group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21" name="Freeform 495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2" name="Text Box 494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3B2F82">
                              <w:pPr>
                                <w:spacing w:before="9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3" o:spid="_x0000_s1353" style="position:absolute;left:0;text-align:left;margin-left:24.1pt;margin-top:4.25pt;width:26.25pt;height:26.25pt;z-index:251652096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">
                <v:shape id="Freeform 495" o:spid="_x0000_s1354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4" o:spid="_x0000_s1355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" filled="f" stroked="f">
                  <v:textbox inset="0,0,0,0">
                    <w:txbxContent>
                      <w:p w:rsidR="00774E0C" w:rsidRDefault="003B2F82">
                        <w:pPr>
                          <w:spacing w:before="9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774E0C" w:rsidRDefault="00774E0C">
      <w:pPr>
        <w:pStyle w:val="a3"/>
      </w:pPr>
    </w:p>
    <w:p w:rsidR="00774E0C" w:rsidRDefault="003B2F82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774E0C" w:rsidRDefault="003B2F82">
      <w:pPr>
        <w:pStyle w:val="1"/>
        <w:tabs>
          <w:tab w:val="left" w:pos="5581"/>
        </w:tabs>
        <w:spacing w:before="95" w:line="275" w:lineRule="exact"/>
      </w:pPr>
      <w:r>
        <w:t>А</w:t>
      </w:r>
      <w:r>
        <w:tab/>
        <w:t>Б</w:t>
      </w:r>
    </w:p>
    <w:p w:rsidR="00774E0C" w:rsidRDefault="003B2F82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774E0C" w:rsidRDefault="00774E0C">
      <w:pPr>
        <w:spacing w:line="275" w:lineRule="exact"/>
        <w:jc w:val="center"/>
        <w:rPr>
          <w:sz w:val="24"/>
        </w:rPr>
        <w:sectPr w:rsidR="00774E0C">
          <w:headerReference w:type="default" r:id="rId219"/>
          <w:footerReference w:type="default" r:id="rId220"/>
          <w:pgSz w:w="11910" w:h="16840"/>
          <w:pgMar w:top="1280" w:right="620" w:bottom="600" w:left="380" w:header="424" w:footer="405" w:gutter="0"/>
          <w:cols w:space="720"/>
        </w:sectPr>
      </w:pPr>
    </w:p>
    <w:p w:rsidR="00774E0C" w:rsidRDefault="003B2F82">
      <w:pPr>
        <w:spacing w:before="46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774E0C" w:rsidRDefault="003B2F82">
      <w:pPr>
        <w:spacing w:before="57"/>
        <w:jc w:val="right"/>
        <w:rPr>
          <w:sz w:val="21"/>
        </w:rPr>
      </w:pPr>
      <w:r>
        <w:rPr>
          <w:sz w:val="21"/>
        </w:rPr>
        <w:t>40</w:t>
      </w:r>
    </w:p>
    <w:p w:rsidR="00774E0C" w:rsidRDefault="003B2F82">
      <w:pPr>
        <w:spacing w:before="56"/>
        <w:jc w:val="right"/>
        <w:rPr>
          <w:sz w:val="21"/>
        </w:rPr>
      </w:pPr>
      <w:r>
        <w:rPr>
          <w:sz w:val="21"/>
        </w:rPr>
        <w:t>30</w:t>
      </w:r>
    </w:p>
    <w:p w:rsidR="00774E0C" w:rsidRDefault="003B2F82">
      <w:pPr>
        <w:spacing w:before="58"/>
        <w:jc w:val="right"/>
        <w:rPr>
          <w:sz w:val="21"/>
        </w:rPr>
      </w:pPr>
      <w:r>
        <w:rPr>
          <w:sz w:val="21"/>
        </w:rPr>
        <w:t>20</w:t>
      </w:r>
    </w:p>
    <w:p w:rsidR="00774E0C" w:rsidRDefault="003B2F82">
      <w:pPr>
        <w:spacing w:before="56"/>
        <w:jc w:val="right"/>
        <w:rPr>
          <w:sz w:val="21"/>
        </w:rPr>
      </w:pPr>
      <w:r>
        <w:rPr>
          <w:sz w:val="21"/>
        </w:rPr>
        <w:t>10</w:t>
      </w:r>
    </w:p>
    <w:p w:rsidR="00774E0C" w:rsidRDefault="003B2F82">
      <w:pPr>
        <w:spacing w:before="57"/>
        <w:jc w:val="right"/>
        <w:rPr>
          <w:sz w:val="21"/>
        </w:rPr>
      </w:pPr>
      <w:r>
        <w:rPr>
          <w:w w:val="101"/>
          <w:sz w:val="21"/>
        </w:rPr>
        <w:t>0</w:t>
      </w:r>
    </w:p>
    <w:p w:rsidR="00774E0C" w:rsidRDefault="003B2F82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10</w:t>
      </w:r>
    </w:p>
    <w:p w:rsidR="00774E0C" w:rsidRDefault="003B2F82">
      <w:pPr>
        <w:spacing w:before="58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20</w:t>
      </w:r>
    </w:p>
    <w:p w:rsidR="00774E0C" w:rsidRDefault="003B2F82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30</w:t>
      </w:r>
    </w:p>
    <w:p w:rsidR="00774E0C" w:rsidRDefault="003B2F82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40</w:t>
      </w:r>
    </w:p>
    <w:p w:rsidR="00774E0C" w:rsidRDefault="003B2F82">
      <w:pPr>
        <w:spacing w:before="57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193675</wp:posOffset>
                </wp:positionV>
                <wp:extent cx="323850" cy="323850"/>
                <wp:effectExtent l="0" t="0" r="0" b="0"/>
                <wp:wrapNone/>
                <wp:docPr id="519" name="Rectangle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62205D" id="Rectangle 492" o:spid="_x0000_s1026" style="position:absolute;margin-left:24.8pt;margin-top:15.25pt;width:25.5pt;height:25.5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50</w:t>
      </w:r>
    </w:p>
    <w:p w:rsidR="00774E0C" w:rsidRDefault="003B2F82">
      <w:pPr>
        <w:pStyle w:val="a3"/>
        <w:rPr>
          <w:sz w:val="22"/>
        </w:rPr>
      </w:pPr>
      <w:r>
        <w:br w:type="column"/>
      </w: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3B2F82">
      <w:pPr>
        <w:spacing w:before="142"/>
        <w:ind w:left="150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1"/>
          <w:sz w:val="21"/>
        </w:rPr>
        <w:t xml:space="preserve"> </w:t>
      </w:r>
      <w:r>
        <w:rPr>
          <w:sz w:val="21"/>
        </w:rPr>
        <w:t>м</w:t>
      </w:r>
    </w:p>
    <w:p w:rsidR="00774E0C" w:rsidRDefault="003B2F82">
      <w:pPr>
        <w:pStyle w:val="a3"/>
        <w:rPr>
          <w:sz w:val="22"/>
        </w:rPr>
      </w:pPr>
      <w:r>
        <w:br w:type="column"/>
      </w: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3B2F82">
      <w:pPr>
        <w:spacing w:before="142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774E0C" w:rsidRDefault="003B2F82">
      <w:pPr>
        <w:pStyle w:val="a3"/>
        <w:rPr>
          <w:sz w:val="22"/>
        </w:rPr>
      </w:pPr>
      <w:r>
        <w:br w:type="column"/>
      </w: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3B2F82">
      <w:pPr>
        <w:spacing w:before="142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774E0C" w:rsidRDefault="003B2F82">
      <w:pPr>
        <w:spacing w:before="49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774E0C" w:rsidRDefault="003B2F82">
      <w:pPr>
        <w:spacing w:before="57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page">
                  <wp:posOffset>1451610</wp:posOffset>
                </wp:positionH>
                <wp:positionV relativeFrom="paragraph">
                  <wp:posOffset>-66675</wp:posOffset>
                </wp:positionV>
                <wp:extent cx="1800860" cy="1906270"/>
                <wp:effectExtent l="0" t="0" r="0" b="0"/>
                <wp:wrapNone/>
                <wp:docPr id="421" name="Group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0860" cy="1906270"/>
                          <a:chOff x="2286" y="-105"/>
                          <a:chExt cx="2836" cy="3002"/>
                        </a:xfrm>
                      </wpg:grpSpPr>
                      <wps:wsp>
                        <wps:cNvPr id="422" name="Line 491"/>
                        <wps:cNvCnPr>
                          <a:cxnSpLocks noChangeShapeType="1"/>
                        </wps:cNvCnPr>
                        <wps:spPr bwMode="auto">
                          <a:xfrm>
                            <a:off x="2350" y="1392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Rectangle 490"/>
                        <wps:cNvSpPr>
                          <a:spLocks noChangeArrowheads="1"/>
                        </wps:cNvSpPr>
                        <wps:spPr bwMode="auto">
                          <a:xfrm>
                            <a:off x="2339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2575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2800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3030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86"/>
                        <wps:cNvCnPr>
                          <a:cxnSpLocks noChangeShapeType="1"/>
                        </wps:cNvCnPr>
                        <wps:spPr bwMode="auto">
                          <a:xfrm>
                            <a:off x="3255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AutoShape 485"/>
                        <wps:cNvSpPr>
                          <a:spLocks/>
                        </wps:cNvSpPr>
                        <wps:spPr bwMode="auto">
                          <a:xfrm>
                            <a:off x="3479" y="-98"/>
                            <a:ext cx="451" cy="2984"/>
                          </a:xfrm>
                          <a:custGeom>
                            <a:avLst/>
                            <a:gdLst>
                              <a:gd name="T0" fmla="+- 0 3479 3479"/>
                              <a:gd name="T1" fmla="*/ T0 w 451"/>
                              <a:gd name="T2" fmla="+- 0 1937 -97"/>
                              <a:gd name="T3" fmla="*/ 1937 h 2984"/>
                              <a:gd name="T4" fmla="+- 0 3479 3479"/>
                              <a:gd name="T5" fmla="*/ T4 w 451"/>
                              <a:gd name="T6" fmla="+- 0 2886 -97"/>
                              <a:gd name="T7" fmla="*/ 2886 h 2984"/>
                              <a:gd name="T8" fmla="+- 0 3479 3479"/>
                              <a:gd name="T9" fmla="*/ T8 w 451"/>
                              <a:gd name="T10" fmla="+- 0 -97 -97"/>
                              <a:gd name="T11" fmla="*/ -97 h 2984"/>
                              <a:gd name="T12" fmla="+- 0 3479 3479"/>
                              <a:gd name="T13" fmla="*/ T12 w 451"/>
                              <a:gd name="T14" fmla="+- 0 1592 -97"/>
                              <a:gd name="T15" fmla="*/ 1592 h 2984"/>
                              <a:gd name="T16" fmla="+- 0 3705 3479"/>
                              <a:gd name="T17" fmla="*/ T16 w 451"/>
                              <a:gd name="T18" fmla="+- 0 1937 -97"/>
                              <a:gd name="T19" fmla="*/ 1937 h 2984"/>
                              <a:gd name="T20" fmla="+- 0 3705 3479"/>
                              <a:gd name="T21" fmla="*/ T20 w 451"/>
                              <a:gd name="T22" fmla="+- 0 2886 -97"/>
                              <a:gd name="T23" fmla="*/ 2886 h 2984"/>
                              <a:gd name="T24" fmla="+- 0 3705 3479"/>
                              <a:gd name="T25" fmla="*/ T24 w 451"/>
                              <a:gd name="T26" fmla="+- 0 -97 -97"/>
                              <a:gd name="T27" fmla="*/ -97 h 2984"/>
                              <a:gd name="T28" fmla="+- 0 3705 3479"/>
                              <a:gd name="T29" fmla="*/ T28 w 451"/>
                              <a:gd name="T30" fmla="+- 0 1592 -97"/>
                              <a:gd name="T31" fmla="*/ 1592 h 2984"/>
                              <a:gd name="T32" fmla="+- 0 3929 3479"/>
                              <a:gd name="T33" fmla="*/ T32 w 451"/>
                              <a:gd name="T34" fmla="+- 0 1937 -97"/>
                              <a:gd name="T35" fmla="*/ 1937 h 2984"/>
                              <a:gd name="T36" fmla="+- 0 3929 3479"/>
                              <a:gd name="T37" fmla="*/ T36 w 451"/>
                              <a:gd name="T38" fmla="+- 0 2886 -97"/>
                              <a:gd name="T39" fmla="*/ 2886 h 2984"/>
                              <a:gd name="T40" fmla="+- 0 3929 3479"/>
                              <a:gd name="T41" fmla="*/ T40 w 451"/>
                              <a:gd name="T42" fmla="+- 0 -97 -97"/>
                              <a:gd name="T43" fmla="*/ -97 h 2984"/>
                              <a:gd name="T44" fmla="+- 0 3929 3479"/>
                              <a:gd name="T45" fmla="*/ T44 w 451"/>
                              <a:gd name="T46" fmla="+- 0 1592 -97"/>
                              <a:gd name="T47" fmla="*/ 1592 h 29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1" h="2984">
                                <a:moveTo>
                                  <a:pt x="0" y="2034"/>
                                </a:moveTo>
                                <a:lnTo>
                                  <a:pt x="0" y="2983"/>
                                </a:lnTo>
                                <a:moveTo>
                                  <a:pt x="0" y="0"/>
                                </a:moveTo>
                                <a:lnTo>
                                  <a:pt x="0" y="1689"/>
                                </a:lnTo>
                                <a:moveTo>
                                  <a:pt x="226" y="2034"/>
                                </a:moveTo>
                                <a:lnTo>
                                  <a:pt x="226" y="2983"/>
                                </a:lnTo>
                                <a:moveTo>
                                  <a:pt x="226" y="0"/>
                                </a:moveTo>
                                <a:lnTo>
                                  <a:pt x="226" y="1689"/>
                                </a:lnTo>
                                <a:moveTo>
                                  <a:pt x="450" y="2034"/>
                                </a:moveTo>
                                <a:lnTo>
                                  <a:pt x="450" y="2983"/>
                                </a:lnTo>
                                <a:moveTo>
                                  <a:pt x="450" y="0"/>
                                </a:moveTo>
                                <a:lnTo>
                                  <a:pt x="450" y="1689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4153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438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4608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481"/>
                        <wps:cNvCnPr>
                          <a:cxnSpLocks noChangeShapeType="1"/>
                        </wps:cNvCnPr>
                        <wps:spPr bwMode="auto">
                          <a:xfrm>
                            <a:off x="483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5058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Rectangle 479"/>
                        <wps:cNvSpPr>
                          <a:spLocks noChangeArrowheads="1"/>
                        </wps:cNvSpPr>
                        <wps:spPr bwMode="auto">
                          <a:xfrm>
                            <a:off x="2339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AutoShape 478"/>
                        <wps:cNvSpPr>
                          <a:spLocks/>
                        </wps:cNvSpPr>
                        <wps:spPr bwMode="auto">
                          <a:xfrm>
                            <a:off x="2349" y="2880"/>
                            <a:ext cx="2709" cy="11"/>
                          </a:xfrm>
                          <a:custGeom>
                            <a:avLst/>
                            <a:gdLst>
                              <a:gd name="T0" fmla="+- 0 2350 2350"/>
                              <a:gd name="T1" fmla="*/ T0 w 2709"/>
                              <a:gd name="T2" fmla="+- 0 2881 2881"/>
                              <a:gd name="T3" fmla="*/ 2881 h 11"/>
                              <a:gd name="T4" fmla="+- 0 3511 2350"/>
                              <a:gd name="T5" fmla="*/ T4 w 2709"/>
                              <a:gd name="T6" fmla="+- 0 2881 2881"/>
                              <a:gd name="T7" fmla="*/ 2881 h 11"/>
                              <a:gd name="T8" fmla="+- 0 3677 2350"/>
                              <a:gd name="T9" fmla="*/ T8 w 2709"/>
                              <a:gd name="T10" fmla="+- 0 2881 2881"/>
                              <a:gd name="T11" fmla="*/ 2881 h 11"/>
                              <a:gd name="T12" fmla="+- 0 3742 2350"/>
                              <a:gd name="T13" fmla="*/ T12 w 2709"/>
                              <a:gd name="T14" fmla="+- 0 2881 2881"/>
                              <a:gd name="T15" fmla="*/ 2881 h 11"/>
                              <a:gd name="T16" fmla="+- 0 3903 2350"/>
                              <a:gd name="T17" fmla="*/ T16 w 2709"/>
                              <a:gd name="T18" fmla="+- 0 2881 2881"/>
                              <a:gd name="T19" fmla="*/ 2881 h 11"/>
                              <a:gd name="T20" fmla="+- 0 3966 2350"/>
                              <a:gd name="T21" fmla="*/ T20 w 2709"/>
                              <a:gd name="T22" fmla="+- 0 2881 2881"/>
                              <a:gd name="T23" fmla="*/ 2881 h 11"/>
                              <a:gd name="T24" fmla="+- 0 4127 2350"/>
                              <a:gd name="T25" fmla="*/ T24 w 2709"/>
                              <a:gd name="T26" fmla="+- 0 2881 2881"/>
                              <a:gd name="T27" fmla="*/ 2881 h 11"/>
                              <a:gd name="T28" fmla="+- 0 4191 2350"/>
                              <a:gd name="T29" fmla="*/ T28 w 2709"/>
                              <a:gd name="T30" fmla="+- 0 2881 2881"/>
                              <a:gd name="T31" fmla="*/ 2881 h 11"/>
                              <a:gd name="T32" fmla="+- 0 4351 2350"/>
                              <a:gd name="T33" fmla="*/ T32 w 2709"/>
                              <a:gd name="T34" fmla="+- 0 2881 2881"/>
                              <a:gd name="T35" fmla="*/ 2881 h 11"/>
                              <a:gd name="T36" fmla="+- 0 5058 2350"/>
                              <a:gd name="T37" fmla="*/ T36 w 2709"/>
                              <a:gd name="T38" fmla="+- 0 2881 2881"/>
                              <a:gd name="T39" fmla="*/ 2881 h 11"/>
                              <a:gd name="T40" fmla="+- 0 2350 2350"/>
                              <a:gd name="T41" fmla="*/ T40 w 2709"/>
                              <a:gd name="T42" fmla="+- 0 2891 2881"/>
                              <a:gd name="T43" fmla="*/ 2891 h 11"/>
                              <a:gd name="T44" fmla="+- 0 5058 2350"/>
                              <a:gd name="T45" fmla="*/ T44 w 2709"/>
                              <a:gd name="T46" fmla="+- 0 2891 2881"/>
                              <a:gd name="T47" fmla="*/ 289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709" h="11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708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8" y="10"/>
                                </a:lnTo>
                              </a:path>
                            </a:pathLst>
                          </a:custGeom>
                          <a:noFill/>
                          <a:ln w="67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AutoShape 477"/>
                        <wps:cNvSpPr>
                          <a:spLocks/>
                        </wps:cNvSpPr>
                        <wps:spPr bwMode="auto">
                          <a:xfrm>
                            <a:off x="2349" y="2588"/>
                            <a:ext cx="2709" cy="2"/>
                          </a:xfrm>
                          <a:custGeom>
                            <a:avLst/>
                            <a:gdLst>
                              <a:gd name="T0" fmla="+- 0 2350 2350"/>
                              <a:gd name="T1" fmla="*/ T0 w 2709"/>
                              <a:gd name="T2" fmla="+- 0 3511 2350"/>
                              <a:gd name="T3" fmla="*/ T2 w 2709"/>
                              <a:gd name="T4" fmla="+- 0 3677 2350"/>
                              <a:gd name="T5" fmla="*/ T4 w 2709"/>
                              <a:gd name="T6" fmla="+- 0 3742 2350"/>
                              <a:gd name="T7" fmla="*/ T6 w 2709"/>
                              <a:gd name="T8" fmla="+- 0 3903 2350"/>
                              <a:gd name="T9" fmla="*/ T8 w 2709"/>
                              <a:gd name="T10" fmla="+- 0 3966 2350"/>
                              <a:gd name="T11" fmla="*/ T10 w 2709"/>
                              <a:gd name="T12" fmla="+- 0 4127 2350"/>
                              <a:gd name="T13" fmla="*/ T12 w 2709"/>
                              <a:gd name="T14" fmla="+- 0 5058 2350"/>
                              <a:gd name="T15" fmla="*/ T14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7" name="AutoShape 476"/>
                        <wps:cNvSpPr>
                          <a:spLocks/>
                        </wps:cNvSpPr>
                        <wps:spPr bwMode="auto">
                          <a:xfrm>
                            <a:off x="2349" y="2287"/>
                            <a:ext cx="2709" cy="2"/>
                          </a:xfrm>
                          <a:custGeom>
                            <a:avLst/>
                            <a:gdLst>
                              <a:gd name="T0" fmla="+- 0 2350 2350"/>
                              <a:gd name="T1" fmla="*/ T0 w 2709"/>
                              <a:gd name="T2" fmla="+- 0 3742 2350"/>
                              <a:gd name="T3" fmla="*/ T2 w 2709"/>
                              <a:gd name="T4" fmla="+- 0 3903 2350"/>
                              <a:gd name="T5" fmla="*/ T4 w 2709"/>
                              <a:gd name="T6" fmla="+- 0 5058 2350"/>
                              <a:gd name="T7" fmla="*/ T6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50" y="1990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AutoShape 474"/>
                        <wps:cNvSpPr>
                          <a:spLocks/>
                        </wps:cNvSpPr>
                        <wps:spPr bwMode="auto">
                          <a:xfrm>
                            <a:off x="2349" y="1693"/>
                            <a:ext cx="2709" cy="2"/>
                          </a:xfrm>
                          <a:custGeom>
                            <a:avLst/>
                            <a:gdLst>
                              <a:gd name="T0" fmla="+- 0 2350 2350"/>
                              <a:gd name="T1" fmla="*/ T0 w 2709"/>
                              <a:gd name="T2" fmla="+- 0 3298 2350"/>
                              <a:gd name="T3" fmla="*/ T2 w 2709"/>
                              <a:gd name="T4" fmla="+- 0 4105 2350"/>
                              <a:gd name="T5" fmla="*/ T4 w 2709"/>
                              <a:gd name="T6" fmla="+- 0 5058 2350"/>
                              <a:gd name="T7" fmla="*/ T6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948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50" y="1392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50" y="1094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50" y="798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50" y="502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50" y="199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50" y="-97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AutoShape 467"/>
                        <wps:cNvSpPr>
                          <a:spLocks/>
                        </wps:cNvSpPr>
                        <wps:spPr bwMode="auto">
                          <a:xfrm>
                            <a:off x="2349" y="2736"/>
                            <a:ext cx="2709" cy="6"/>
                          </a:xfrm>
                          <a:custGeom>
                            <a:avLst/>
                            <a:gdLst>
                              <a:gd name="T0" fmla="+- 0 2350 2350"/>
                              <a:gd name="T1" fmla="*/ T0 w 2709"/>
                              <a:gd name="T2" fmla="+- 0 2742 2737"/>
                              <a:gd name="T3" fmla="*/ 2742 h 6"/>
                              <a:gd name="T4" fmla="+- 0 3511 2350"/>
                              <a:gd name="T5" fmla="*/ T4 w 2709"/>
                              <a:gd name="T6" fmla="+- 0 2742 2737"/>
                              <a:gd name="T7" fmla="*/ 2742 h 6"/>
                              <a:gd name="T8" fmla="+- 0 3677 2350"/>
                              <a:gd name="T9" fmla="*/ T8 w 2709"/>
                              <a:gd name="T10" fmla="+- 0 2742 2737"/>
                              <a:gd name="T11" fmla="*/ 2742 h 6"/>
                              <a:gd name="T12" fmla="+- 0 3742 2350"/>
                              <a:gd name="T13" fmla="*/ T12 w 2709"/>
                              <a:gd name="T14" fmla="+- 0 2742 2737"/>
                              <a:gd name="T15" fmla="*/ 2742 h 6"/>
                              <a:gd name="T16" fmla="+- 0 3903 2350"/>
                              <a:gd name="T17" fmla="*/ T16 w 2709"/>
                              <a:gd name="T18" fmla="+- 0 2742 2737"/>
                              <a:gd name="T19" fmla="*/ 2742 h 6"/>
                              <a:gd name="T20" fmla="+- 0 3966 2350"/>
                              <a:gd name="T21" fmla="*/ T20 w 2709"/>
                              <a:gd name="T22" fmla="+- 0 2742 2737"/>
                              <a:gd name="T23" fmla="*/ 2742 h 6"/>
                              <a:gd name="T24" fmla="+- 0 4127 2350"/>
                              <a:gd name="T25" fmla="*/ T24 w 2709"/>
                              <a:gd name="T26" fmla="+- 0 2742 2737"/>
                              <a:gd name="T27" fmla="*/ 2742 h 6"/>
                              <a:gd name="T28" fmla="+- 0 4191 2350"/>
                              <a:gd name="T29" fmla="*/ T28 w 2709"/>
                              <a:gd name="T30" fmla="+- 0 2742 2737"/>
                              <a:gd name="T31" fmla="*/ 2742 h 6"/>
                              <a:gd name="T32" fmla="+- 0 4351 2350"/>
                              <a:gd name="T33" fmla="*/ T32 w 2709"/>
                              <a:gd name="T34" fmla="+- 0 2742 2737"/>
                              <a:gd name="T35" fmla="*/ 2742 h 6"/>
                              <a:gd name="T36" fmla="+- 0 5058 2350"/>
                              <a:gd name="T37" fmla="*/ T36 w 2709"/>
                              <a:gd name="T38" fmla="+- 0 2742 2737"/>
                              <a:gd name="T39" fmla="*/ 2742 h 6"/>
                              <a:gd name="T40" fmla="+- 0 2350 2350"/>
                              <a:gd name="T41" fmla="*/ T40 w 2709"/>
                              <a:gd name="T42" fmla="+- 0 2737 2737"/>
                              <a:gd name="T43" fmla="*/ 2737 h 6"/>
                              <a:gd name="T44" fmla="+- 0 3511 2350"/>
                              <a:gd name="T45" fmla="*/ T44 w 2709"/>
                              <a:gd name="T46" fmla="+- 0 2737 2737"/>
                              <a:gd name="T47" fmla="*/ 2737 h 6"/>
                              <a:gd name="T48" fmla="+- 0 3677 2350"/>
                              <a:gd name="T49" fmla="*/ T48 w 2709"/>
                              <a:gd name="T50" fmla="+- 0 2737 2737"/>
                              <a:gd name="T51" fmla="*/ 2737 h 6"/>
                              <a:gd name="T52" fmla="+- 0 3742 2350"/>
                              <a:gd name="T53" fmla="*/ T52 w 2709"/>
                              <a:gd name="T54" fmla="+- 0 2737 2737"/>
                              <a:gd name="T55" fmla="*/ 2737 h 6"/>
                              <a:gd name="T56" fmla="+- 0 3903 2350"/>
                              <a:gd name="T57" fmla="*/ T56 w 2709"/>
                              <a:gd name="T58" fmla="+- 0 2737 2737"/>
                              <a:gd name="T59" fmla="*/ 2737 h 6"/>
                              <a:gd name="T60" fmla="+- 0 3966 2350"/>
                              <a:gd name="T61" fmla="*/ T60 w 2709"/>
                              <a:gd name="T62" fmla="+- 0 2737 2737"/>
                              <a:gd name="T63" fmla="*/ 2737 h 6"/>
                              <a:gd name="T64" fmla="+- 0 4127 2350"/>
                              <a:gd name="T65" fmla="*/ T64 w 2709"/>
                              <a:gd name="T66" fmla="+- 0 2737 2737"/>
                              <a:gd name="T67" fmla="*/ 2737 h 6"/>
                              <a:gd name="T68" fmla="+- 0 4191 2350"/>
                              <a:gd name="T69" fmla="*/ T68 w 2709"/>
                              <a:gd name="T70" fmla="+- 0 2737 2737"/>
                              <a:gd name="T71" fmla="*/ 2737 h 6"/>
                              <a:gd name="T72" fmla="+- 0 4351 2350"/>
                              <a:gd name="T73" fmla="*/ T72 w 2709"/>
                              <a:gd name="T74" fmla="+- 0 2737 2737"/>
                              <a:gd name="T75" fmla="*/ 2737 h 6"/>
                              <a:gd name="T76" fmla="+- 0 5058 2350"/>
                              <a:gd name="T77" fmla="*/ T76 w 2709"/>
                              <a:gd name="T78" fmla="+- 0 2737 2737"/>
                              <a:gd name="T79" fmla="*/ 2737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709" h="6">
                                <a:moveTo>
                                  <a:pt x="0" y="5"/>
                                </a:moveTo>
                                <a:lnTo>
                                  <a:pt x="1161" y="5"/>
                                </a:lnTo>
                                <a:moveTo>
                                  <a:pt x="1327" y="5"/>
                                </a:moveTo>
                                <a:lnTo>
                                  <a:pt x="1392" y="5"/>
                                </a:lnTo>
                                <a:moveTo>
                                  <a:pt x="1553" y="5"/>
                                </a:moveTo>
                                <a:lnTo>
                                  <a:pt x="1616" y="5"/>
                                </a:lnTo>
                                <a:moveTo>
                                  <a:pt x="1777" y="5"/>
                                </a:moveTo>
                                <a:lnTo>
                                  <a:pt x="1841" y="5"/>
                                </a:lnTo>
                                <a:moveTo>
                                  <a:pt x="2001" y="5"/>
                                </a:moveTo>
                                <a:lnTo>
                                  <a:pt x="2708" y="5"/>
                                </a:lnTo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32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AutoShape 466"/>
                        <wps:cNvSpPr>
                          <a:spLocks/>
                        </wps:cNvSpPr>
                        <wps:spPr bwMode="auto">
                          <a:xfrm>
                            <a:off x="2349" y="2434"/>
                            <a:ext cx="2709" cy="2"/>
                          </a:xfrm>
                          <a:custGeom>
                            <a:avLst/>
                            <a:gdLst>
                              <a:gd name="T0" fmla="+- 0 2350 2350"/>
                              <a:gd name="T1" fmla="*/ T0 w 2709"/>
                              <a:gd name="T2" fmla="+- 0 3742 2350"/>
                              <a:gd name="T3" fmla="*/ T2 w 2709"/>
                              <a:gd name="T4" fmla="+- 0 3903 2350"/>
                              <a:gd name="T5" fmla="*/ T4 w 2709"/>
                              <a:gd name="T6" fmla="+- 0 3966 2350"/>
                              <a:gd name="T7" fmla="*/ T6 w 2709"/>
                              <a:gd name="T8" fmla="+- 0 4127 2350"/>
                              <a:gd name="T9" fmla="*/ T8 w 2709"/>
                              <a:gd name="T10" fmla="+- 0 5058 2350"/>
                              <a:gd name="T11" fmla="*/ T10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50" y="2138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AutoShape 464"/>
                        <wps:cNvSpPr>
                          <a:spLocks/>
                        </wps:cNvSpPr>
                        <wps:spPr bwMode="auto">
                          <a:xfrm>
                            <a:off x="2349" y="1841"/>
                            <a:ext cx="2709" cy="2"/>
                          </a:xfrm>
                          <a:custGeom>
                            <a:avLst/>
                            <a:gdLst>
                              <a:gd name="T0" fmla="+- 0 2350 2350"/>
                              <a:gd name="T1" fmla="*/ T0 w 2709"/>
                              <a:gd name="T2" fmla="+- 0 3298 2350"/>
                              <a:gd name="T3" fmla="*/ T2 w 2709"/>
                              <a:gd name="T4" fmla="+- 0 4105 2350"/>
                              <a:gd name="T5" fmla="*/ T4 w 2709"/>
                              <a:gd name="T6" fmla="+- 0 5058 2350"/>
                              <a:gd name="T7" fmla="*/ T6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948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50" y="1546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350" y="1243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50" y="947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50" y="649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350" y="348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350" y="52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2687" y="2022"/>
                            <a:ext cx="0" cy="116"/>
                          </a:xfrm>
                          <a:prstGeom prst="line">
                            <a:avLst/>
                          </a:prstGeom>
                          <a:noFill/>
                          <a:ln w="134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2913" y="1693"/>
                            <a:ext cx="0" cy="329"/>
                          </a:xfrm>
                          <a:prstGeom prst="line">
                            <a:avLst/>
                          </a:prstGeom>
                          <a:noFill/>
                          <a:ln w="135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3142" y="1364"/>
                            <a:ext cx="0" cy="329"/>
                          </a:xfrm>
                          <a:prstGeom prst="line">
                            <a:avLst/>
                          </a:prstGeom>
                          <a:noFill/>
                          <a:ln w="1354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3367" y="1127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1352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3592" y="914"/>
                            <a:ext cx="0" cy="213"/>
                          </a:xfrm>
                          <a:prstGeom prst="line">
                            <a:avLst/>
                          </a:prstGeom>
                          <a:noFill/>
                          <a:ln w="135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3816" y="857"/>
                            <a:ext cx="0" cy="57"/>
                          </a:xfrm>
                          <a:prstGeom prst="line">
                            <a:avLst/>
                          </a:prstGeom>
                          <a:noFill/>
                          <a:ln w="1346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4042" y="91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4271" y="112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4497" y="14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4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4721" y="178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4945" y="204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Rectangle 446"/>
                        <wps:cNvSpPr>
                          <a:spLocks noChangeArrowheads="1"/>
                        </wps:cNvSpPr>
                        <wps:spPr bwMode="auto">
                          <a:xfrm>
                            <a:off x="2339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86" y="13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86" y="258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86" y="228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86" y="199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86" y="169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86" y="13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86" y="109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86" y="7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2286" y="50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2286" y="19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Line 435"/>
                        <wps:cNvCnPr>
                          <a:cxnSpLocks noChangeShapeType="1"/>
                        </wps:cNvCnPr>
                        <wps:spPr bwMode="auto">
                          <a:xfrm>
                            <a:off x="2286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AutoShape 434"/>
                        <wps:cNvSpPr>
                          <a:spLocks/>
                        </wps:cNvSpPr>
                        <wps:spPr bwMode="auto">
                          <a:xfrm>
                            <a:off x="2355" y="2883"/>
                            <a:ext cx="2703" cy="11"/>
                          </a:xfrm>
                          <a:custGeom>
                            <a:avLst/>
                            <a:gdLst>
                              <a:gd name="T0" fmla="+- 0 2356 2356"/>
                              <a:gd name="T1" fmla="*/ T0 w 2703"/>
                              <a:gd name="T2" fmla="+- 0 2883 2883"/>
                              <a:gd name="T3" fmla="*/ 2883 h 11"/>
                              <a:gd name="T4" fmla="+- 0 3511 2356"/>
                              <a:gd name="T5" fmla="*/ T4 w 2703"/>
                              <a:gd name="T6" fmla="+- 0 2883 2883"/>
                              <a:gd name="T7" fmla="*/ 2883 h 11"/>
                              <a:gd name="T8" fmla="+- 0 3677 2356"/>
                              <a:gd name="T9" fmla="*/ T8 w 2703"/>
                              <a:gd name="T10" fmla="+- 0 2883 2883"/>
                              <a:gd name="T11" fmla="*/ 2883 h 11"/>
                              <a:gd name="T12" fmla="+- 0 3742 2356"/>
                              <a:gd name="T13" fmla="*/ T12 w 2703"/>
                              <a:gd name="T14" fmla="+- 0 2883 2883"/>
                              <a:gd name="T15" fmla="*/ 2883 h 11"/>
                              <a:gd name="T16" fmla="+- 0 3903 2356"/>
                              <a:gd name="T17" fmla="*/ T16 w 2703"/>
                              <a:gd name="T18" fmla="+- 0 2883 2883"/>
                              <a:gd name="T19" fmla="*/ 2883 h 11"/>
                              <a:gd name="T20" fmla="+- 0 3966 2356"/>
                              <a:gd name="T21" fmla="*/ T20 w 2703"/>
                              <a:gd name="T22" fmla="+- 0 2883 2883"/>
                              <a:gd name="T23" fmla="*/ 2883 h 11"/>
                              <a:gd name="T24" fmla="+- 0 4127 2356"/>
                              <a:gd name="T25" fmla="*/ T24 w 2703"/>
                              <a:gd name="T26" fmla="+- 0 2883 2883"/>
                              <a:gd name="T27" fmla="*/ 2883 h 11"/>
                              <a:gd name="T28" fmla="+- 0 4191 2356"/>
                              <a:gd name="T29" fmla="*/ T28 w 2703"/>
                              <a:gd name="T30" fmla="+- 0 2883 2883"/>
                              <a:gd name="T31" fmla="*/ 2883 h 11"/>
                              <a:gd name="T32" fmla="+- 0 4351 2356"/>
                              <a:gd name="T33" fmla="*/ T32 w 2703"/>
                              <a:gd name="T34" fmla="+- 0 2883 2883"/>
                              <a:gd name="T35" fmla="*/ 2883 h 11"/>
                              <a:gd name="T36" fmla="+- 0 5058 2356"/>
                              <a:gd name="T37" fmla="*/ T36 w 2703"/>
                              <a:gd name="T38" fmla="+- 0 2883 2883"/>
                              <a:gd name="T39" fmla="*/ 2883 h 11"/>
                              <a:gd name="T40" fmla="+- 0 2356 2356"/>
                              <a:gd name="T41" fmla="*/ T40 w 2703"/>
                              <a:gd name="T42" fmla="+- 0 2894 2883"/>
                              <a:gd name="T43" fmla="*/ 2894 h 11"/>
                              <a:gd name="T44" fmla="+- 0 5058 2356"/>
                              <a:gd name="T45" fmla="*/ T44 w 2703"/>
                              <a:gd name="T46" fmla="+- 0 2894 2883"/>
                              <a:gd name="T47" fmla="*/ 289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703" h="11">
                                <a:moveTo>
                                  <a:pt x="0" y="0"/>
                                </a:moveTo>
                                <a:lnTo>
                                  <a:pt x="1155" y="0"/>
                                </a:lnTo>
                                <a:moveTo>
                                  <a:pt x="1321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7" y="0"/>
                                </a:moveTo>
                                <a:lnTo>
                                  <a:pt x="1610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5" y="0"/>
                                </a:lnTo>
                                <a:moveTo>
                                  <a:pt x="1995" y="0"/>
                                </a:moveTo>
                                <a:lnTo>
                                  <a:pt x="2702" y="0"/>
                                </a:lnTo>
                                <a:moveTo>
                                  <a:pt x="0" y="11"/>
                                </a:moveTo>
                                <a:lnTo>
                                  <a:pt x="2702" y="11"/>
                                </a:lnTo>
                              </a:path>
                            </a:pathLst>
                          </a:custGeom>
                          <a:noFill/>
                          <a:ln w="368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Line 433"/>
                        <wps:cNvCnPr>
                          <a:cxnSpLocks noChangeShapeType="1"/>
                        </wps:cNvCnPr>
                        <wps:spPr bwMode="auto">
                          <a:xfrm>
                            <a:off x="5058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2388" y="2869"/>
                            <a:ext cx="160" cy="1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2388" y="2869"/>
                            <a:ext cx="160" cy="17"/>
                          </a:xfrm>
                          <a:prstGeom prst="rect">
                            <a:avLst/>
                          </a:prstGeom>
                          <a:noFill/>
                          <a:ln w="1346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2612" y="2864"/>
                            <a:ext cx="161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2612" y="2864"/>
                            <a:ext cx="161" cy="22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2836" y="2864"/>
                            <a:ext cx="161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2836" y="2864"/>
                            <a:ext cx="161" cy="22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062" y="2822"/>
                            <a:ext cx="166" cy="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062" y="2822"/>
                            <a:ext cx="166" cy="64"/>
                          </a:xfrm>
                          <a:prstGeom prst="rect">
                            <a:avLst/>
                          </a:prstGeom>
                          <a:noFill/>
                          <a:ln w="1347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287" y="2741"/>
                            <a:ext cx="166" cy="1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287" y="2741"/>
                            <a:ext cx="166" cy="144"/>
                          </a:xfrm>
                          <a:prstGeom prst="rect">
                            <a:avLst/>
                          </a:prstGeom>
                          <a:noFill/>
                          <a:ln w="1351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511" y="2515"/>
                            <a:ext cx="166" cy="3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511" y="2515"/>
                            <a:ext cx="166" cy="371"/>
                          </a:xfrm>
                          <a:prstGeom prst="rect">
                            <a:avLst/>
                          </a:prstGeom>
                          <a:noFill/>
                          <a:ln w="1357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741" y="2265"/>
                            <a:ext cx="161" cy="62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3741" y="2265"/>
                            <a:ext cx="161" cy="621"/>
                          </a:xfrm>
                          <a:prstGeom prst="rect">
                            <a:avLst/>
                          </a:prstGeom>
                          <a:noFill/>
                          <a:ln w="1358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3966" y="2387"/>
                            <a:ext cx="161" cy="49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3966" y="2387"/>
                            <a:ext cx="161" cy="498"/>
                          </a:xfrm>
                          <a:prstGeom prst="rect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190" y="2651"/>
                            <a:ext cx="161" cy="23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190" y="2651"/>
                            <a:ext cx="161" cy="234"/>
                          </a:xfrm>
                          <a:prstGeom prst="rect">
                            <a:avLst/>
                          </a:prstGeom>
                          <a:noFill/>
                          <a:ln w="135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4416" y="2822"/>
                            <a:ext cx="161" cy="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416" y="2822"/>
                            <a:ext cx="161" cy="64"/>
                          </a:xfrm>
                          <a:prstGeom prst="rect">
                            <a:avLst/>
                          </a:prstGeom>
                          <a:noFill/>
                          <a:ln w="1347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4640" y="2848"/>
                            <a:ext cx="161" cy="3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4640" y="2848"/>
                            <a:ext cx="161" cy="38"/>
                          </a:xfrm>
                          <a:prstGeom prst="rect">
                            <a:avLst/>
                          </a:prstGeom>
                          <a:noFill/>
                          <a:ln w="1346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4865" y="2853"/>
                            <a:ext cx="161" cy="3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Rectangle 409"/>
                        <wps:cNvSpPr>
                          <a:spLocks noChangeArrowheads="1"/>
                        </wps:cNvSpPr>
                        <wps:spPr bwMode="auto">
                          <a:xfrm>
                            <a:off x="4865" y="2853"/>
                            <a:ext cx="161" cy="33"/>
                          </a:xfrm>
                          <a:prstGeom prst="rect">
                            <a:avLst/>
                          </a:prstGeom>
                          <a:noFill/>
                          <a:ln w="1346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58" y="13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58" y="258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58" y="228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58" y="199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58" y="169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58" y="13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58" y="109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58" y="7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5058" y="50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5058" y="199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5058" y="-9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2286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Rectangle 396"/>
                        <wps:cNvSpPr>
                          <a:spLocks noChangeArrowheads="1"/>
                        </wps:cNvSpPr>
                        <wps:spPr bwMode="auto">
                          <a:xfrm>
                            <a:off x="3297" y="1592"/>
                            <a:ext cx="808" cy="345"/>
                          </a:xfrm>
                          <a:prstGeom prst="rect">
                            <a:avLst/>
                          </a:prstGeom>
                          <a:noFill/>
                          <a:ln w="134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8" name="Text Box 395"/>
                        <wps:cNvSpPr txBox="1">
                          <a:spLocks noChangeArrowheads="1"/>
                        </wps:cNvSpPr>
                        <wps:spPr bwMode="auto">
                          <a:xfrm>
                            <a:off x="3379" y="1655"/>
                            <a:ext cx="664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3B2F82">
                              <w:pPr>
                                <w:spacing w:line="234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351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4" o:spid="_x0000_s1356" style="position:absolute;left:0;text-align:left;margin-left:114.3pt;margin-top:-5.25pt;width:141.8pt;height:150.1pt;z-index:251650048;mso-position-horizontal-relative:page;mso-position-vertical-relative:text" coordorigin="2286,-105" coordsize="2836,3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">
                <v:line id="Line 491" o:spid="_x0000_s1357" style="position:absolute;visibility:visible;mso-wrap-style:square" from="2350,1392" to="5045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" strokecolor="#6d6d6d" strokeweight=".18678mm"/>
                <v:rect id="Rectangle 490" o:spid="_x0000_s1358" style="position:absolute;left:2339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" fillcolor="black" stroked="f"/>
                <v:line id="Line 489" o:spid="_x0000_s1359" style="position:absolute;visibility:visible;mso-wrap-style:square" from="2575,2886" to="2575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" strokecolor="#6d6d6d" strokeweight=".18861mm"/>
                <v:line id="Line 488" o:spid="_x0000_s1360" style="position:absolute;visibility:visible;mso-wrap-style:square" from="2800,2886" to="2800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" strokecolor="#6d6d6d" strokeweight=".18861mm"/>
                <v:line id="Line 487" o:spid="_x0000_s1361" style="position:absolute;visibility:visible;mso-wrap-style:square" from="3030,2886" to="3030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" strokecolor="#6d6d6d" strokeweight=".18861mm"/>
                <v:line id="Line 486" o:spid="_x0000_s1362" style="position:absolute;visibility:visible;mso-wrap-style:square" from="3255,2886" to="3255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" strokecolor="#6d6d6d" strokeweight=".18861mm"/>
                <v:shape id="AutoShape 485" o:spid="_x0000_s1363" style="position:absolute;left:3479;top:-98;width:451;height:2984;visibility:visible;mso-wrap-style:square;v-text-anchor:top" coordsize="451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" path="m,2034r,949m,l,1689t226,345l226,2983m226,r,1689m450,2034r,949m450,r,1689e" filled="f" strokecolor="#6d6d6d" strokeweight=".18861mm">
                  <v:path arrowok="t" o:connecttype="custom" o:connectlocs="0,1937;0,2886;0,-97;0,1592;226,1937;226,2886;226,-97;226,1592;450,1937;450,2886;450,-97;450,1592" o:connectangles="0,0,0,0,0,0,0,0,0,0,0,0"/>
                </v:shape>
                <v:line id="Line 484" o:spid="_x0000_s1364" style="position:absolute;visibility:visible;mso-wrap-style:square" from="4153,2886" to="4153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" strokecolor="#6d6d6d" strokeweight=".18861mm"/>
                <v:line id="Line 483" o:spid="_x0000_s1365" style="position:absolute;visibility:visible;mso-wrap-style:square" from="4384,2886" to="438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" strokecolor="#6d6d6d" strokeweight=".18861mm"/>
                <v:line id="Line 482" o:spid="_x0000_s1366" style="position:absolute;visibility:visible;mso-wrap-style:square" from="4608,2886" to="4608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" strokecolor="#6d6d6d" strokeweight=".18861mm"/>
                <v:line id="Line 481" o:spid="_x0000_s1367" style="position:absolute;visibility:visible;mso-wrap-style:square" from="4834,2886" to="483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" strokecolor="#6d6d6d" strokeweight=".18861mm"/>
                <v:line id="Line 480" o:spid="_x0000_s1368" style="position:absolute;visibility:visible;mso-wrap-style:square" from="5058,2886" to="5058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" strokecolor="#6d6d6d" strokeweight=".18861mm"/>
                <v:rect id="Rectangle 479" o:spid="_x0000_s1369" style="position:absolute;left:2339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" fillcolor="black" stroked="f"/>
                <v:shape id="AutoShape 478" o:spid="_x0000_s1370" style="position:absolute;left:2349;top:2880;width:2709;height:11;visibility:visible;mso-wrap-style:square;v-text-anchor:top" coordsize="2709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" path="m,l1161,t166,l1392,t161,l1616,t161,l1841,t160,l2708,m,10r2708,e" filled="f" strokeweight=".18694mm">
                  <v:path arrowok="t" o:connecttype="custom" o:connectlocs="0,2881;1161,2881;1327,2881;1392,2881;1553,2881;1616,2881;1777,2881;1841,2881;2001,2881;2708,2881;0,2891;2708,2891" o:connectangles="0,0,0,0,0,0,0,0,0,0,0,0"/>
                </v:shape>
                <v:shape id="AutoShape 477" o:spid="_x0000_s1371" style="position:absolute;left:2349;top:2588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" path="m,l1161,t166,l1392,t161,l1616,t161,l2708,e" filled="f" strokecolor="#6d6d6d" strokeweight=".18678mm">
                  <v:path arrowok="t" o:connecttype="custom" o:connectlocs="0,0;1161,0;1327,0;1392,0;1553,0;1616,0;1777,0;2708,0" o:connectangles="0,0,0,0,0,0,0,0"/>
                </v:shape>
                <v:shape id="AutoShape 476" o:spid="_x0000_s1372" style="position:absolute;left:2349;top:2287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" path="m,l1392,t161,l2708,e" filled="f" strokecolor="#6d6d6d" strokeweight=".18678mm">
                  <v:path arrowok="t" o:connecttype="custom" o:connectlocs="0,0;1392,0;1553,0;2708,0" o:connectangles="0,0,0,0"/>
                </v:shape>
                <v:line id="Line 475" o:spid="_x0000_s1373" style="position:absolute;visibility:visible;mso-wrap-style:square" from="2350,1990" to="5045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" strokecolor="#6d6d6d" strokeweight=".18678mm"/>
                <v:shape id="AutoShape 474" o:spid="_x0000_s1374" style="position:absolute;left:2349;top:1693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" path="m,l948,t807,l2708,e" filled="f" strokecolor="#6d6d6d" strokeweight=".18678mm">
                  <v:path arrowok="t" o:connecttype="custom" o:connectlocs="0,0;948,0;1755,0;2708,0" o:connectangles="0,0,0,0"/>
                </v:shape>
                <v:line id="Line 473" o:spid="_x0000_s1375" style="position:absolute;visibility:visible;mso-wrap-style:square" from="2350,1392" to="5045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" strokeweight=".28017mm"/>
                <v:line id="Line 472" o:spid="_x0000_s1376" style="position:absolute;visibility:visible;mso-wrap-style:square" from="2350,1094" to="5045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" strokecolor="#6d6d6d" strokeweight=".18678mm"/>
                <v:line id="Line 471" o:spid="_x0000_s1377" style="position:absolute;visibility:visible;mso-wrap-style:square" from="2350,798" to="5045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" strokecolor="#6d6d6d" strokeweight=".18678mm"/>
                <v:line id="Line 470" o:spid="_x0000_s1378" style="position:absolute;visibility:visible;mso-wrap-style:square" from="2350,502" to="5045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" strokecolor="#6d6d6d" strokeweight=".18678mm"/>
                <v:line id="Line 469" o:spid="_x0000_s1379" style="position:absolute;visibility:visible;mso-wrap-style:square" from="2350,199" to="5045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" strokecolor="#6d6d6d" strokeweight=".18678mm"/>
                <v:line id="Line 468" o:spid="_x0000_s1380" style="position:absolute;visibility:visible;mso-wrap-style:square" from="2350,-97" to="504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" strokecolor="#6d6d6d" strokeweight=".18678mm"/>
                <v:shape id="AutoShape 467" o:spid="_x0000_s1381" style="position:absolute;left:2349;top:2736;width:2709;height:6;visibility:visible;mso-wrap-style:square;v-text-anchor:top" coordsize="2709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" path="m,5r1161,m1327,5r65,m1553,5r63,m1777,5r64,m2001,5r707,m,l1161,t166,l1392,t161,l1616,t161,l1841,t160,l2708,e" filled="f" strokecolor="#6d6d6d" strokeweight=".00911mm">
                  <v:path arrowok="t" o:connecttype="custom" o:connectlocs="0,2742;1161,2742;1327,2742;1392,2742;1553,2742;1616,2742;1777,2742;1841,2742;2001,2742;2708,2742;0,2737;1161,2737;1327,2737;1392,2737;1553,2737;1616,2737;1777,2737;1841,2737;2001,2737;2708,2737" o:connectangles="0,0,0,0,0,0,0,0,0,0,0,0,0,0,0,0,0,0,0,0"/>
                </v:shape>
                <v:shape id="AutoShape 466" o:spid="_x0000_s1382" style="position:absolute;left:2349;top:2434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" path="m,l1392,t161,l1616,t161,l2708,e" filled="f" strokecolor="#6d6d6d" strokeweight=".18678mm">
                  <v:path arrowok="t" o:connecttype="custom" o:connectlocs="0,0;1392,0;1553,0;1616,0;1777,0;2708,0" o:connectangles="0,0,0,0,0,0"/>
                </v:shape>
                <v:line id="Line 465" o:spid="_x0000_s1383" style="position:absolute;visibility:visible;mso-wrap-style:square" from="2350,2138" to="5045,2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" strokecolor="#6d6d6d" strokeweight=".18678mm"/>
                <v:shape id="AutoShape 464" o:spid="_x0000_s1384" style="position:absolute;left:2349;top:1841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" path="m,l948,t807,l2708,e" filled="f" strokecolor="#6d6d6d" strokeweight=".18678mm">
                  <v:path arrowok="t" o:connecttype="custom" o:connectlocs="0,0;948,0;1755,0;2708,0" o:connectangles="0,0,0,0"/>
                </v:shape>
                <v:line id="Line 463" o:spid="_x0000_s1385" style="position:absolute;visibility:visible;mso-wrap-style:square" from="2350,1546" to="5045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" strokecolor="#6d6d6d" strokeweight=".18678mm"/>
                <v:line id="Line 462" o:spid="_x0000_s1386" style="position:absolute;visibility:visible;mso-wrap-style:square" from="2350,1243" to="5045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" strokecolor="#6d6d6d" strokeweight=".18678mm"/>
                <v:line id="Line 461" o:spid="_x0000_s1387" style="position:absolute;visibility:visible;mso-wrap-style:square" from="2350,947" to="5045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" strokecolor="#6d6d6d" strokeweight=".18678mm"/>
                <v:line id="Line 460" o:spid="_x0000_s1388" style="position:absolute;visibility:visible;mso-wrap-style:square" from="2350,649" to="5045,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" strokecolor="#6d6d6d" strokeweight=".18678mm"/>
                <v:line id="Line 459" o:spid="_x0000_s1389" style="position:absolute;visibility:visible;mso-wrap-style:square" from="2350,348" to="5045,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" strokecolor="#6d6d6d" strokeweight=".18678mm"/>
                <v:line id="Line 458" o:spid="_x0000_s1390" style="position:absolute;visibility:visible;mso-wrap-style:square" from="2350,52" to="5045,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" strokecolor="#6d6d6d" strokeweight=".18678mm"/>
                <v:line id="Line 457" o:spid="_x0000_s1391" style="position:absolute;visibility:visible;mso-wrap-style:square" from="2687,2022" to="2687,2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" strokeweight=".37467mm"/>
                <v:line id="Line 456" o:spid="_x0000_s1392" style="position:absolute;visibility:visible;mso-wrap-style:square" from="2913,1693" to="2913,2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" strokeweight=".37639mm"/>
                <v:line id="Line 455" o:spid="_x0000_s1393" style="position:absolute;visibility:visible;mso-wrap-style:square" from="3142,1364" to="3142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" strokeweight=".37636mm"/>
                <v:line id="Line 454" o:spid="_x0000_s1394" style="position:absolute;visibility:visible;mso-wrap-style:square" from="3367,1127" to="3367,1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" strokeweight=".37581mm"/>
                <v:line id="Line 453" o:spid="_x0000_s1395" style="position:absolute;visibility:visible;mso-wrap-style:square" from="3592,914" to="3592,1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" strokeweight=".37561mm"/>
                <v:line id="Line 452" o:spid="_x0000_s1396" style="position:absolute;visibility:visible;mso-wrap-style:square" from="3816,857" to="3816,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" strokeweight=".37411mm"/>
                <v:line id="Line 451" o:spid="_x0000_s1397" style="position:absolute;visibility:visible;mso-wrap-style:square" from="4042,914" to="4042,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" strokeweight=".37411mm"/>
                <v:line id="Line 450" o:spid="_x0000_s1398" style="position:absolute;visibility:visible;mso-wrap-style:square" from="4271,1127" to="4271,1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" strokeweight=".37558mm"/>
                <v:line id="Line 449" o:spid="_x0000_s1399" style="position:absolute;visibility:visible;mso-wrap-style:square" from="4497,1423" to="4497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" strokeweight=".37619mm"/>
                <v:line id="Line 448" o:spid="_x0000_s1400" style="position:absolute;visibility:visible;mso-wrap-style:square" from="4721,1783" to="4721,17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" strokeweight=".37653mm"/>
                <v:line id="Line 447" o:spid="_x0000_s1401" style="position:absolute;visibility:visible;mso-wrap-style:square" from="4945,2048" to="4945,2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" strokeweight=".37603mm"/>
                <v:rect id="Rectangle 446" o:spid="_x0000_s1402" style="position:absolute;left:2339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" fillcolor="black" stroked="f"/>
                <v:line id="Line 445" o:spid="_x0000_s1403" style="position:absolute;visibility:visible;mso-wrap-style:square" from="2286,1392" to="2345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" strokeweight=".28017mm"/>
                <v:line id="Line 444" o:spid="_x0000_s1404" style="position:absolute;visibility:visible;mso-wrap-style:square" from="2286,2588" to="2345,2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" strokeweight=".28017mm"/>
                <v:line id="Line 443" o:spid="_x0000_s1405" style="position:absolute;visibility:visible;mso-wrap-style:square" from="2286,2287" to="2345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" strokeweight=".28017mm"/>
                <v:line id="Line 442" o:spid="_x0000_s1406" style="position:absolute;visibility:visible;mso-wrap-style:square" from="2286,1990" to="2345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" strokeweight=".28017mm"/>
                <v:line id="Line 441" o:spid="_x0000_s1407" style="position:absolute;visibility:visible;mso-wrap-style:square" from="2286,1693" to="2345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" strokeweight=".28017mm"/>
                <v:line id="Line 440" o:spid="_x0000_s1408" style="position:absolute;visibility:visible;mso-wrap-style:square" from="2286,1392" to="2345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" strokeweight=".28017mm"/>
                <v:line id="Line 439" o:spid="_x0000_s1409" style="position:absolute;visibility:visible;mso-wrap-style:square" from="2286,1094" to="2345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" strokeweight=".28017mm"/>
                <v:line id="Line 438" o:spid="_x0000_s1410" style="position:absolute;visibility:visible;mso-wrap-style:square" from="2286,798" to="2345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" strokeweight=".28017mm"/>
                <v:line id="Line 437" o:spid="_x0000_s1411" style="position:absolute;visibility:visible;mso-wrap-style:square" from="2286,502" to="2345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" strokeweight=".28017mm"/>
                <v:line id="Line 436" o:spid="_x0000_s1412" style="position:absolute;visibility:visible;mso-wrap-style:square" from="2286,199" to="2345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" strokeweight=".28017mm"/>
                <v:line id="Line 435" o:spid="_x0000_s1413" style="position:absolute;visibility:visible;mso-wrap-style:square" from="2286,-97" to="234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" strokeweight=".28017mm"/>
                <v:shape id="AutoShape 434" o:spid="_x0000_s1414" style="position:absolute;left:2355;top:2883;width:2703;height:11;visibility:visible;mso-wrap-style:square;v-text-anchor:top" coordsize="27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" path="m,l1155,t166,l1386,t161,l1610,t161,l1835,t160,l2702,m,11r2702,e" filled="f" strokeweight=".1023mm">
                  <v:path arrowok="t" o:connecttype="custom" o:connectlocs="0,2883;1155,2883;1321,2883;1386,2883;1547,2883;1610,2883;1771,2883;1835,2883;1995,2883;2702,2883;0,2894;2702,2894" o:connectangles="0,0,0,0,0,0,0,0,0,0,0,0"/>
                </v:shape>
                <v:line id="Line 433" o:spid="_x0000_s1415" style="position:absolute;visibility:visible;mso-wrap-style:square" from="5058,2886" to="5058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" strokeweight=".37756mm"/>
                <v:rect id="Rectangle 432" o:spid="_x0000_s1416" style="position:absolute;left:2388;top:2869;width:160;height: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" fillcolor="#818181" stroked="f"/>
                <v:rect id="Rectangle 431" o:spid="_x0000_s1417" style="position:absolute;left:2388;top:2869;width:160;height: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" filled="f" strokeweight=".37392mm"/>
                <v:rect id="Rectangle 430" o:spid="_x0000_s1418" style="position:absolute;left:2612;top:2864;width:161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" fillcolor="#818181" stroked="f"/>
                <v:rect id="Rectangle 429" o:spid="_x0000_s1419" style="position:absolute;left:2612;top:2864;width:161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" filled="f" strokeweight="1.06pt"/>
                <v:rect id="Rectangle 428" o:spid="_x0000_s1420" style="position:absolute;left:2836;top:2864;width:161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" fillcolor="#818181" stroked="f"/>
                <v:rect id="Rectangle 427" o:spid="_x0000_s1421" style="position:absolute;left:2836;top:2864;width:161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" filled="f" strokeweight="1.06pt"/>
                <v:rect id="Rectangle 426" o:spid="_x0000_s1422" style="position:absolute;left:3062;top:2822;width:166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4itxQAAANwAAAAPAAAAZHJzL2Rvd25yZXYueG1sRI9Ba8JA&#10;FITvQv/D8gq9SN20Na2k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7J4itxQAAANwAAAAP&#10;AAAAAAAAAAAAAAAAAAcCAABkcnMvZG93bnJldi54bWxQSwUGAAAAAAMAAwC3AAAA+QIAAAAA&#10;" fillcolor="#818181" stroked="f"/>
                <v:rect id="Rectangle 425" o:spid="_x0000_s1423" style="position:absolute;left:3062;top:2822;width:166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" filled="f" strokeweight=".37436mm"/>
                <v:rect id="Rectangle 424" o:spid="_x0000_s1424" style="position:absolute;left:3287;top:2741;width:166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LlExQAAANwAAAAPAAAAZHJzL2Rvd25yZXYueG1sRI9Ba8JA&#10;FITvQv/D8gq9SN20NcWm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l9LlExQAAANwAAAAP&#10;AAAAAAAAAAAAAAAAAAcCAABkcnMvZG93bnJldi54bWxQSwUGAAAAAAMAAwC3AAAA+QIAAAAA&#10;" fillcolor="#818181" stroked="f"/>
                <v:rect id="Rectangle 423" o:spid="_x0000_s1425" style="position:absolute;left:3287;top:2741;width:166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" filled="f" strokeweight=".37547mm"/>
                <v:rect id="Rectangle 422" o:spid="_x0000_s1426" style="position:absolute;left:3511;top:2515;width:166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yOf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h+z8QjIDc/AAAA//8DAFBLAQItABQABgAIAAAAIQDb4fbL7gAAAIUBAAATAAAAAAAAAAAA&#10;AAAAAAAAAABbQ29udGVudF9UeXBlc10ueG1sUEsBAi0AFAAGAAgAAAAhAFr0LFu/AAAAFQEAAAsA&#10;AAAAAAAAAAAAAAAAHwEAAF9yZWxzLy5yZWxzUEsBAi0AFAAGAAgAAAAhAB5bI5/EAAAA3AAAAA8A&#10;AAAAAAAAAAAAAAAABwIAAGRycy9kb3ducmV2LnhtbFBLBQYAAAAAAwADALcAAAD4AgAAAAA=&#10;" fillcolor="#818181" stroked="f"/>
                <v:rect id="Rectangle 421" o:spid="_x0000_s1427" style="position:absolute;left:3511;top:2515;width:166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" filled="f" strokeweight=".37694mm"/>
                <v:rect id="Rectangle 420" o:spid="_x0000_s1428" style="position:absolute;left:3741;top:2265;width:161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" fillcolor="#818181" stroked="f"/>
                <v:rect id="Rectangle 419" o:spid="_x0000_s1429" style="position:absolute;left:3741;top:2265;width:161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" filled="f" strokeweight=".37731mm"/>
                <v:rect id="Rectangle 418" o:spid="_x0000_s1430" style="position:absolute;left:3966;top:2387;width:161;height: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" fillcolor="#818181" stroked="f"/>
                <v:rect id="Rectangle 417" o:spid="_x0000_s1431" style="position:absolute;left:3966;top:2387;width:161;height: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" filled="f" strokeweight=".37719mm"/>
                <v:rect id="Rectangle 416" o:spid="_x0000_s1432" style="position:absolute;left:4190;top:2651;width:161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" fillcolor="#818181" stroked="f"/>
                <v:rect id="Rectangle 415" o:spid="_x0000_s1433" style="position:absolute;left:4190;top:2651;width:161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" filled="f" strokeweight=".37639mm"/>
                <v:rect id="Rectangle 414" o:spid="_x0000_s1434" style="position:absolute;left:4416;top:2822;width:161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" fillcolor="#818181" stroked="f"/>
                <v:rect id="Rectangle 413" o:spid="_x0000_s1435" style="position:absolute;left:4416;top:2822;width:161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" filled="f" strokeweight=".37439mm"/>
                <v:rect id="Rectangle 412" o:spid="_x0000_s1436" style="position:absolute;left:4640;top:2848;width:161;height: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" fillcolor="#818181" stroked="f"/>
                <v:rect id="Rectangle 411" o:spid="_x0000_s1437" style="position:absolute;left:4640;top:2848;width:161;height: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" filled="f" strokeweight=".37408mm"/>
                <v:rect id="Rectangle 410" o:spid="_x0000_s1438" style="position:absolute;left:4865;top:2853;width:161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" fillcolor="#818181" stroked="f"/>
                <v:rect id="Rectangle 409" o:spid="_x0000_s1439" style="position:absolute;left:4865;top:2853;width:161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" filled="f" strokeweight=".37403mm"/>
                <v:line id="Line 408" o:spid="_x0000_s1440" style="position:absolute;visibility:visible;mso-wrap-style:square" from="5058,1392" to="512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" strokeweight=".28017mm"/>
                <v:line id="Line 407" o:spid="_x0000_s1441" style="position:absolute;visibility:visible;mso-wrap-style:square" from="5058,2588" to="5122,2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" strokeweight=".28017mm"/>
                <v:line id="Line 406" o:spid="_x0000_s1442" style="position:absolute;visibility:visible;mso-wrap-style:square" from="5058,2287" to="5122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" strokeweight=".28017mm"/>
                <v:line id="Line 405" o:spid="_x0000_s1443" style="position:absolute;visibility:visible;mso-wrap-style:square" from="5058,1990" to="5122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" strokeweight=".28017mm"/>
                <v:line id="Line 404" o:spid="_x0000_s1444" style="position:absolute;visibility:visible;mso-wrap-style:square" from="5058,1693" to="5122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" strokeweight=".28017mm"/>
                <v:line id="Line 403" o:spid="_x0000_s1445" style="position:absolute;visibility:visible;mso-wrap-style:square" from="5058,1392" to="512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" strokeweight=".28017mm"/>
                <v:line id="Line 402" o:spid="_x0000_s1446" style="position:absolute;visibility:visible;mso-wrap-style:square" from="5058,1094" to="5122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" strokeweight=".28017mm"/>
                <v:line id="Line 401" o:spid="_x0000_s1447" style="position:absolute;visibility:visible;mso-wrap-style:square" from="5058,798" to="5122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" strokeweight=".28017mm"/>
                <v:line id="Line 400" o:spid="_x0000_s1448" style="position:absolute;visibility:visible;mso-wrap-style:square" from="5058,502" to="5122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" strokeweight=".28017mm"/>
                <v:line id="Line 399" o:spid="_x0000_s1449" style="position:absolute;visibility:visible;mso-wrap-style:square" from="5058,199" to="5122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" strokeweight=".28017mm"/>
                <v:line id="Line 398" o:spid="_x0000_s1450" style="position:absolute;visibility:visible;mso-wrap-style:square" from="5058,-97" to="5122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" strokeweight=".28017mm"/>
                <v:line id="Line 397" o:spid="_x0000_s1451" style="position:absolute;visibility:visible;mso-wrap-style:square" from="2286,2886" to="2286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" strokeweight=".37389mm"/>
                <v:rect id="Rectangle 396" o:spid="_x0000_s1452" style="position:absolute;left:3297;top:1592;width:808;height: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" filled="f" strokeweight=".37444mm"/>
                <v:shape id="Text Box 395" o:spid="_x0000_s1453" type="#_x0000_t202" style="position:absolute;left:3379;top:1655;width:664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" filled="f" stroked="f">
                  <v:textbox inset="0,0,0,0">
                    <w:txbxContent>
                      <w:p w:rsidR="00774E0C" w:rsidRDefault="003B2F82">
                        <w:pPr>
                          <w:spacing w:line="234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351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774E0C" w:rsidRDefault="003B2F82">
      <w:pPr>
        <w:spacing w:before="56"/>
        <w:ind w:left="157"/>
        <w:rPr>
          <w:sz w:val="21"/>
        </w:rPr>
      </w:pPr>
      <w:r>
        <w:rPr>
          <w:sz w:val="21"/>
        </w:rPr>
        <w:t>400</w:t>
      </w:r>
    </w:p>
    <w:p w:rsidR="00774E0C" w:rsidRDefault="003B2F82">
      <w:pPr>
        <w:spacing w:before="56"/>
        <w:ind w:left="157"/>
        <w:rPr>
          <w:sz w:val="21"/>
        </w:rPr>
      </w:pPr>
      <w:r>
        <w:rPr>
          <w:sz w:val="21"/>
        </w:rPr>
        <w:t>350</w:t>
      </w:r>
    </w:p>
    <w:p w:rsidR="00774E0C" w:rsidRDefault="003B2F82">
      <w:pPr>
        <w:spacing w:before="56"/>
        <w:ind w:left="157"/>
        <w:rPr>
          <w:sz w:val="21"/>
        </w:rPr>
      </w:pPr>
      <w:r>
        <w:rPr>
          <w:sz w:val="21"/>
        </w:rPr>
        <w:t>300</w:t>
      </w:r>
    </w:p>
    <w:p w:rsidR="00774E0C" w:rsidRDefault="003B2F82">
      <w:pPr>
        <w:spacing w:before="56"/>
        <w:ind w:left="157"/>
        <w:rPr>
          <w:sz w:val="21"/>
        </w:rPr>
      </w:pPr>
      <w:r>
        <w:rPr>
          <w:sz w:val="21"/>
        </w:rPr>
        <w:t>250</w:t>
      </w:r>
    </w:p>
    <w:p w:rsidR="00774E0C" w:rsidRDefault="003B2F82">
      <w:pPr>
        <w:spacing w:before="56"/>
        <w:ind w:left="157"/>
        <w:rPr>
          <w:sz w:val="21"/>
        </w:rPr>
      </w:pPr>
      <w:r>
        <w:rPr>
          <w:sz w:val="21"/>
        </w:rPr>
        <w:t>200</w:t>
      </w:r>
    </w:p>
    <w:p w:rsidR="00774E0C" w:rsidRDefault="003B2F82">
      <w:pPr>
        <w:spacing w:before="56"/>
        <w:ind w:left="157"/>
        <w:rPr>
          <w:sz w:val="21"/>
        </w:rPr>
      </w:pPr>
      <w:r>
        <w:rPr>
          <w:sz w:val="21"/>
        </w:rPr>
        <w:t>150</w:t>
      </w:r>
    </w:p>
    <w:p w:rsidR="00774E0C" w:rsidRDefault="003B2F82">
      <w:pPr>
        <w:spacing w:before="58"/>
        <w:ind w:left="157"/>
        <w:rPr>
          <w:sz w:val="21"/>
        </w:rPr>
      </w:pPr>
      <w:r>
        <w:rPr>
          <w:sz w:val="21"/>
        </w:rPr>
        <w:t>100</w:t>
      </w:r>
    </w:p>
    <w:p w:rsidR="00774E0C" w:rsidRDefault="003B2F82">
      <w:pPr>
        <w:spacing w:before="55"/>
        <w:ind w:left="157"/>
        <w:rPr>
          <w:sz w:val="21"/>
        </w:rPr>
      </w:pPr>
      <w:r>
        <w:rPr>
          <w:sz w:val="21"/>
        </w:rPr>
        <w:t>50</w:t>
      </w:r>
    </w:p>
    <w:p w:rsidR="00774E0C" w:rsidRDefault="003B2F82">
      <w:pPr>
        <w:spacing w:before="57"/>
        <w:ind w:left="157"/>
        <w:rPr>
          <w:sz w:val="21"/>
        </w:rPr>
      </w:pPr>
      <w:r>
        <w:rPr>
          <w:w w:val="101"/>
          <w:sz w:val="21"/>
        </w:rPr>
        <w:t>0</w:t>
      </w:r>
    </w:p>
    <w:p w:rsidR="00774E0C" w:rsidRDefault="003B2F82">
      <w:pPr>
        <w:spacing w:before="46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774E0C" w:rsidRDefault="003B2F82">
      <w:pPr>
        <w:spacing w:before="57"/>
        <w:jc w:val="right"/>
        <w:rPr>
          <w:sz w:val="21"/>
        </w:rPr>
      </w:pPr>
      <w:r>
        <w:rPr>
          <w:sz w:val="21"/>
        </w:rPr>
        <w:t>40</w:t>
      </w:r>
    </w:p>
    <w:p w:rsidR="00774E0C" w:rsidRDefault="003B2F82">
      <w:pPr>
        <w:spacing w:before="56"/>
        <w:jc w:val="right"/>
        <w:rPr>
          <w:sz w:val="21"/>
        </w:rPr>
      </w:pPr>
      <w:r>
        <w:rPr>
          <w:sz w:val="21"/>
        </w:rPr>
        <w:t>30</w:t>
      </w:r>
    </w:p>
    <w:p w:rsidR="00774E0C" w:rsidRDefault="003B2F82">
      <w:pPr>
        <w:spacing w:before="58"/>
        <w:jc w:val="right"/>
        <w:rPr>
          <w:sz w:val="21"/>
        </w:rPr>
      </w:pPr>
      <w:r>
        <w:rPr>
          <w:sz w:val="21"/>
        </w:rPr>
        <w:t>20</w:t>
      </w:r>
    </w:p>
    <w:p w:rsidR="00774E0C" w:rsidRDefault="003B2F82">
      <w:pPr>
        <w:spacing w:before="56"/>
        <w:jc w:val="right"/>
        <w:rPr>
          <w:sz w:val="21"/>
        </w:rPr>
      </w:pPr>
      <w:r>
        <w:rPr>
          <w:sz w:val="21"/>
        </w:rPr>
        <w:t>10</w:t>
      </w:r>
    </w:p>
    <w:p w:rsidR="00774E0C" w:rsidRDefault="003B2F82">
      <w:pPr>
        <w:spacing w:before="57"/>
        <w:jc w:val="right"/>
        <w:rPr>
          <w:sz w:val="21"/>
        </w:rPr>
      </w:pPr>
      <w:r>
        <w:rPr>
          <w:w w:val="101"/>
          <w:sz w:val="21"/>
        </w:rPr>
        <w:t>0</w:t>
      </w:r>
    </w:p>
    <w:p w:rsidR="00774E0C" w:rsidRDefault="003B2F82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10</w:t>
      </w:r>
    </w:p>
    <w:p w:rsidR="00774E0C" w:rsidRDefault="003B2F82">
      <w:pPr>
        <w:spacing w:before="58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20</w:t>
      </w:r>
    </w:p>
    <w:p w:rsidR="00774E0C" w:rsidRDefault="003B2F82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30</w:t>
      </w:r>
    </w:p>
    <w:p w:rsidR="00774E0C" w:rsidRDefault="003B2F82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40</w:t>
      </w:r>
    </w:p>
    <w:p w:rsidR="00774E0C" w:rsidRDefault="003B2F82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50</w:t>
      </w:r>
    </w:p>
    <w:p w:rsidR="00774E0C" w:rsidRDefault="003B2F82">
      <w:pPr>
        <w:pStyle w:val="a3"/>
        <w:rPr>
          <w:sz w:val="22"/>
        </w:rPr>
      </w:pPr>
      <w:r>
        <w:br w:type="column"/>
      </w: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3B2F82">
      <w:pPr>
        <w:spacing w:before="142"/>
        <w:ind w:left="150"/>
        <w:rPr>
          <w:sz w:val="21"/>
        </w:rPr>
      </w:pPr>
      <w:r>
        <w:rPr>
          <w:sz w:val="21"/>
        </w:rPr>
        <w:t>я</w:t>
      </w:r>
      <w:r>
        <w:rPr>
          <w:spacing w:val="51"/>
          <w:sz w:val="21"/>
        </w:rPr>
        <w:t xml:space="preserve"> </w:t>
      </w:r>
      <w:r>
        <w:rPr>
          <w:sz w:val="21"/>
        </w:rPr>
        <w:t>ф</w:t>
      </w:r>
      <w:r>
        <w:rPr>
          <w:spacing w:val="33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5"/>
          <w:sz w:val="21"/>
        </w:rPr>
        <w:t xml:space="preserve"> </w:t>
      </w:r>
      <w:r>
        <w:rPr>
          <w:sz w:val="21"/>
        </w:rPr>
        <w:t>а</w:t>
      </w:r>
    </w:p>
    <w:p w:rsidR="00774E0C" w:rsidRDefault="003B2F82">
      <w:pPr>
        <w:pStyle w:val="a3"/>
        <w:rPr>
          <w:sz w:val="22"/>
        </w:rPr>
      </w:pPr>
      <w:r>
        <w:br w:type="column"/>
      </w: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3B2F82">
      <w:pPr>
        <w:spacing w:before="142"/>
        <w:ind w:left="71"/>
        <w:rPr>
          <w:sz w:val="21"/>
        </w:rPr>
      </w:pPr>
      <w:r>
        <w:rPr>
          <w:sz w:val="21"/>
        </w:rPr>
        <w:t>м</w:t>
      </w:r>
      <w:r>
        <w:rPr>
          <w:spacing w:val="43"/>
          <w:sz w:val="21"/>
        </w:rPr>
        <w:t xml:space="preserve"> </w:t>
      </w:r>
      <w:r>
        <w:rPr>
          <w:sz w:val="21"/>
        </w:rPr>
        <w:t>и</w:t>
      </w:r>
      <w:r>
        <w:rPr>
          <w:spacing w:val="56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774E0C" w:rsidRDefault="003B2F82">
      <w:pPr>
        <w:pStyle w:val="a3"/>
        <w:rPr>
          <w:sz w:val="22"/>
        </w:rPr>
      </w:pPr>
      <w:r>
        <w:br w:type="column"/>
      </w: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774E0C">
      <w:pPr>
        <w:pStyle w:val="a3"/>
        <w:rPr>
          <w:sz w:val="22"/>
        </w:rPr>
      </w:pPr>
    </w:p>
    <w:p w:rsidR="00774E0C" w:rsidRDefault="003B2F82">
      <w:pPr>
        <w:spacing w:before="142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774E0C" w:rsidRDefault="003B2F82">
      <w:pPr>
        <w:spacing w:before="49"/>
        <w:ind w:left="151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774E0C" w:rsidRDefault="003B2F82">
      <w:pPr>
        <w:spacing w:before="57"/>
        <w:ind w:left="151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page">
                  <wp:posOffset>4579620</wp:posOffset>
                </wp:positionH>
                <wp:positionV relativeFrom="paragraph">
                  <wp:posOffset>-66675</wp:posOffset>
                </wp:positionV>
                <wp:extent cx="1800860" cy="1906270"/>
                <wp:effectExtent l="0" t="0" r="0" b="0"/>
                <wp:wrapNone/>
                <wp:docPr id="322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0860" cy="1906270"/>
                          <a:chOff x="7212" y="-105"/>
                          <a:chExt cx="2836" cy="3002"/>
                        </a:xfrm>
                      </wpg:grpSpPr>
                      <wps:wsp>
                        <wps:cNvPr id="323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7276" y="1392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Rectangle 392"/>
                        <wps:cNvSpPr>
                          <a:spLocks noChangeArrowheads="1"/>
                        </wps:cNvSpPr>
                        <wps:spPr bwMode="auto">
                          <a:xfrm>
                            <a:off x="7265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7502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7726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7956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8181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AutoShape 387"/>
                        <wps:cNvSpPr>
                          <a:spLocks/>
                        </wps:cNvSpPr>
                        <wps:spPr bwMode="auto">
                          <a:xfrm>
                            <a:off x="8405" y="-98"/>
                            <a:ext cx="451" cy="2984"/>
                          </a:xfrm>
                          <a:custGeom>
                            <a:avLst/>
                            <a:gdLst>
                              <a:gd name="T0" fmla="+- 0 8405 8405"/>
                              <a:gd name="T1" fmla="*/ T0 w 451"/>
                              <a:gd name="T2" fmla="+- 0 2239 -97"/>
                              <a:gd name="T3" fmla="*/ 2239 h 2984"/>
                              <a:gd name="T4" fmla="+- 0 8405 8405"/>
                              <a:gd name="T5" fmla="*/ T4 w 451"/>
                              <a:gd name="T6" fmla="+- 0 2886 -97"/>
                              <a:gd name="T7" fmla="*/ 2886 h 2984"/>
                              <a:gd name="T8" fmla="+- 0 8405 8405"/>
                              <a:gd name="T9" fmla="*/ T8 w 451"/>
                              <a:gd name="T10" fmla="+- 0 -97 -97"/>
                              <a:gd name="T11" fmla="*/ -97 h 2984"/>
                              <a:gd name="T12" fmla="+- 0 8405 8405"/>
                              <a:gd name="T13" fmla="*/ T12 w 451"/>
                              <a:gd name="T14" fmla="+- 0 1895 -97"/>
                              <a:gd name="T15" fmla="*/ 1895 h 2984"/>
                              <a:gd name="T16" fmla="+- 0 8631 8405"/>
                              <a:gd name="T17" fmla="*/ T16 w 451"/>
                              <a:gd name="T18" fmla="+- 0 2239 -97"/>
                              <a:gd name="T19" fmla="*/ 2239 h 2984"/>
                              <a:gd name="T20" fmla="+- 0 8631 8405"/>
                              <a:gd name="T21" fmla="*/ T20 w 451"/>
                              <a:gd name="T22" fmla="+- 0 2886 -97"/>
                              <a:gd name="T23" fmla="*/ 2886 h 2984"/>
                              <a:gd name="T24" fmla="+- 0 8631 8405"/>
                              <a:gd name="T25" fmla="*/ T24 w 451"/>
                              <a:gd name="T26" fmla="+- 0 -97 -97"/>
                              <a:gd name="T27" fmla="*/ -97 h 2984"/>
                              <a:gd name="T28" fmla="+- 0 8631 8405"/>
                              <a:gd name="T29" fmla="*/ T28 w 451"/>
                              <a:gd name="T30" fmla="+- 0 1895 -97"/>
                              <a:gd name="T31" fmla="*/ 1895 h 2984"/>
                              <a:gd name="T32" fmla="+- 0 8855 8405"/>
                              <a:gd name="T33" fmla="*/ T32 w 451"/>
                              <a:gd name="T34" fmla="+- 0 2239 -97"/>
                              <a:gd name="T35" fmla="*/ 2239 h 2984"/>
                              <a:gd name="T36" fmla="+- 0 8855 8405"/>
                              <a:gd name="T37" fmla="*/ T36 w 451"/>
                              <a:gd name="T38" fmla="+- 0 2886 -97"/>
                              <a:gd name="T39" fmla="*/ 2886 h 2984"/>
                              <a:gd name="T40" fmla="+- 0 8855 8405"/>
                              <a:gd name="T41" fmla="*/ T40 w 451"/>
                              <a:gd name="T42" fmla="+- 0 -97 -97"/>
                              <a:gd name="T43" fmla="*/ -97 h 2984"/>
                              <a:gd name="T44" fmla="+- 0 8855 8405"/>
                              <a:gd name="T45" fmla="*/ T44 w 451"/>
                              <a:gd name="T46" fmla="+- 0 1895 -97"/>
                              <a:gd name="T47" fmla="*/ 1895 h 29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1" h="2984">
                                <a:moveTo>
                                  <a:pt x="0" y="2336"/>
                                </a:moveTo>
                                <a:lnTo>
                                  <a:pt x="0" y="2983"/>
                                </a:lnTo>
                                <a:moveTo>
                                  <a:pt x="0" y="0"/>
                                </a:moveTo>
                                <a:lnTo>
                                  <a:pt x="0" y="1992"/>
                                </a:lnTo>
                                <a:moveTo>
                                  <a:pt x="226" y="2336"/>
                                </a:moveTo>
                                <a:lnTo>
                                  <a:pt x="226" y="2983"/>
                                </a:lnTo>
                                <a:moveTo>
                                  <a:pt x="226" y="0"/>
                                </a:moveTo>
                                <a:lnTo>
                                  <a:pt x="226" y="1992"/>
                                </a:lnTo>
                                <a:moveTo>
                                  <a:pt x="450" y="2336"/>
                                </a:moveTo>
                                <a:lnTo>
                                  <a:pt x="450" y="2983"/>
                                </a:lnTo>
                                <a:moveTo>
                                  <a:pt x="450" y="0"/>
                                </a:moveTo>
                                <a:lnTo>
                                  <a:pt x="450" y="1992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0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9080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9310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953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9760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998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Rectangle 381"/>
                        <wps:cNvSpPr>
                          <a:spLocks noChangeArrowheads="1"/>
                        </wps:cNvSpPr>
                        <wps:spPr bwMode="auto">
                          <a:xfrm>
                            <a:off x="7265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AutoShape 380"/>
                        <wps:cNvSpPr>
                          <a:spLocks/>
                        </wps:cNvSpPr>
                        <wps:spPr bwMode="auto">
                          <a:xfrm>
                            <a:off x="7275" y="2880"/>
                            <a:ext cx="2709" cy="11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2881 2881"/>
                              <a:gd name="T3" fmla="*/ 2881 h 11"/>
                              <a:gd name="T4" fmla="+- 0 7539 7276"/>
                              <a:gd name="T5" fmla="*/ T4 w 2709"/>
                              <a:gd name="T6" fmla="+- 0 2881 2881"/>
                              <a:gd name="T7" fmla="*/ 2881 h 11"/>
                              <a:gd name="T8" fmla="+- 0 7700 7276"/>
                              <a:gd name="T9" fmla="*/ T8 w 2709"/>
                              <a:gd name="T10" fmla="+- 0 2881 2881"/>
                              <a:gd name="T11" fmla="*/ 2881 h 11"/>
                              <a:gd name="T12" fmla="+- 0 7763 7276"/>
                              <a:gd name="T13" fmla="*/ T12 w 2709"/>
                              <a:gd name="T14" fmla="+- 0 2881 2881"/>
                              <a:gd name="T15" fmla="*/ 2881 h 11"/>
                              <a:gd name="T16" fmla="+- 0 7924 7276"/>
                              <a:gd name="T17" fmla="*/ T16 w 2709"/>
                              <a:gd name="T18" fmla="+- 0 2881 2881"/>
                              <a:gd name="T19" fmla="*/ 2881 h 11"/>
                              <a:gd name="T20" fmla="+- 0 7989 7276"/>
                              <a:gd name="T21" fmla="*/ T20 w 2709"/>
                              <a:gd name="T22" fmla="+- 0 2881 2881"/>
                              <a:gd name="T23" fmla="*/ 2881 h 11"/>
                              <a:gd name="T24" fmla="+- 0 8154 7276"/>
                              <a:gd name="T25" fmla="*/ T24 w 2709"/>
                              <a:gd name="T26" fmla="+- 0 2881 2881"/>
                              <a:gd name="T27" fmla="*/ 2881 h 11"/>
                              <a:gd name="T28" fmla="+- 0 8213 7276"/>
                              <a:gd name="T29" fmla="*/ T28 w 2709"/>
                              <a:gd name="T30" fmla="+- 0 2881 2881"/>
                              <a:gd name="T31" fmla="*/ 2881 h 11"/>
                              <a:gd name="T32" fmla="+- 0 8379 7276"/>
                              <a:gd name="T33" fmla="*/ T32 w 2709"/>
                              <a:gd name="T34" fmla="+- 0 2881 2881"/>
                              <a:gd name="T35" fmla="*/ 2881 h 11"/>
                              <a:gd name="T36" fmla="+- 0 8438 7276"/>
                              <a:gd name="T37" fmla="*/ T36 w 2709"/>
                              <a:gd name="T38" fmla="+- 0 2881 2881"/>
                              <a:gd name="T39" fmla="*/ 2881 h 11"/>
                              <a:gd name="T40" fmla="+- 0 8603 7276"/>
                              <a:gd name="T41" fmla="*/ T40 w 2709"/>
                              <a:gd name="T42" fmla="+- 0 2881 2881"/>
                              <a:gd name="T43" fmla="*/ 2881 h 11"/>
                              <a:gd name="T44" fmla="+- 0 8668 7276"/>
                              <a:gd name="T45" fmla="*/ T44 w 2709"/>
                              <a:gd name="T46" fmla="+- 0 2881 2881"/>
                              <a:gd name="T47" fmla="*/ 2881 h 11"/>
                              <a:gd name="T48" fmla="+- 0 8829 7276"/>
                              <a:gd name="T49" fmla="*/ T48 w 2709"/>
                              <a:gd name="T50" fmla="+- 0 2881 2881"/>
                              <a:gd name="T51" fmla="*/ 2881 h 11"/>
                              <a:gd name="T52" fmla="+- 0 8892 7276"/>
                              <a:gd name="T53" fmla="*/ T52 w 2709"/>
                              <a:gd name="T54" fmla="+- 0 2881 2881"/>
                              <a:gd name="T55" fmla="*/ 2881 h 11"/>
                              <a:gd name="T56" fmla="+- 0 9053 7276"/>
                              <a:gd name="T57" fmla="*/ T56 w 2709"/>
                              <a:gd name="T58" fmla="+- 0 2881 2881"/>
                              <a:gd name="T59" fmla="*/ 2881 h 11"/>
                              <a:gd name="T60" fmla="+- 0 9117 7276"/>
                              <a:gd name="T61" fmla="*/ T60 w 2709"/>
                              <a:gd name="T62" fmla="+- 0 2881 2881"/>
                              <a:gd name="T63" fmla="*/ 2881 h 11"/>
                              <a:gd name="T64" fmla="+- 0 9278 7276"/>
                              <a:gd name="T65" fmla="*/ T64 w 2709"/>
                              <a:gd name="T66" fmla="+- 0 2881 2881"/>
                              <a:gd name="T67" fmla="*/ 2881 h 11"/>
                              <a:gd name="T68" fmla="+- 0 9342 7276"/>
                              <a:gd name="T69" fmla="*/ T68 w 2709"/>
                              <a:gd name="T70" fmla="+- 0 2881 2881"/>
                              <a:gd name="T71" fmla="*/ 2881 h 11"/>
                              <a:gd name="T72" fmla="+- 0 9503 7276"/>
                              <a:gd name="T73" fmla="*/ T72 w 2709"/>
                              <a:gd name="T74" fmla="+- 0 2881 2881"/>
                              <a:gd name="T75" fmla="*/ 2881 h 11"/>
                              <a:gd name="T76" fmla="+- 0 9567 7276"/>
                              <a:gd name="T77" fmla="*/ T76 w 2709"/>
                              <a:gd name="T78" fmla="+- 0 2881 2881"/>
                              <a:gd name="T79" fmla="*/ 2881 h 11"/>
                              <a:gd name="T80" fmla="+- 0 9728 7276"/>
                              <a:gd name="T81" fmla="*/ T80 w 2709"/>
                              <a:gd name="T82" fmla="+- 0 2881 2881"/>
                              <a:gd name="T83" fmla="*/ 2881 h 11"/>
                              <a:gd name="T84" fmla="+- 0 9791 7276"/>
                              <a:gd name="T85" fmla="*/ T84 w 2709"/>
                              <a:gd name="T86" fmla="+- 0 2881 2881"/>
                              <a:gd name="T87" fmla="*/ 2881 h 11"/>
                              <a:gd name="T88" fmla="+- 0 9952 7276"/>
                              <a:gd name="T89" fmla="*/ T88 w 2709"/>
                              <a:gd name="T90" fmla="+- 0 2881 2881"/>
                              <a:gd name="T91" fmla="*/ 2881 h 11"/>
                              <a:gd name="T92" fmla="+- 0 9984 7276"/>
                              <a:gd name="T93" fmla="*/ T92 w 2709"/>
                              <a:gd name="T94" fmla="+- 0 2881 2881"/>
                              <a:gd name="T95" fmla="*/ 2881 h 11"/>
                              <a:gd name="T96" fmla="+- 0 7276 7276"/>
                              <a:gd name="T97" fmla="*/ T96 w 2709"/>
                              <a:gd name="T98" fmla="+- 0 2891 2881"/>
                              <a:gd name="T99" fmla="*/ 2891 h 11"/>
                              <a:gd name="T100" fmla="+- 0 9984 7276"/>
                              <a:gd name="T101" fmla="*/ T100 w 2709"/>
                              <a:gd name="T102" fmla="+- 0 2891 2881"/>
                              <a:gd name="T103" fmla="*/ 289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09" h="11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  <a:moveTo>
                                  <a:pt x="424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8" y="0"/>
                                </a:moveTo>
                                <a:lnTo>
                                  <a:pt x="713" y="0"/>
                                </a:lnTo>
                                <a:moveTo>
                                  <a:pt x="878" y="0"/>
                                </a:moveTo>
                                <a:lnTo>
                                  <a:pt x="937" y="0"/>
                                </a:lnTo>
                                <a:moveTo>
                                  <a:pt x="1103" y="0"/>
                                </a:moveTo>
                                <a:lnTo>
                                  <a:pt x="1162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2" y="0"/>
                                </a:moveTo>
                                <a:lnTo>
                                  <a:pt x="2066" y="0"/>
                                </a:lnTo>
                                <a:moveTo>
                                  <a:pt x="2227" y="0"/>
                                </a:moveTo>
                                <a:lnTo>
                                  <a:pt x="2291" y="0"/>
                                </a:lnTo>
                                <a:moveTo>
                                  <a:pt x="2452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8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8" y="10"/>
                                </a:lnTo>
                              </a:path>
                            </a:pathLst>
                          </a:custGeom>
                          <a:noFill/>
                          <a:ln w="67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7276" y="2588"/>
                            <a:ext cx="38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AutoShape 378"/>
                        <wps:cNvSpPr>
                          <a:spLocks/>
                        </wps:cNvSpPr>
                        <wps:spPr bwMode="auto">
                          <a:xfrm>
                            <a:off x="7473" y="2585"/>
                            <a:ext cx="2511" cy="6"/>
                          </a:xfrm>
                          <a:custGeom>
                            <a:avLst/>
                            <a:gdLst>
                              <a:gd name="T0" fmla="+- 0 7474 7474"/>
                              <a:gd name="T1" fmla="*/ T0 w 2511"/>
                              <a:gd name="T2" fmla="+- 0 2591 2586"/>
                              <a:gd name="T3" fmla="*/ 2591 h 6"/>
                              <a:gd name="T4" fmla="+- 0 8438 7474"/>
                              <a:gd name="T5" fmla="*/ T4 w 2511"/>
                              <a:gd name="T6" fmla="+- 0 2591 2586"/>
                              <a:gd name="T7" fmla="*/ 2591 h 6"/>
                              <a:gd name="T8" fmla="+- 0 8603 7474"/>
                              <a:gd name="T9" fmla="*/ T8 w 2511"/>
                              <a:gd name="T10" fmla="+- 0 2591 2586"/>
                              <a:gd name="T11" fmla="*/ 2591 h 6"/>
                              <a:gd name="T12" fmla="+- 0 8668 7474"/>
                              <a:gd name="T13" fmla="*/ T12 w 2511"/>
                              <a:gd name="T14" fmla="+- 0 2591 2586"/>
                              <a:gd name="T15" fmla="*/ 2591 h 6"/>
                              <a:gd name="T16" fmla="+- 0 8829 7474"/>
                              <a:gd name="T17" fmla="*/ T16 w 2511"/>
                              <a:gd name="T18" fmla="+- 0 2591 2586"/>
                              <a:gd name="T19" fmla="*/ 2591 h 6"/>
                              <a:gd name="T20" fmla="+- 0 8892 7474"/>
                              <a:gd name="T21" fmla="*/ T20 w 2511"/>
                              <a:gd name="T22" fmla="+- 0 2591 2586"/>
                              <a:gd name="T23" fmla="*/ 2591 h 6"/>
                              <a:gd name="T24" fmla="+- 0 9053 7474"/>
                              <a:gd name="T25" fmla="*/ T24 w 2511"/>
                              <a:gd name="T26" fmla="+- 0 2591 2586"/>
                              <a:gd name="T27" fmla="*/ 2591 h 6"/>
                              <a:gd name="T28" fmla="+- 0 9117 7474"/>
                              <a:gd name="T29" fmla="*/ T28 w 2511"/>
                              <a:gd name="T30" fmla="+- 0 2591 2586"/>
                              <a:gd name="T31" fmla="*/ 2591 h 6"/>
                              <a:gd name="T32" fmla="+- 0 9278 7474"/>
                              <a:gd name="T33" fmla="*/ T32 w 2511"/>
                              <a:gd name="T34" fmla="+- 0 2591 2586"/>
                              <a:gd name="T35" fmla="*/ 2591 h 6"/>
                              <a:gd name="T36" fmla="+- 0 9342 7474"/>
                              <a:gd name="T37" fmla="*/ T36 w 2511"/>
                              <a:gd name="T38" fmla="+- 0 2591 2586"/>
                              <a:gd name="T39" fmla="*/ 2591 h 6"/>
                              <a:gd name="T40" fmla="+- 0 9503 7474"/>
                              <a:gd name="T41" fmla="*/ T40 w 2511"/>
                              <a:gd name="T42" fmla="+- 0 2591 2586"/>
                              <a:gd name="T43" fmla="*/ 2591 h 6"/>
                              <a:gd name="T44" fmla="+- 0 9567 7474"/>
                              <a:gd name="T45" fmla="*/ T44 w 2511"/>
                              <a:gd name="T46" fmla="+- 0 2591 2586"/>
                              <a:gd name="T47" fmla="*/ 2591 h 6"/>
                              <a:gd name="T48" fmla="+- 0 9728 7474"/>
                              <a:gd name="T49" fmla="*/ T48 w 2511"/>
                              <a:gd name="T50" fmla="+- 0 2591 2586"/>
                              <a:gd name="T51" fmla="*/ 2591 h 6"/>
                              <a:gd name="T52" fmla="+- 0 9791 7474"/>
                              <a:gd name="T53" fmla="*/ T52 w 2511"/>
                              <a:gd name="T54" fmla="+- 0 2591 2586"/>
                              <a:gd name="T55" fmla="*/ 2591 h 6"/>
                              <a:gd name="T56" fmla="+- 0 9952 7474"/>
                              <a:gd name="T57" fmla="*/ T56 w 2511"/>
                              <a:gd name="T58" fmla="+- 0 2591 2586"/>
                              <a:gd name="T59" fmla="*/ 2591 h 6"/>
                              <a:gd name="T60" fmla="+- 0 9984 7474"/>
                              <a:gd name="T61" fmla="*/ T60 w 2511"/>
                              <a:gd name="T62" fmla="+- 0 2591 2586"/>
                              <a:gd name="T63" fmla="*/ 2591 h 6"/>
                              <a:gd name="T64" fmla="+- 0 7474 7474"/>
                              <a:gd name="T65" fmla="*/ T64 w 2511"/>
                              <a:gd name="T66" fmla="+- 0 2586 2586"/>
                              <a:gd name="T67" fmla="*/ 2586 h 6"/>
                              <a:gd name="T68" fmla="+- 0 8438 7474"/>
                              <a:gd name="T69" fmla="*/ T68 w 2511"/>
                              <a:gd name="T70" fmla="+- 0 2586 2586"/>
                              <a:gd name="T71" fmla="*/ 2586 h 6"/>
                              <a:gd name="T72" fmla="+- 0 8603 7474"/>
                              <a:gd name="T73" fmla="*/ T72 w 2511"/>
                              <a:gd name="T74" fmla="+- 0 2586 2586"/>
                              <a:gd name="T75" fmla="*/ 2586 h 6"/>
                              <a:gd name="T76" fmla="+- 0 8668 7474"/>
                              <a:gd name="T77" fmla="*/ T76 w 2511"/>
                              <a:gd name="T78" fmla="+- 0 2586 2586"/>
                              <a:gd name="T79" fmla="*/ 2586 h 6"/>
                              <a:gd name="T80" fmla="+- 0 8829 7474"/>
                              <a:gd name="T81" fmla="*/ T80 w 2511"/>
                              <a:gd name="T82" fmla="+- 0 2586 2586"/>
                              <a:gd name="T83" fmla="*/ 2586 h 6"/>
                              <a:gd name="T84" fmla="+- 0 8892 7474"/>
                              <a:gd name="T85" fmla="*/ T84 w 2511"/>
                              <a:gd name="T86" fmla="+- 0 2586 2586"/>
                              <a:gd name="T87" fmla="*/ 2586 h 6"/>
                              <a:gd name="T88" fmla="+- 0 9053 7474"/>
                              <a:gd name="T89" fmla="*/ T88 w 2511"/>
                              <a:gd name="T90" fmla="+- 0 2586 2586"/>
                              <a:gd name="T91" fmla="*/ 2586 h 6"/>
                              <a:gd name="T92" fmla="+- 0 9117 7474"/>
                              <a:gd name="T93" fmla="*/ T92 w 2511"/>
                              <a:gd name="T94" fmla="+- 0 2586 2586"/>
                              <a:gd name="T95" fmla="*/ 2586 h 6"/>
                              <a:gd name="T96" fmla="+- 0 9278 7474"/>
                              <a:gd name="T97" fmla="*/ T96 w 2511"/>
                              <a:gd name="T98" fmla="+- 0 2586 2586"/>
                              <a:gd name="T99" fmla="*/ 2586 h 6"/>
                              <a:gd name="T100" fmla="+- 0 9342 7474"/>
                              <a:gd name="T101" fmla="*/ T100 w 2511"/>
                              <a:gd name="T102" fmla="+- 0 2586 2586"/>
                              <a:gd name="T103" fmla="*/ 2586 h 6"/>
                              <a:gd name="T104" fmla="+- 0 9503 7474"/>
                              <a:gd name="T105" fmla="*/ T104 w 2511"/>
                              <a:gd name="T106" fmla="+- 0 2586 2586"/>
                              <a:gd name="T107" fmla="*/ 2586 h 6"/>
                              <a:gd name="T108" fmla="+- 0 9567 7474"/>
                              <a:gd name="T109" fmla="*/ T108 w 2511"/>
                              <a:gd name="T110" fmla="+- 0 2586 2586"/>
                              <a:gd name="T111" fmla="*/ 2586 h 6"/>
                              <a:gd name="T112" fmla="+- 0 9728 7474"/>
                              <a:gd name="T113" fmla="*/ T112 w 2511"/>
                              <a:gd name="T114" fmla="+- 0 2586 2586"/>
                              <a:gd name="T115" fmla="*/ 2586 h 6"/>
                              <a:gd name="T116" fmla="+- 0 9791 7474"/>
                              <a:gd name="T117" fmla="*/ T116 w 2511"/>
                              <a:gd name="T118" fmla="+- 0 2586 2586"/>
                              <a:gd name="T119" fmla="*/ 2586 h 6"/>
                              <a:gd name="T120" fmla="+- 0 9952 7474"/>
                              <a:gd name="T121" fmla="*/ T120 w 2511"/>
                              <a:gd name="T122" fmla="+- 0 2586 2586"/>
                              <a:gd name="T123" fmla="*/ 2586 h 6"/>
                              <a:gd name="T124" fmla="+- 0 9984 7474"/>
                              <a:gd name="T125" fmla="*/ T124 w 2511"/>
                              <a:gd name="T126" fmla="+- 0 2586 2586"/>
                              <a:gd name="T127" fmla="*/ 2586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2511" h="6">
                                <a:moveTo>
                                  <a:pt x="0" y="5"/>
                                </a:moveTo>
                                <a:lnTo>
                                  <a:pt x="964" y="5"/>
                                </a:lnTo>
                                <a:moveTo>
                                  <a:pt x="1129" y="5"/>
                                </a:moveTo>
                                <a:lnTo>
                                  <a:pt x="1194" y="5"/>
                                </a:lnTo>
                                <a:moveTo>
                                  <a:pt x="1355" y="5"/>
                                </a:moveTo>
                                <a:lnTo>
                                  <a:pt x="1418" y="5"/>
                                </a:lnTo>
                                <a:moveTo>
                                  <a:pt x="1579" y="5"/>
                                </a:moveTo>
                                <a:lnTo>
                                  <a:pt x="1643" y="5"/>
                                </a:lnTo>
                                <a:moveTo>
                                  <a:pt x="1804" y="5"/>
                                </a:moveTo>
                                <a:lnTo>
                                  <a:pt x="1868" y="5"/>
                                </a:lnTo>
                                <a:moveTo>
                                  <a:pt x="2029" y="5"/>
                                </a:moveTo>
                                <a:lnTo>
                                  <a:pt x="2093" y="5"/>
                                </a:lnTo>
                                <a:moveTo>
                                  <a:pt x="2254" y="5"/>
                                </a:moveTo>
                                <a:lnTo>
                                  <a:pt x="2317" y="5"/>
                                </a:lnTo>
                                <a:moveTo>
                                  <a:pt x="2478" y="5"/>
                                </a:moveTo>
                                <a:lnTo>
                                  <a:pt x="2510" y="5"/>
                                </a:lnTo>
                                <a:moveTo>
                                  <a:pt x="0" y="0"/>
                                </a:moveTo>
                                <a:lnTo>
                                  <a:pt x="964" y="0"/>
                                </a:lnTo>
                                <a:moveTo>
                                  <a:pt x="1129" y="0"/>
                                </a:moveTo>
                                <a:lnTo>
                                  <a:pt x="1194" y="0"/>
                                </a:lnTo>
                                <a:moveTo>
                                  <a:pt x="1355" y="0"/>
                                </a:moveTo>
                                <a:lnTo>
                                  <a:pt x="1418" y="0"/>
                                </a:lnTo>
                                <a:moveTo>
                                  <a:pt x="1579" y="0"/>
                                </a:moveTo>
                                <a:lnTo>
                                  <a:pt x="1643" y="0"/>
                                </a:lnTo>
                                <a:moveTo>
                                  <a:pt x="1804" y="0"/>
                                </a:moveTo>
                                <a:lnTo>
                                  <a:pt x="1868" y="0"/>
                                </a:lnTo>
                                <a:moveTo>
                                  <a:pt x="2029" y="0"/>
                                </a:moveTo>
                                <a:lnTo>
                                  <a:pt x="2093" y="0"/>
                                </a:lnTo>
                                <a:moveTo>
                                  <a:pt x="2254" y="0"/>
                                </a:moveTo>
                                <a:lnTo>
                                  <a:pt x="2317" y="0"/>
                                </a:lnTo>
                                <a:moveTo>
                                  <a:pt x="2478" y="0"/>
                                </a:moveTo>
                                <a:lnTo>
                                  <a:pt x="2510" y="0"/>
                                </a:lnTo>
                              </a:path>
                            </a:pathLst>
                          </a:custGeom>
                          <a:noFill/>
                          <a:ln w="336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AutoShape 377"/>
                        <wps:cNvSpPr>
                          <a:spLocks/>
                        </wps:cNvSpPr>
                        <wps:spPr bwMode="auto">
                          <a:xfrm>
                            <a:off x="7275" y="2284"/>
                            <a:ext cx="2709" cy="6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2290 2285"/>
                              <a:gd name="T3" fmla="*/ 2290 h 6"/>
                              <a:gd name="T4" fmla="+- 0 9984 7276"/>
                              <a:gd name="T5" fmla="*/ T4 w 2709"/>
                              <a:gd name="T6" fmla="+- 0 2290 2285"/>
                              <a:gd name="T7" fmla="*/ 2290 h 6"/>
                              <a:gd name="T8" fmla="+- 0 7276 7276"/>
                              <a:gd name="T9" fmla="*/ T8 w 2709"/>
                              <a:gd name="T10" fmla="+- 0 2285 2285"/>
                              <a:gd name="T11" fmla="*/ 2285 h 6"/>
                              <a:gd name="T12" fmla="+- 0 9984 7276"/>
                              <a:gd name="T13" fmla="*/ T12 w 2709"/>
                              <a:gd name="T14" fmla="+- 0 2285 2285"/>
                              <a:gd name="T15" fmla="*/ 228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709" h="6">
                                <a:moveTo>
                                  <a:pt x="0" y="5"/>
                                </a:moveTo>
                                <a:lnTo>
                                  <a:pt x="2708" y="5"/>
                                </a:lnTo>
                                <a:moveTo>
                                  <a:pt x="0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336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AutoShape 376"/>
                        <wps:cNvSpPr>
                          <a:spLocks/>
                        </wps:cNvSpPr>
                        <wps:spPr bwMode="auto">
                          <a:xfrm>
                            <a:off x="7275" y="1989"/>
                            <a:ext cx="2709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8224 7276"/>
                              <a:gd name="T3" fmla="*/ T2 w 2709"/>
                              <a:gd name="T4" fmla="+- 0 9032 7276"/>
                              <a:gd name="T5" fmla="*/ T4 w 2709"/>
                              <a:gd name="T6" fmla="+- 0 9984 7276"/>
                              <a:gd name="T7" fmla="*/ T6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948" y="0"/>
                                </a:lnTo>
                                <a:moveTo>
                                  <a:pt x="1756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76" y="1693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76" y="1392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76" y="1094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76" y="798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76" y="502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76" y="199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76" y="-97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AutoShape 368"/>
                        <wps:cNvSpPr>
                          <a:spLocks/>
                        </wps:cNvSpPr>
                        <wps:spPr bwMode="auto">
                          <a:xfrm>
                            <a:off x="7275" y="2737"/>
                            <a:ext cx="2709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7314 7276"/>
                              <a:gd name="T3" fmla="*/ T2 w 2709"/>
                              <a:gd name="T4" fmla="+- 0 7474 7276"/>
                              <a:gd name="T5" fmla="*/ T4 w 2709"/>
                              <a:gd name="T6" fmla="+- 0 7539 7276"/>
                              <a:gd name="T7" fmla="*/ T6 w 2709"/>
                              <a:gd name="T8" fmla="+- 0 7700 7276"/>
                              <a:gd name="T9" fmla="*/ T8 w 2709"/>
                              <a:gd name="T10" fmla="+- 0 7763 7276"/>
                              <a:gd name="T11" fmla="*/ T10 w 2709"/>
                              <a:gd name="T12" fmla="+- 0 7924 7276"/>
                              <a:gd name="T13" fmla="*/ T12 w 2709"/>
                              <a:gd name="T14" fmla="+- 0 7989 7276"/>
                              <a:gd name="T15" fmla="*/ T14 w 2709"/>
                              <a:gd name="T16" fmla="+- 0 8154 7276"/>
                              <a:gd name="T17" fmla="*/ T16 w 2709"/>
                              <a:gd name="T18" fmla="+- 0 8213 7276"/>
                              <a:gd name="T19" fmla="*/ T18 w 2709"/>
                              <a:gd name="T20" fmla="+- 0 8379 7276"/>
                              <a:gd name="T21" fmla="*/ T20 w 2709"/>
                              <a:gd name="T22" fmla="+- 0 8438 7276"/>
                              <a:gd name="T23" fmla="*/ T22 w 2709"/>
                              <a:gd name="T24" fmla="+- 0 8603 7276"/>
                              <a:gd name="T25" fmla="*/ T24 w 2709"/>
                              <a:gd name="T26" fmla="+- 0 8668 7276"/>
                              <a:gd name="T27" fmla="*/ T26 w 2709"/>
                              <a:gd name="T28" fmla="+- 0 8829 7276"/>
                              <a:gd name="T29" fmla="*/ T28 w 2709"/>
                              <a:gd name="T30" fmla="+- 0 8892 7276"/>
                              <a:gd name="T31" fmla="*/ T30 w 2709"/>
                              <a:gd name="T32" fmla="+- 0 9053 7276"/>
                              <a:gd name="T33" fmla="*/ T32 w 2709"/>
                              <a:gd name="T34" fmla="+- 0 9117 7276"/>
                              <a:gd name="T35" fmla="*/ T34 w 2709"/>
                              <a:gd name="T36" fmla="+- 0 9278 7276"/>
                              <a:gd name="T37" fmla="*/ T36 w 2709"/>
                              <a:gd name="T38" fmla="+- 0 9342 7276"/>
                              <a:gd name="T39" fmla="*/ T38 w 2709"/>
                              <a:gd name="T40" fmla="+- 0 9503 7276"/>
                              <a:gd name="T41" fmla="*/ T40 w 2709"/>
                              <a:gd name="T42" fmla="+- 0 9567 7276"/>
                              <a:gd name="T43" fmla="*/ T42 w 2709"/>
                              <a:gd name="T44" fmla="+- 0 9728 7276"/>
                              <a:gd name="T45" fmla="*/ T44 w 2709"/>
                              <a:gd name="T46" fmla="+- 0 9791 7276"/>
                              <a:gd name="T47" fmla="*/ T46 w 2709"/>
                              <a:gd name="T48" fmla="+- 0 9952 7276"/>
                              <a:gd name="T49" fmla="*/ T48 w 2709"/>
                              <a:gd name="T50" fmla="+- 0 9984 7276"/>
                              <a:gd name="T51" fmla="*/ T50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  <a:cxn ang="0">
                                <a:pos x="T49" y="0"/>
                              </a:cxn>
                              <a:cxn ang="0">
                                <a:pos x="T51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38" y="0"/>
                                </a:lnTo>
                                <a:moveTo>
                                  <a:pt x="198" y="0"/>
                                </a:moveTo>
                                <a:lnTo>
                                  <a:pt x="263" y="0"/>
                                </a:lnTo>
                                <a:moveTo>
                                  <a:pt x="424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8" y="0"/>
                                </a:moveTo>
                                <a:lnTo>
                                  <a:pt x="713" y="0"/>
                                </a:lnTo>
                                <a:moveTo>
                                  <a:pt x="878" y="0"/>
                                </a:moveTo>
                                <a:lnTo>
                                  <a:pt x="937" y="0"/>
                                </a:lnTo>
                                <a:moveTo>
                                  <a:pt x="1103" y="0"/>
                                </a:moveTo>
                                <a:lnTo>
                                  <a:pt x="1162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2" y="0"/>
                                </a:moveTo>
                                <a:lnTo>
                                  <a:pt x="2066" y="0"/>
                                </a:lnTo>
                                <a:moveTo>
                                  <a:pt x="2227" y="0"/>
                                </a:moveTo>
                                <a:lnTo>
                                  <a:pt x="2291" y="0"/>
                                </a:lnTo>
                                <a:moveTo>
                                  <a:pt x="2452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" name="AutoShape 367"/>
                        <wps:cNvSpPr>
                          <a:spLocks/>
                        </wps:cNvSpPr>
                        <wps:spPr bwMode="auto">
                          <a:xfrm>
                            <a:off x="7275" y="2432"/>
                            <a:ext cx="2709" cy="6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2437 2432"/>
                              <a:gd name="T3" fmla="*/ 2437 h 6"/>
                              <a:gd name="T4" fmla="+- 0 8892 7276"/>
                              <a:gd name="T5" fmla="*/ T4 w 2709"/>
                              <a:gd name="T6" fmla="+- 0 2437 2432"/>
                              <a:gd name="T7" fmla="*/ 2437 h 6"/>
                              <a:gd name="T8" fmla="+- 0 9053 7276"/>
                              <a:gd name="T9" fmla="*/ T8 w 2709"/>
                              <a:gd name="T10" fmla="+- 0 2437 2432"/>
                              <a:gd name="T11" fmla="*/ 2437 h 6"/>
                              <a:gd name="T12" fmla="+- 0 9117 7276"/>
                              <a:gd name="T13" fmla="*/ T12 w 2709"/>
                              <a:gd name="T14" fmla="+- 0 2437 2432"/>
                              <a:gd name="T15" fmla="*/ 2437 h 6"/>
                              <a:gd name="T16" fmla="+- 0 9278 7276"/>
                              <a:gd name="T17" fmla="*/ T16 w 2709"/>
                              <a:gd name="T18" fmla="+- 0 2437 2432"/>
                              <a:gd name="T19" fmla="*/ 2437 h 6"/>
                              <a:gd name="T20" fmla="+- 0 9342 7276"/>
                              <a:gd name="T21" fmla="*/ T20 w 2709"/>
                              <a:gd name="T22" fmla="+- 0 2437 2432"/>
                              <a:gd name="T23" fmla="*/ 2437 h 6"/>
                              <a:gd name="T24" fmla="+- 0 9503 7276"/>
                              <a:gd name="T25" fmla="*/ T24 w 2709"/>
                              <a:gd name="T26" fmla="+- 0 2437 2432"/>
                              <a:gd name="T27" fmla="*/ 2437 h 6"/>
                              <a:gd name="T28" fmla="+- 0 9567 7276"/>
                              <a:gd name="T29" fmla="*/ T28 w 2709"/>
                              <a:gd name="T30" fmla="+- 0 2437 2432"/>
                              <a:gd name="T31" fmla="*/ 2437 h 6"/>
                              <a:gd name="T32" fmla="+- 0 9728 7276"/>
                              <a:gd name="T33" fmla="*/ T32 w 2709"/>
                              <a:gd name="T34" fmla="+- 0 2437 2432"/>
                              <a:gd name="T35" fmla="*/ 2437 h 6"/>
                              <a:gd name="T36" fmla="+- 0 9984 7276"/>
                              <a:gd name="T37" fmla="*/ T36 w 2709"/>
                              <a:gd name="T38" fmla="+- 0 2437 2432"/>
                              <a:gd name="T39" fmla="*/ 2437 h 6"/>
                              <a:gd name="T40" fmla="+- 0 7276 7276"/>
                              <a:gd name="T41" fmla="*/ T40 w 2709"/>
                              <a:gd name="T42" fmla="+- 0 2432 2432"/>
                              <a:gd name="T43" fmla="*/ 2432 h 6"/>
                              <a:gd name="T44" fmla="+- 0 8892 7276"/>
                              <a:gd name="T45" fmla="*/ T44 w 2709"/>
                              <a:gd name="T46" fmla="+- 0 2432 2432"/>
                              <a:gd name="T47" fmla="*/ 2432 h 6"/>
                              <a:gd name="T48" fmla="+- 0 9053 7276"/>
                              <a:gd name="T49" fmla="*/ T48 w 2709"/>
                              <a:gd name="T50" fmla="+- 0 2432 2432"/>
                              <a:gd name="T51" fmla="*/ 2432 h 6"/>
                              <a:gd name="T52" fmla="+- 0 9117 7276"/>
                              <a:gd name="T53" fmla="*/ T52 w 2709"/>
                              <a:gd name="T54" fmla="+- 0 2432 2432"/>
                              <a:gd name="T55" fmla="*/ 2432 h 6"/>
                              <a:gd name="T56" fmla="+- 0 9278 7276"/>
                              <a:gd name="T57" fmla="*/ T56 w 2709"/>
                              <a:gd name="T58" fmla="+- 0 2432 2432"/>
                              <a:gd name="T59" fmla="*/ 2432 h 6"/>
                              <a:gd name="T60" fmla="+- 0 9342 7276"/>
                              <a:gd name="T61" fmla="*/ T60 w 2709"/>
                              <a:gd name="T62" fmla="+- 0 2432 2432"/>
                              <a:gd name="T63" fmla="*/ 2432 h 6"/>
                              <a:gd name="T64" fmla="+- 0 9503 7276"/>
                              <a:gd name="T65" fmla="*/ T64 w 2709"/>
                              <a:gd name="T66" fmla="+- 0 2432 2432"/>
                              <a:gd name="T67" fmla="*/ 2432 h 6"/>
                              <a:gd name="T68" fmla="+- 0 9567 7276"/>
                              <a:gd name="T69" fmla="*/ T68 w 2709"/>
                              <a:gd name="T70" fmla="+- 0 2432 2432"/>
                              <a:gd name="T71" fmla="*/ 2432 h 6"/>
                              <a:gd name="T72" fmla="+- 0 9728 7276"/>
                              <a:gd name="T73" fmla="*/ T72 w 2709"/>
                              <a:gd name="T74" fmla="+- 0 2432 2432"/>
                              <a:gd name="T75" fmla="*/ 2432 h 6"/>
                              <a:gd name="T76" fmla="+- 0 9984 7276"/>
                              <a:gd name="T77" fmla="*/ T76 w 2709"/>
                              <a:gd name="T78" fmla="+- 0 2432 2432"/>
                              <a:gd name="T79" fmla="*/ 243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709" h="6">
                                <a:moveTo>
                                  <a:pt x="0" y="5"/>
                                </a:moveTo>
                                <a:lnTo>
                                  <a:pt x="1616" y="5"/>
                                </a:lnTo>
                                <a:moveTo>
                                  <a:pt x="1777" y="5"/>
                                </a:moveTo>
                                <a:lnTo>
                                  <a:pt x="1841" y="5"/>
                                </a:lnTo>
                                <a:moveTo>
                                  <a:pt x="2002" y="5"/>
                                </a:moveTo>
                                <a:lnTo>
                                  <a:pt x="2066" y="5"/>
                                </a:lnTo>
                                <a:moveTo>
                                  <a:pt x="2227" y="5"/>
                                </a:moveTo>
                                <a:lnTo>
                                  <a:pt x="2291" y="5"/>
                                </a:lnTo>
                                <a:moveTo>
                                  <a:pt x="2452" y="5"/>
                                </a:moveTo>
                                <a:lnTo>
                                  <a:pt x="2708" y="5"/>
                                </a:lnTo>
                                <a:moveTo>
                                  <a:pt x="0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2" y="0"/>
                                </a:moveTo>
                                <a:lnTo>
                                  <a:pt x="2066" y="0"/>
                                </a:lnTo>
                                <a:moveTo>
                                  <a:pt x="2227" y="0"/>
                                </a:moveTo>
                                <a:lnTo>
                                  <a:pt x="2291" y="0"/>
                                </a:lnTo>
                                <a:moveTo>
                                  <a:pt x="2452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337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" name="AutoShape 366"/>
                        <wps:cNvSpPr>
                          <a:spLocks/>
                        </wps:cNvSpPr>
                        <wps:spPr bwMode="auto">
                          <a:xfrm>
                            <a:off x="7275" y="2138"/>
                            <a:ext cx="2709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8224 7276"/>
                              <a:gd name="T3" fmla="*/ T2 w 2709"/>
                              <a:gd name="T4" fmla="+- 0 9032 7276"/>
                              <a:gd name="T5" fmla="*/ T4 w 2709"/>
                              <a:gd name="T6" fmla="+- 0 9984 7276"/>
                              <a:gd name="T7" fmla="*/ T6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948" y="0"/>
                                </a:lnTo>
                                <a:moveTo>
                                  <a:pt x="1756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1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76" y="1842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76" y="1546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276" y="1243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276" y="947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276" y="649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276" y="348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7276" y="52"/>
                            <a:ext cx="2695" cy="0"/>
                          </a:xfrm>
                          <a:prstGeom prst="line">
                            <a:avLst/>
                          </a:prstGeom>
                          <a:noFill/>
                          <a:ln w="67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7613" y="1482"/>
                            <a:ext cx="0" cy="31"/>
                          </a:xfrm>
                          <a:prstGeom prst="line">
                            <a:avLst/>
                          </a:prstGeom>
                          <a:noFill/>
                          <a:ln w="134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7839" y="1333"/>
                            <a:ext cx="0" cy="149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8068" y="1184"/>
                            <a:ext cx="0" cy="149"/>
                          </a:xfrm>
                          <a:prstGeom prst="line">
                            <a:avLst/>
                          </a:prstGeom>
                          <a:noFill/>
                          <a:ln w="1349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8294" y="1037"/>
                            <a:ext cx="0" cy="147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8518" y="947"/>
                            <a:ext cx="0" cy="90"/>
                          </a:xfrm>
                          <a:prstGeom prst="line">
                            <a:avLst/>
                          </a:prstGeom>
                          <a:noFill/>
                          <a:ln w="134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8742" y="888"/>
                            <a:ext cx="0" cy="59"/>
                          </a:xfrm>
                          <a:prstGeom prst="line">
                            <a:avLst/>
                          </a:prstGeom>
                          <a:noFill/>
                          <a:ln w="134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8968" y="91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9197" y="100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9423" y="112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9647" y="127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9872" y="14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Rectangle 347"/>
                        <wps:cNvSpPr>
                          <a:spLocks noChangeArrowheads="1"/>
                        </wps:cNvSpPr>
                        <wps:spPr bwMode="auto">
                          <a:xfrm>
                            <a:off x="7265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12" y="13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12" y="258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12" y="228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12" y="199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12" y="169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12" y="13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12" y="109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12" y="7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7212" y="50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7212" y="19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7212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AutoShape 335"/>
                        <wps:cNvSpPr>
                          <a:spLocks/>
                        </wps:cNvSpPr>
                        <wps:spPr bwMode="auto">
                          <a:xfrm>
                            <a:off x="7281" y="2883"/>
                            <a:ext cx="2703" cy="11"/>
                          </a:xfrm>
                          <a:custGeom>
                            <a:avLst/>
                            <a:gdLst>
                              <a:gd name="T0" fmla="+- 0 7282 7282"/>
                              <a:gd name="T1" fmla="*/ T0 w 2703"/>
                              <a:gd name="T2" fmla="+- 0 2883 2883"/>
                              <a:gd name="T3" fmla="*/ 2883 h 11"/>
                              <a:gd name="T4" fmla="+- 0 7539 7282"/>
                              <a:gd name="T5" fmla="*/ T4 w 2703"/>
                              <a:gd name="T6" fmla="+- 0 2883 2883"/>
                              <a:gd name="T7" fmla="*/ 2883 h 11"/>
                              <a:gd name="T8" fmla="+- 0 7700 7282"/>
                              <a:gd name="T9" fmla="*/ T8 w 2703"/>
                              <a:gd name="T10" fmla="+- 0 2883 2883"/>
                              <a:gd name="T11" fmla="*/ 2883 h 11"/>
                              <a:gd name="T12" fmla="+- 0 7763 7282"/>
                              <a:gd name="T13" fmla="*/ T12 w 2703"/>
                              <a:gd name="T14" fmla="+- 0 2883 2883"/>
                              <a:gd name="T15" fmla="*/ 2883 h 11"/>
                              <a:gd name="T16" fmla="+- 0 7924 7282"/>
                              <a:gd name="T17" fmla="*/ T16 w 2703"/>
                              <a:gd name="T18" fmla="+- 0 2883 2883"/>
                              <a:gd name="T19" fmla="*/ 2883 h 11"/>
                              <a:gd name="T20" fmla="+- 0 7989 7282"/>
                              <a:gd name="T21" fmla="*/ T20 w 2703"/>
                              <a:gd name="T22" fmla="+- 0 2883 2883"/>
                              <a:gd name="T23" fmla="*/ 2883 h 11"/>
                              <a:gd name="T24" fmla="+- 0 8154 7282"/>
                              <a:gd name="T25" fmla="*/ T24 w 2703"/>
                              <a:gd name="T26" fmla="+- 0 2883 2883"/>
                              <a:gd name="T27" fmla="*/ 2883 h 11"/>
                              <a:gd name="T28" fmla="+- 0 8213 7282"/>
                              <a:gd name="T29" fmla="*/ T28 w 2703"/>
                              <a:gd name="T30" fmla="+- 0 2883 2883"/>
                              <a:gd name="T31" fmla="*/ 2883 h 11"/>
                              <a:gd name="T32" fmla="+- 0 8379 7282"/>
                              <a:gd name="T33" fmla="*/ T32 w 2703"/>
                              <a:gd name="T34" fmla="+- 0 2883 2883"/>
                              <a:gd name="T35" fmla="*/ 2883 h 11"/>
                              <a:gd name="T36" fmla="+- 0 8438 7282"/>
                              <a:gd name="T37" fmla="*/ T36 w 2703"/>
                              <a:gd name="T38" fmla="+- 0 2883 2883"/>
                              <a:gd name="T39" fmla="*/ 2883 h 11"/>
                              <a:gd name="T40" fmla="+- 0 8603 7282"/>
                              <a:gd name="T41" fmla="*/ T40 w 2703"/>
                              <a:gd name="T42" fmla="+- 0 2883 2883"/>
                              <a:gd name="T43" fmla="*/ 2883 h 11"/>
                              <a:gd name="T44" fmla="+- 0 8668 7282"/>
                              <a:gd name="T45" fmla="*/ T44 w 2703"/>
                              <a:gd name="T46" fmla="+- 0 2883 2883"/>
                              <a:gd name="T47" fmla="*/ 2883 h 11"/>
                              <a:gd name="T48" fmla="+- 0 8829 7282"/>
                              <a:gd name="T49" fmla="*/ T48 w 2703"/>
                              <a:gd name="T50" fmla="+- 0 2883 2883"/>
                              <a:gd name="T51" fmla="*/ 2883 h 11"/>
                              <a:gd name="T52" fmla="+- 0 8892 7282"/>
                              <a:gd name="T53" fmla="*/ T52 w 2703"/>
                              <a:gd name="T54" fmla="+- 0 2883 2883"/>
                              <a:gd name="T55" fmla="*/ 2883 h 11"/>
                              <a:gd name="T56" fmla="+- 0 9053 7282"/>
                              <a:gd name="T57" fmla="*/ T56 w 2703"/>
                              <a:gd name="T58" fmla="+- 0 2883 2883"/>
                              <a:gd name="T59" fmla="*/ 2883 h 11"/>
                              <a:gd name="T60" fmla="+- 0 9117 7282"/>
                              <a:gd name="T61" fmla="*/ T60 w 2703"/>
                              <a:gd name="T62" fmla="+- 0 2883 2883"/>
                              <a:gd name="T63" fmla="*/ 2883 h 11"/>
                              <a:gd name="T64" fmla="+- 0 9278 7282"/>
                              <a:gd name="T65" fmla="*/ T64 w 2703"/>
                              <a:gd name="T66" fmla="+- 0 2883 2883"/>
                              <a:gd name="T67" fmla="*/ 2883 h 11"/>
                              <a:gd name="T68" fmla="+- 0 9342 7282"/>
                              <a:gd name="T69" fmla="*/ T68 w 2703"/>
                              <a:gd name="T70" fmla="+- 0 2883 2883"/>
                              <a:gd name="T71" fmla="*/ 2883 h 11"/>
                              <a:gd name="T72" fmla="+- 0 9503 7282"/>
                              <a:gd name="T73" fmla="*/ T72 w 2703"/>
                              <a:gd name="T74" fmla="+- 0 2883 2883"/>
                              <a:gd name="T75" fmla="*/ 2883 h 11"/>
                              <a:gd name="T76" fmla="+- 0 9567 7282"/>
                              <a:gd name="T77" fmla="*/ T76 w 2703"/>
                              <a:gd name="T78" fmla="+- 0 2883 2883"/>
                              <a:gd name="T79" fmla="*/ 2883 h 11"/>
                              <a:gd name="T80" fmla="+- 0 9728 7282"/>
                              <a:gd name="T81" fmla="*/ T80 w 2703"/>
                              <a:gd name="T82" fmla="+- 0 2883 2883"/>
                              <a:gd name="T83" fmla="*/ 2883 h 11"/>
                              <a:gd name="T84" fmla="+- 0 9791 7282"/>
                              <a:gd name="T85" fmla="*/ T84 w 2703"/>
                              <a:gd name="T86" fmla="+- 0 2883 2883"/>
                              <a:gd name="T87" fmla="*/ 2883 h 11"/>
                              <a:gd name="T88" fmla="+- 0 9952 7282"/>
                              <a:gd name="T89" fmla="*/ T88 w 2703"/>
                              <a:gd name="T90" fmla="+- 0 2883 2883"/>
                              <a:gd name="T91" fmla="*/ 2883 h 11"/>
                              <a:gd name="T92" fmla="+- 0 9984 7282"/>
                              <a:gd name="T93" fmla="*/ T92 w 2703"/>
                              <a:gd name="T94" fmla="+- 0 2883 2883"/>
                              <a:gd name="T95" fmla="*/ 2883 h 11"/>
                              <a:gd name="T96" fmla="+- 0 7282 7282"/>
                              <a:gd name="T97" fmla="*/ T96 w 2703"/>
                              <a:gd name="T98" fmla="+- 0 2894 2883"/>
                              <a:gd name="T99" fmla="*/ 2894 h 11"/>
                              <a:gd name="T100" fmla="+- 0 9984 7282"/>
                              <a:gd name="T101" fmla="*/ T100 w 2703"/>
                              <a:gd name="T102" fmla="+- 0 2894 2883"/>
                              <a:gd name="T103" fmla="*/ 289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03" h="11">
                                <a:moveTo>
                                  <a:pt x="0" y="0"/>
                                </a:moveTo>
                                <a:lnTo>
                                  <a:pt x="257" y="0"/>
                                </a:lnTo>
                                <a:moveTo>
                                  <a:pt x="418" y="0"/>
                                </a:moveTo>
                                <a:lnTo>
                                  <a:pt x="481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7" y="0"/>
                                </a:lnTo>
                                <a:moveTo>
                                  <a:pt x="872" y="0"/>
                                </a:moveTo>
                                <a:lnTo>
                                  <a:pt x="931" y="0"/>
                                </a:lnTo>
                                <a:moveTo>
                                  <a:pt x="1097" y="0"/>
                                </a:moveTo>
                                <a:lnTo>
                                  <a:pt x="1156" y="0"/>
                                </a:lnTo>
                                <a:moveTo>
                                  <a:pt x="1321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7" y="0"/>
                                </a:moveTo>
                                <a:lnTo>
                                  <a:pt x="1610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5" y="0"/>
                                </a:lnTo>
                                <a:moveTo>
                                  <a:pt x="1996" y="0"/>
                                </a:moveTo>
                                <a:lnTo>
                                  <a:pt x="2060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5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09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2" y="0"/>
                                </a:lnTo>
                                <a:moveTo>
                                  <a:pt x="0" y="11"/>
                                </a:moveTo>
                                <a:lnTo>
                                  <a:pt x="2702" y="11"/>
                                </a:lnTo>
                              </a:path>
                            </a:pathLst>
                          </a:custGeom>
                          <a:noFill/>
                          <a:ln w="368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Line 334"/>
                        <wps:cNvCnPr>
                          <a:cxnSpLocks noChangeShapeType="1"/>
                        </wps:cNvCnPr>
                        <wps:spPr bwMode="auto">
                          <a:xfrm>
                            <a:off x="998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314" y="2557"/>
                            <a:ext cx="160" cy="3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314" y="2557"/>
                            <a:ext cx="160" cy="329"/>
                          </a:xfrm>
                          <a:prstGeom prst="rect">
                            <a:avLst/>
                          </a:prstGeom>
                          <a:noFill/>
                          <a:ln w="1356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538" y="2657"/>
                            <a:ext cx="161" cy="22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7538" y="2657"/>
                            <a:ext cx="161" cy="228"/>
                          </a:xfrm>
                          <a:prstGeom prst="rect">
                            <a:avLst/>
                          </a:prstGeom>
                          <a:noFill/>
                          <a:ln w="1354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7763" y="2647"/>
                            <a:ext cx="161" cy="23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7763" y="2647"/>
                            <a:ext cx="161" cy="239"/>
                          </a:xfrm>
                          <a:prstGeom prst="rect">
                            <a:avLst/>
                          </a:prstGeom>
                          <a:noFill/>
                          <a:ln w="1355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7988" y="2673"/>
                            <a:ext cx="166" cy="21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7988" y="2673"/>
                            <a:ext cx="166" cy="213"/>
                          </a:xfrm>
                          <a:prstGeom prst="rect">
                            <a:avLst/>
                          </a:prstGeom>
                          <a:noFill/>
                          <a:ln w="1354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213" y="2588"/>
                            <a:ext cx="166" cy="29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213" y="2588"/>
                            <a:ext cx="166" cy="298"/>
                          </a:xfrm>
                          <a:prstGeom prst="rect">
                            <a:avLst/>
                          </a:prstGeom>
                          <a:noFill/>
                          <a:ln w="1356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437" y="2471"/>
                            <a:ext cx="166" cy="41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8437" y="2471"/>
                            <a:ext cx="166" cy="414"/>
                          </a:xfrm>
                          <a:prstGeom prst="rect">
                            <a:avLst/>
                          </a:prstGeom>
                          <a:noFill/>
                          <a:ln w="1357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8668" y="2434"/>
                            <a:ext cx="161" cy="45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8668" y="2434"/>
                            <a:ext cx="161" cy="452"/>
                          </a:xfrm>
                          <a:prstGeom prst="rect">
                            <a:avLst/>
                          </a:prstGeom>
                          <a:noFill/>
                          <a:ln w="1357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8892" y="2287"/>
                            <a:ext cx="161" cy="59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8892" y="2287"/>
                            <a:ext cx="161" cy="599"/>
                          </a:xfrm>
                          <a:prstGeom prst="rect">
                            <a:avLst/>
                          </a:prstGeom>
                          <a:noFill/>
                          <a:ln w="1358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116" y="2392"/>
                            <a:ext cx="161" cy="49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116" y="2392"/>
                            <a:ext cx="161" cy="494"/>
                          </a:xfrm>
                          <a:prstGeom prst="rect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342" y="2423"/>
                            <a:ext cx="161" cy="46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9342" y="2423"/>
                            <a:ext cx="161" cy="462"/>
                          </a:xfrm>
                          <a:prstGeom prst="rect">
                            <a:avLst/>
                          </a:prstGeom>
                          <a:noFill/>
                          <a:ln w="1357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9566" y="2392"/>
                            <a:ext cx="161" cy="49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9566" y="2392"/>
                            <a:ext cx="161" cy="494"/>
                          </a:xfrm>
                          <a:prstGeom prst="rect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9791" y="2467"/>
                            <a:ext cx="161" cy="41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9791" y="2467"/>
                            <a:ext cx="161" cy="419"/>
                          </a:xfrm>
                          <a:prstGeom prst="rect">
                            <a:avLst/>
                          </a:prstGeom>
                          <a:noFill/>
                          <a:ln w="135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84" y="13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84" y="258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84" y="228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84" y="199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84" y="169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84" y="13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84" y="109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9984" y="7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9984" y="50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9984" y="199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299"/>
                        <wps:cNvCnPr>
                          <a:cxnSpLocks noChangeShapeType="1"/>
                        </wps:cNvCnPr>
                        <wps:spPr bwMode="auto">
                          <a:xfrm>
                            <a:off x="9984" y="-9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298"/>
                        <wps:cNvCnPr>
                          <a:cxnSpLocks noChangeShapeType="1"/>
                        </wps:cNvCnPr>
                        <wps:spPr bwMode="auto">
                          <a:xfrm>
                            <a:off x="7212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Rectangle 297"/>
                        <wps:cNvSpPr>
                          <a:spLocks noChangeArrowheads="1"/>
                        </wps:cNvSpPr>
                        <wps:spPr bwMode="auto">
                          <a:xfrm>
                            <a:off x="8224" y="1894"/>
                            <a:ext cx="808" cy="345"/>
                          </a:xfrm>
                          <a:prstGeom prst="rect">
                            <a:avLst/>
                          </a:prstGeom>
                          <a:noFill/>
                          <a:ln w="134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Text Box 296"/>
                        <wps:cNvSpPr txBox="1">
                          <a:spLocks noChangeArrowheads="1"/>
                        </wps:cNvSpPr>
                        <wps:spPr bwMode="auto">
                          <a:xfrm>
                            <a:off x="8305" y="1959"/>
                            <a:ext cx="664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E0C" w:rsidRDefault="003B2F82">
                              <w:pPr>
                                <w:spacing w:line="234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772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5" o:spid="_x0000_s1454" style="position:absolute;left:0;text-align:left;margin-left:360.6pt;margin-top:-5.25pt;width:141.8pt;height:150.1pt;z-index:251651072;mso-position-horizontal-relative:page;mso-position-vertical-relative:text" coordorigin="7212,-105" coordsize="2836,3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">
                <v:line id="Line 393" o:spid="_x0000_s1455" style="position:absolute;visibility:visible;mso-wrap-style:square" from="7276,1392" to="9971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" strokecolor="#6d6d6d" strokeweight=".18678mm"/>
                <v:rect id="Rectangle 392" o:spid="_x0000_s1456" style="position:absolute;left:7265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" fillcolor="black" stroked="f"/>
                <v:line id="Line 391" o:spid="_x0000_s1457" style="position:absolute;visibility:visible;mso-wrap-style:square" from="7502,2886" to="7502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" strokecolor="#6d6d6d" strokeweight=".18861mm"/>
                <v:line id="Line 390" o:spid="_x0000_s1458" style="position:absolute;visibility:visible;mso-wrap-style:square" from="7726,2886" to="7726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" strokecolor="#6d6d6d" strokeweight=".18861mm"/>
                <v:line id="Line 389" o:spid="_x0000_s1459" style="position:absolute;visibility:visible;mso-wrap-style:square" from="7956,2886" to="7956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" strokecolor="#6d6d6d" strokeweight=".18861mm"/>
                <v:line id="Line 388" o:spid="_x0000_s1460" style="position:absolute;visibility:visible;mso-wrap-style:square" from="8181,2886" to="8181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" strokecolor="#6d6d6d" strokeweight=".18861mm"/>
                <v:shape id="AutoShape 387" o:spid="_x0000_s1461" style="position:absolute;left:8405;top:-98;width:451;height:2984;visibility:visible;mso-wrap-style:square;v-text-anchor:top" coordsize="451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" path="m,2336r,647m,l,1992t226,344l226,2983m226,r,1992m450,2336r,647m450,r,1992e" filled="f" strokecolor="#6d6d6d" strokeweight=".18861mm">
                  <v:path arrowok="t" o:connecttype="custom" o:connectlocs="0,2239;0,2886;0,-97;0,1895;226,2239;226,2886;226,-97;226,1895;450,2239;450,2886;450,-97;450,1895" o:connectangles="0,0,0,0,0,0,0,0,0,0,0,0"/>
                </v:shape>
                <v:line id="Line 386" o:spid="_x0000_s1462" style="position:absolute;visibility:visible;mso-wrap-style:square" from="9080,2886" to="9080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" strokecolor="#6d6d6d" strokeweight=".18861mm"/>
                <v:line id="Line 385" o:spid="_x0000_s1463" style="position:absolute;visibility:visible;mso-wrap-style:square" from="9310,2886" to="9310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" strokecolor="#6d6d6d" strokeweight=".18861mm"/>
                <v:line id="Line 384" o:spid="_x0000_s1464" style="position:absolute;visibility:visible;mso-wrap-style:square" from="9534,2886" to="953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" strokecolor="#6d6d6d" strokeweight=".18861mm"/>
                <v:line id="Line 383" o:spid="_x0000_s1465" style="position:absolute;visibility:visible;mso-wrap-style:square" from="9760,2886" to="9760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" strokecolor="#6d6d6d" strokeweight=".18861mm"/>
                <v:line id="Line 382" o:spid="_x0000_s1466" style="position:absolute;visibility:visible;mso-wrap-style:square" from="9984,2886" to="998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" strokecolor="#6d6d6d" strokeweight=".18861mm"/>
                <v:rect id="Rectangle 381" o:spid="_x0000_s1467" style="position:absolute;left:7265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" fillcolor="black" stroked="f"/>
                <v:shape id="AutoShape 380" o:spid="_x0000_s1468" style="position:absolute;left:7275;top:2880;width:2709;height:11;visibility:visible;mso-wrap-style:square;v-text-anchor:top" coordsize="2709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" path="m,l263,m424,r63,m648,r65,m878,r59,m1103,r59,m1327,r65,m1553,r63,m1777,r64,m2002,r64,m2227,r64,m2452,r63,m2676,r32,m,10r2708,e" filled="f" strokeweight=".18694mm">
                  <v:path arrowok="t" o:connecttype="custom" o:connectlocs="0,2881;263,2881;424,2881;487,2881;648,2881;713,2881;878,2881;937,2881;1103,2881;1162,2881;1327,2881;1392,2881;1553,2881;1616,2881;1777,2881;1841,2881;2002,2881;2066,2881;2227,2881;2291,2881;2452,2881;2515,2881;2676,2881;2708,2881;0,2891;2708,2891" o:connectangles="0,0,0,0,0,0,0,0,0,0,0,0,0,0,0,0,0,0,0,0,0,0,0,0,0,0"/>
                </v:shape>
                <v:line id="Line 379" o:spid="_x0000_s1469" style="position:absolute;visibility:visible;mso-wrap-style:square" from="7276,2588" to="7314,2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" strokecolor="#6d6d6d" strokeweight=".18678mm"/>
                <v:shape id="AutoShape 378" o:spid="_x0000_s1470" style="position:absolute;left:7473;top:2585;width:2511;height:6;visibility:visible;mso-wrap-style:square;v-text-anchor:top" coordsize="2511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" path="m,5r964,m1129,5r65,m1355,5r63,m1579,5r64,m1804,5r64,m2029,5r64,m2254,5r63,m2478,5r32,m,l964,t165,l1194,t161,l1418,t161,l1643,t161,l1868,t161,l2093,t161,l2317,t161,l2510,e" filled="f" strokecolor="#6d6d6d" strokeweight=".09339mm">
                  <v:path arrowok="t" o:connecttype="custom" o:connectlocs="0,2591;964,2591;1129,2591;1194,2591;1355,2591;1418,2591;1579,2591;1643,2591;1804,2591;1868,2591;2029,2591;2093,2591;2254,2591;2317,2591;2478,2591;2510,2591;0,2586;964,2586;1129,2586;1194,2586;1355,2586;1418,2586;1579,2586;1643,2586;1804,2586;1868,2586;2029,2586;2093,2586;2254,2586;2317,2586;2478,2586;2510,2586" o:connectangles="0,0,0,0,0,0,0,0,0,0,0,0,0,0,0,0,0,0,0,0,0,0,0,0,0,0,0,0,0,0,0,0"/>
                </v:shape>
                <v:shape id="AutoShape 377" o:spid="_x0000_s1471" style="position:absolute;left:7275;top:2284;width:2709;height:6;visibility:visible;mso-wrap-style:square;v-text-anchor:top" coordsize="2709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" path="m,5r2708,m,l2708,e" filled="f" strokecolor="#6d6d6d" strokeweight=".09339mm">
                  <v:path arrowok="t" o:connecttype="custom" o:connectlocs="0,2290;2708,2290;0,2285;2708,2285" o:connectangles="0,0,0,0"/>
                </v:shape>
                <v:shape id="AutoShape 376" o:spid="_x0000_s1472" style="position:absolute;left:7275;top:1989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" path="m,l948,t808,l2708,e" filled="f" strokecolor="#6d6d6d" strokeweight=".18678mm">
                  <v:path arrowok="t" o:connecttype="custom" o:connectlocs="0,0;948,0;1756,0;2708,0" o:connectangles="0,0,0,0"/>
                </v:shape>
                <v:line id="Line 375" o:spid="_x0000_s1473" style="position:absolute;visibility:visible;mso-wrap-style:square" from="7276,1693" to="9971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" strokecolor="#6d6d6d" strokeweight=".18678mm"/>
                <v:line id="Line 374" o:spid="_x0000_s1474" style="position:absolute;visibility:visible;mso-wrap-style:square" from="7276,1392" to="9971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" strokeweight=".28017mm"/>
                <v:line id="Line 373" o:spid="_x0000_s1475" style="position:absolute;visibility:visible;mso-wrap-style:square" from="7276,1094" to="9971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" strokecolor="#6d6d6d" strokeweight=".18678mm"/>
                <v:line id="Line 372" o:spid="_x0000_s1476" style="position:absolute;visibility:visible;mso-wrap-style:square" from="7276,798" to="9971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" strokecolor="#6d6d6d" strokeweight=".18678mm"/>
                <v:line id="Line 371" o:spid="_x0000_s1477" style="position:absolute;visibility:visible;mso-wrap-style:square" from="7276,502" to="9971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" strokecolor="#6d6d6d" strokeweight=".18678mm"/>
                <v:line id="Line 370" o:spid="_x0000_s1478" style="position:absolute;visibility:visible;mso-wrap-style:square" from="7276,199" to="9971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" strokecolor="#6d6d6d" strokeweight=".18678mm"/>
                <v:line id="Line 369" o:spid="_x0000_s1479" style="position:absolute;visibility:visible;mso-wrap-style:square" from="7276,-97" to="9971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" strokecolor="#6d6d6d" strokeweight=".18678mm"/>
                <v:shape id="AutoShape 368" o:spid="_x0000_s1480" style="position:absolute;left:7275;top:2737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" path="m,l38,m198,r65,m424,r63,m648,r65,m878,r59,m1103,r59,m1327,r65,m1553,r63,m1777,r64,m2002,r64,m2227,r64,m2452,r63,m2676,r32,e" filled="f" strokecolor="#6d6d6d" strokeweight=".18678mm">
                  <v:path arrowok="t" o:connecttype="custom" o:connectlocs="0,0;38,0;198,0;263,0;424,0;487,0;648,0;713,0;878,0;937,0;1103,0;1162,0;1327,0;1392,0;1553,0;1616,0;1777,0;1841,0;2002,0;2066,0;2227,0;2291,0;2452,0;2515,0;2676,0;2708,0" o:connectangles="0,0,0,0,0,0,0,0,0,0,0,0,0,0,0,0,0,0,0,0,0,0,0,0,0,0"/>
                </v:shape>
                <v:shape id="AutoShape 367" o:spid="_x0000_s1481" style="position:absolute;left:7275;top:2432;width:2709;height:6;visibility:visible;mso-wrap-style:square;v-text-anchor:top" coordsize="2709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" path="m,5r1616,m1777,5r64,m2002,5r64,m2227,5r64,m2452,5r256,m,l1616,t161,l1841,t161,l2066,t161,l2291,t161,l2708,e" filled="f" strokecolor="#6d6d6d" strokeweight=".09372mm">
                  <v:path arrowok="t" o:connecttype="custom" o:connectlocs="0,2437;1616,2437;1777,2437;1841,2437;2002,2437;2066,2437;2227,2437;2291,2437;2452,2437;2708,2437;0,2432;1616,2432;1777,2432;1841,2432;2002,2432;2066,2432;2227,2432;2291,2432;2452,2432;2708,2432" o:connectangles="0,0,0,0,0,0,0,0,0,0,0,0,0,0,0,0,0,0,0,0"/>
                </v:shape>
                <v:shape id="AutoShape 366" o:spid="_x0000_s1482" style="position:absolute;left:7275;top:2138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" path="m,l948,t808,l2708,e" filled="f" strokecolor="#6d6d6d" strokeweight=".18678mm">
                  <v:path arrowok="t" o:connecttype="custom" o:connectlocs="0,0;948,0;1756,0;2708,0" o:connectangles="0,0,0,0"/>
                </v:shape>
                <v:line id="Line 365" o:spid="_x0000_s1483" style="position:absolute;visibility:visible;mso-wrap-style:square" from="7276,1842" to="9971,18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" strokecolor="#6d6d6d" strokeweight=".18678mm"/>
                <v:line id="Line 364" o:spid="_x0000_s1484" style="position:absolute;visibility:visible;mso-wrap-style:square" from="7276,1546" to="9971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" strokecolor="#6d6d6d" strokeweight=".18678mm"/>
                <v:line id="Line 363" o:spid="_x0000_s1485" style="position:absolute;visibility:visible;mso-wrap-style:square" from="7276,1243" to="9971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" strokecolor="#6d6d6d" strokeweight=".18678mm"/>
                <v:line id="Line 362" o:spid="_x0000_s1486" style="position:absolute;visibility:visible;mso-wrap-style:square" from="7276,947" to="9971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" strokecolor="#6d6d6d" strokeweight=".18678mm"/>
                <v:line id="Line 361" o:spid="_x0000_s1487" style="position:absolute;visibility:visible;mso-wrap-style:square" from="7276,649" to="9971,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" strokecolor="#6d6d6d" strokeweight=".18678mm"/>
                <v:line id="Line 360" o:spid="_x0000_s1488" style="position:absolute;visibility:visible;mso-wrap-style:square" from="7276,348" to="9971,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" strokecolor="#6d6d6d" strokeweight=".18678mm"/>
                <v:line id="Line 359" o:spid="_x0000_s1489" style="position:absolute;visibility:visible;mso-wrap-style:square" from="7276,52" to="9971,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" strokecolor="#6d6d6d" strokeweight=".18678mm"/>
                <v:line id="Line 358" o:spid="_x0000_s1490" style="position:absolute;visibility:visible;mso-wrap-style:square" from="7613,1482" to="7613,15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" strokeweight=".37397mm"/>
                <v:line id="Line 357" o:spid="_x0000_s1491" style="position:absolute;visibility:visible;mso-wrap-style:square" from="7839,1333" to="7839,14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" strokeweight=".375mm"/>
                <v:line id="Line 356" o:spid="_x0000_s1492" style="position:absolute;visibility:visible;mso-wrap-style:square" from="8068,1184" to="8068,13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" strokeweight=".37497mm"/>
                <v:line id="Line 355" o:spid="_x0000_s1493" style="position:absolute;visibility:visible;mso-wrap-style:square" from="8294,1037" to="8294,11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" strokeweight=".375mm"/>
                <v:line id="Line 354" o:spid="_x0000_s1494" style="position:absolute;visibility:visible;mso-wrap-style:square" from="8518,947" to="8518,10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" strokeweight=".37439mm"/>
                <v:line id="Line 353" o:spid="_x0000_s1495" style="position:absolute;visibility:visible;mso-wrap-style:square" from="8742,888" to="8742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" strokeweight=".37414mm"/>
                <v:line id="Line 352" o:spid="_x0000_s1496" style="position:absolute;visibility:visible;mso-wrap-style:square" from="8968,914" to="8968,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xHn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Px&#10;EL5nwhGQiw8AAAD//wMAUEsBAi0AFAAGAAgAAAAhANvh9svuAAAAhQEAABMAAAAAAAAAAAAAAAAA&#10;AAAAAFtDb250ZW50X1R5cGVzXS54bWxQSwECLQAUAAYACAAAACEAWvQsW78AAAAVAQAACwAAAAAA&#10;AAAAAAAAAAAfAQAAX3JlbHMvLnJlbHNQSwECLQAUAAYACAAAACEA+38R58AAAADcAAAADwAAAAAA&#10;AAAAAAAAAAAHAgAAZHJzL2Rvd25yZXYueG1sUEsFBgAAAAADAAMAtwAAAPQCAAAAAA==&#10;" strokeweight="1.06pt"/>
                <v:line id="Line 351" o:spid="_x0000_s1497" style="position:absolute;visibility:visible;mso-wrap-style:square" from="9197,1004" to="9197,1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" strokeweight=".37439mm"/>
                <v:line id="Line 350" o:spid="_x0000_s1498" style="position:absolute;visibility:visible;mso-wrap-style:square" from="9423,1127" to="9423,1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" strokeweight=".37472mm"/>
                <v:line id="Line 349" o:spid="_x0000_s1499" style="position:absolute;visibility:visible;mso-wrap-style:square" from="9647,1274" to="9647,12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" strokeweight=".375mm"/>
                <v:line id="Line 348" o:spid="_x0000_s1500" style="position:absolute;visibility:visible;mso-wrap-style:square" from="9872,1423" to="9872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" strokeweight=".375mm"/>
                <v:rect id="Rectangle 347" o:spid="_x0000_s1501" style="position:absolute;left:7265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" fillcolor="black" stroked="f"/>
                <v:line id="Line 346" o:spid="_x0000_s1502" style="position:absolute;visibility:visible;mso-wrap-style:square" from="7212,1392" to="7271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" strokeweight=".28017mm"/>
                <v:line id="Line 345" o:spid="_x0000_s1503" style="position:absolute;visibility:visible;mso-wrap-style:square" from="7212,2588" to="7271,2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" strokeweight=".28017mm"/>
                <v:line id="Line 344" o:spid="_x0000_s1504" style="position:absolute;visibility:visible;mso-wrap-style:square" from="7212,2287" to="7271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" strokeweight=".28017mm"/>
                <v:line id="Line 343" o:spid="_x0000_s1505" style="position:absolute;visibility:visible;mso-wrap-style:square" from="7212,1990" to="7271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" strokeweight=".28017mm"/>
                <v:line id="Line 342" o:spid="_x0000_s1506" style="position:absolute;visibility:visible;mso-wrap-style:square" from="7212,1693" to="7271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" strokeweight=".28017mm"/>
                <v:line id="Line 341" o:spid="_x0000_s1507" style="position:absolute;visibility:visible;mso-wrap-style:square" from="7212,1392" to="7271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" strokeweight=".28017mm"/>
                <v:line id="Line 340" o:spid="_x0000_s1508" style="position:absolute;visibility:visible;mso-wrap-style:square" from="7212,1094" to="7271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" strokeweight=".28017mm"/>
                <v:line id="Line 339" o:spid="_x0000_s1509" style="position:absolute;visibility:visible;mso-wrap-style:square" from="7212,798" to="7271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" strokeweight=".28017mm"/>
                <v:line id="Line 338" o:spid="_x0000_s1510" style="position:absolute;visibility:visible;mso-wrap-style:square" from="7212,502" to="7271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" strokeweight=".28017mm"/>
                <v:line id="Line 337" o:spid="_x0000_s1511" style="position:absolute;visibility:visible;mso-wrap-style:square" from="7212,199" to="7271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" strokeweight=".28017mm"/>
                <v:line id="Line 336" o:spid="_x0000_s1512" style="position:absolute;visibility:visible;mso-wrap-style:square" from="7212,-97" to="7271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" strokeweight=".28017mm"/>
                <v:shape id="AutoShape 335" o:spid="_x0000_s1513" style="position:absolute;left:7281;top:2883;width:2703;height:11;visibility:visible;mso-wrap-style:square;v-text-anchor:top" coordsize="27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" path="m,l257,m418,r63,m642,r65,m872,r59,m1097,r59,m1321,r65,m1547,r63,m1771,r64,m1996,r64,m2221,r64,m2446,r63,m2670,r32,m,11r2702,e" filled="f" strokeweight=".1023mm">
                  <v:path arrowok="t" o:connecttype="custom" o:connectlocs="0,2883;257,2883;418,2883;481,2883;642,2883;707,2883;872,2883;931,2883;1097,2883;1156,2883;1321,2883;1386,2883;1547,2883;1610,2883;1771,2883;1835,2883;1996,2883;2060,2883;2221,2883;2285,2883;2446,2883;2509,2883;2670,2883;2702,2883;0,2894;2702,2894" o:connectangles="0,0,0,0,0,0,0,0,0,0,0,0,0,0,0,0,0,0,0,0,0,0,0,0,0,0"/>
                </v:shape>
                <v:line id="Line 334" o:spid="_x0000_s1514" style="position:absolute;visibility:visible;mso-wrap-style:square" from="9984,2886" to="998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" strokeweight=".37756mm"/>
                <v:rect id="Rectangle 333" o:spid="_x0000_s1515" style="position:absolute;left:7314;top:2557;width:160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" fillcolor="#818181" stroked="f"/>
                <v:rect id="Rectangle 332" o:spid="_x0000_s1516" style="position:absolute;left:7314;top:2557;width:160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" filled="f" strokeweight=".37686mm"/>
                <v:rect id="Rectangle 331" o:spid="_x0000_s1517" style="position:absolute;left:7538;top:2657;width:161;height:2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" fillcolor="#818181" stroked="f"/>
                <v:rect id="Rectangle 330" o:spid="_x0000_s1518" style="position:absolute;left:7538;top:2657;width:161;height:2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" filled="f" strokeweight=".37633mm"/>
                <v:rect id="Rectangle 329" o:spid="_x0000_s1519" style="position:absolute;left:7763;top:2647;width:161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" fillcolor="#818181" stroked="f"/>
                <v:rect id="Rectangle 328" o:spid="_x0000_s1520" style="position:absolute;left:7763;top:2647;width:161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" filled="f" strokeweight=".37642mm"/>
                <v:rect id="Rectangle 327" o:spid="_x0000_s1521" style="position:absolute;left:7988;top:2673;width:166;height: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" fillcolor="#818181" stroked="f"/>
                <v:rect id="Rectangle 326" o:spid="_x0000_s1522" style="position:absolute;left:7988;top:2673;width:166;height: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" filled="f" strokeweight=".37617mm"/>
                <v:rect id="Rectangle 325" o:spid="_x0000_s1523" style="position:absolute;left:8213;top:2588;width:166;height: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" fillcolor="#818181" stroked="f"/>
                <v:rect id="Rectangle 324" o:spid="_x0000_s1524" style="position:absolute;left:8213;top:2588;width:166;height: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" filled="f" strokeweight=".37669mm"/>
                <v:rect id="Rectangle 323" o:spid="_x0000_s1525" style="position:absolute;left:8437;top:2471;width:166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" fillcolor="#818181" stroked="f"/>
                <v:rect id="Rectangle 322" o:spid="_x0000_s1526" style="position:absolute;left:8437;top:2471;width:166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" filled="f" strokeweight=".37706mm"/>
                <v:rect id="Rectangle 321" o:spid="_x0000_s1527" style="position:absolute;left:8668;top:2434;width:161;height: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" fillcolor="#818181" stroked="f"/>
                <v:rect id="Rectangle 320" o:spid="_x0000_s1528" style="position:absolute;left:8668;top:2434;width:161;height: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" filled="f" strokeweight=".37714mm"/>
                <v:rect id="Rectangle 319" o:spid="_x0000_s1529" style="position:absolute;left:8892;top:2287;width:161;height:5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NMV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8x3+z8QjIFd3AAAA//8DAFBLAQItABQABgAIAAAAIQDb4fbL7gAAAIUBAAATAAAAAAAAAAAA&#10;AAAAAAAAAABbQ29udGVudF9UeXBlc10ueG1sUEsBAi0AFAAGAAgAAAAhAFr0LFu/AAAAFQEAAAsA&#10;AAAAAAAAAAAAAAAAHwEAAF9yZWxzLy5yZWxzUEsBAi0AFAAGAAgAAAAhAD5U0xXEAAAA3AAAAA8A&#10;AAAAAAAAAAAAAAAABwIAAGRycy9kb3ducmV2LnhtbFBLBQYAAAAAAwADALcAAAD4AgAAAAA=&#10;" fillcolor="#818181" stroked="f"/>
                <v:rect id="Rectangle 318" o:spid="_x0000_s1530" style="position:absolute;left:8892;top:2287;width:161;height:5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" filled="f" strokeweight=".37731mm"/>
                <v:rect id="Rectangle 317" o:spid="_x0000_s1531" style="position:absolute;left:9116;top:2392;width:161;height:4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" fillcolor="#818181" stroked="f"/>
                <v:rect id="Rectangle 316" o:spid="_x0000_s1532" style="position:absolute;left:9116;top:2392;width:161;height:4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" filled="f" strokeweight=".37719mm"/>
                <v:rect id="Rectangle 315" o:spid="_x0000_s1533" style="position:absolute;left:9342;top:2423;width:161;height: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" fillcolor="#818181" stroked="f"/>
                <v:rect id="Rectangle 314" o:spid="_x0000_s1534" style="position:absolute;left:9342;top:2423;width:161;height: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" filled="f" strokeweight=".37717mm"/>
                <v:rect id="Rectangle 313" o:spid="_x0000_s1535" style="position:absolute;left:9566;top:2392;width:161;height:4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" fillcolor="#818181" stroked="f"/>
                <v:rect id="Rectangle 312" o:spid="_x0000_s1536" style="position:absolute;left:9566;top:2392;width:161;height:4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" filled="f" strokeweight=".37719mm"/>
                <v:rect id="Rectangle 311" o:spid="_x0000_s1537" style="position:absolute;left:9791;top:2467;width:161;height: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" fillcolor="#818181" stroked="f"/>
                <v:rect id="Rectangle 310" o:spid="_x0000_s1538" style="position:absolute;left:9791;top:2467;width:161;height: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" filled="f" strokeweight=".37708mm"/>
                <v:line id="Line 309" o:spid="_x0000_s1539" style="position:absolute;visibility:visible;mso-wrap-style:square" from="9984,1392" to="1004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" strokeweight=".28017mm"/>
                <v:line id="Line 308" o:spid="_x0000_s1540" style="position:absolute;visibility:visible;mso-wrap-style:square" from="9984,2588" to="10048,2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" strokeweight=".28017mm"/>
                <v:line id="Line 307" o:spid="_x0000_s1541" style="position:absolute;visibility:visible;mso-wrap-style:square" from="9984,2287" to="10048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" strokeweight=".28017mm"/>
                <v:line id="Line 306" o:spid="_x0000_s1542" style="position:absolute;visibility:visible;mso-wrap-style:square" from="9984,1990" to="10048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" strokeweight=".28017mm"/>
                <v:line id="Line 305" o:spid="_x0000_s1543" style="position:absolute;visibility:visible;mso-wrap-style:square" from="9984,1693" to="10048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" strokeweight=".28017mm"/>
                <v:line id="Line 304" o:spid="_x0000_s1544" style="position:absolute;visibility:visible;mso-wrap-style:square" from="9984,1392" to="1004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" strokeweight=".28017mm"/>
                <v:line id="Line 303" o:spid="_x0000_s1545" style="position:absolute;visibility:visible;mso-wrap-style:square" from="9984,1094" to="10048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" strokeweight=".28017mm"/>
                <v:line id="Line 302" o:spid="_x0000_s1546" style="position:absolute;visibility:visible;mso-wrap-style:square" from="9984,798" to="10048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" strokeweight=".28017mm"/>
                <v:line id="Line 301" o:spid="_x0000_s1547" style="position:absolute;visibility:visible;mso-wrap-style:square" from="9984,502" to="10048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" strokeweight=".28017mm"/>
                <v:line id="Line 300" o:spid="_x0000_s1548" style="position:absolute;visibility:visible;mso-wrap-style:square" from="9984,199" to="10048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" strokeweight=".28017mm"/>
                <v:line id="Line 299" o:spid="_x0000_s1549" style="position:absolute;visibility:visible;mso-wrap-style:square" from="9984,-97" to="10048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" strokeweight=".28017mm"/>
                <v:line id="Line 298" o:spid="_x0000_s1550" style="position:absolute;visibility:visible;mso-wrap-style:square" from="7212,2886" to="7212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" strokeweight=".37389mm"/>
                <v:rect id="Rectangle 297" o:spid="_x0000_s1551" style="position:absolute;left:8224;top:1894;width:808;height: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" filled="f" strokeweight=".37444mm"/>
                <v:shape id="Text Box 296" o:spid="_x0000_s1552" type="#_x0000_t202" style="position:absolute;left:8305;top:1959;width:664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a4LwQAAANwAAAAPAAAAZHJzL2Rvd25yZXYueG1sRE9Ni8Iw&#10;EL0v+B/CCN7WVBF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EcFrgvBAAAA3AAAAA8AAAAA&#10;AAAAAAAAAAAABwIAAGRycy9kb3ducmV2LnhtbFBLBQYAAAAAAwADALcAAAD1AgAAAAA=&#10;" filled="f" stroked="f">
                  <v:textbox inset="0,0,0,0">
                    <w:txbxContent>
                      <w:p w:rsidR="00774E0C" w:rsidRDefault="003B2F82">
                        <w:pPr>
                          <w:spacing w:line="234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772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774E0C" w:rsidRDefault="003B2F82">
      <w:pPr>
        <w:spacing w:before="56"/>
        <w:ind w:left="151"/>
        <w:rPr>
          <w:sz w:val="21"/>
        </w:rPr>
      </w:pPr>
      <w:r>
        <w:rPr>
          <w:sz w:val="21"/>
        </w:rPr>
        <w:t>400</w:t>
      </w:r>
    </w:p>
    <w:p w:rsidR="00774E0C" w:rsidRDefault="003B2F82">
      <w:pPr>
        <w:spacing w:before="56"/>
        <w:ind w:left="151"/>
        <w:rPr>
          <w:sz w:val="21"/>
        </w:rPr>
      </w:pPr>
      <w:r>
        <w:rPr>
          <w:sz w:val="21"/>
        </w:rPr>
        <w:t>350</w:t>
      </w:r>
    </w:p>
    <w:p w:rsidR="00774E0C" w:rsidRDefault="003B2F82">
      <w:pPr>
        <w:spacing w:before="56"/>
        <w:ind w:left="151"/>
        <w:rPr>
          <w:sz w:val="21"/>
        </w:rPr>
      </w:pPr>
      <w:r>
        <w:rPr>
          <w:sz w:val="21"/>
        </w:rPr>
        <w:t>300</w:t>
      </w:r>
    </w:p>
    <w:p w:rsidR="00774E0C" w:rsidRDefault="003B2F82">
      <w:pPr>
        <w:spacing w:before="56"/>
        <w:ind w:left="151"/>
        <w:rPr>
          <w:sz w:val="21"/>
        </w:rPr>
      </w:pPr>
      <w:r>
        <w:rPr>
          <w:sz w:val="21"/>
        </w:rPr>
        <w:t>250</w:t>
      </w:r>
    </w:p>
    <w:p w:rsidR="00774E0C" w:rsidRDefault="003B2F82">
      <w:pPr>
        <w:spacing w:before="56"/>
        <w:ind w:left="151"/>
        <w:rPr>
          <w:sz w:val="21"/>
        </w:rPr>
      </w:pPr>
      <w:r>
        <w:rPr>
          <w:sz w:val="21"/>
        </w:rPr>
        <w:t>200</w:t>
      </w:r>
    </w:p>
    <w:p w:rsidR="00774E0C" w:rsidRDefault="003B2F82">
      <w:pPr>
        <w:spacing w:before="56"/>
        <w:ind w:left="151"/>
        <w:rPr>
          <w:sz w:val="21"/>
        </w:rPr>
      </w:pPr>
      <w:r>
        <w:rPr>
          <w:sz w:val="21"/>
        </w:rPr>
        <w:t>150</w:t>
      </w:r>
    </w:p>
    <w:p w:rsidR="00774E0C" w:rsidRDefault="003B2F82">
      <w:pPr>
        <w:spacing w:before="58"/>
        <w:ind w:left="151"/>
        <w:rPr>
          <w:sz w:val="21"/>
        </w:rPr>
      </w:pPr>
      <w:r>
        <w:rPr>
          <w:sz w:val="21"/>
        </w:rPr>
        <w:t>100</w:t>
      </w:r>
    </w:p>
    <w:p w:rsidR="00774E0C" w:rsidRDefault="003B2F82">
      <w:pPr>
        <w:spacing w:before="55"/>
        <w:ind w:left="151"/>
        <w:rPr>
          <w:sz w:val="21"/>
        </w:rPr>
      </w:pPr>
      <w:r>
        <w:rPr>
          <w:sz w:val="21"/>
        </w:rPr>
        <w:t>50</w:t>
      </w:r>
    </w:p>
    <w:p w:rsidR="00774E0C" w:rsidRDefault="003B2F82">
      <w:pPr>
        <w:spacing w:before="57"/>
        <w:ind w:left="151"/>
        <w:rPr>
          <w:sz w:val="21"/>
        </w:rPr>
      </w:pPr>
      <w:r>
        <w:rPr>
          <w:w w:val="101"/>
          <w:sz w:val="21"/>
        </w:rPr>
        <w:t>0</w:t>
      </w:r>
    </w:p>
    <w:p w:rsidR="00774E0C" w:rsidRDefault="00774E0C">
      <w:pPr>
        <w:rPr>
          <w:sz w:val="21"/>
        </w:rPr>
        <w:sectPr w:rsidR="00774E0C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44" w:space="40"/>
            <w:col w:w="720" w:space="39"/>
            <w:col w:w="1070" w:space="40"/>
            <w:col w:w="870" w:space="39"/>
            <w:col w:w="479" w:space="39"/>
            <w:col w:w="1590" w:space="40"/>
            <w:col w:w="925" w:space="39"/>
            <w:col w:w="864" w:space="40"/>
            <w:col w:w="870" w:space="40"/>
            <w:col w:w="1322"/>
          </w:cols>
        </w:sectPr>
      </w:pPr>
    </w:p>
    <w:p w:rsidR="00774E0C" w:rsidRDefault="00774E0C">
      <w:pPr>
        <w:pStyle w:val="a3"/>
        <w:rPr>
          <w:sz w:val="20"/>
        </w:rPr>
      </w:pPr>
    </w:p>
    <w:p w:rsidR="00774E0C" w:rsidRDefault="00774E0C">
      <w:pPr>
        <w:pStyle w:val="a3"/>
        <w:spacing w:before="5"/>
        <w:rPr>
          <w:sz w:val="11"/>
        </w:rPr>
      </w:pPr>
    </w:p>
    <w:p w:rsidR="00774E0C" w:rsidRDefault="003B2F82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5715"/>
                <wp:docPr id="320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21" name="Rectangle 29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8904D9F" id="Group 293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">
                <v:rect id="Rectangle 294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5715"/>
                <wp:docPr id="318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9" name="Rectangle 29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5E173DC" id="Group 291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">
                <v:rect id="Rectangle 292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:rsidR="00774E0C" w:rsidRDefault="00774E0C">
      <w:pPr>
        <w:pStyle w:val="a3"/>
        <w:rPr>
          <w:sz w:val="15"/>
        </w:rPr>
      </w:pPr>
    </w:p>
    <w:p w:rsidR="00774E0C" w:rsidRDefault="003B2F82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224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480695</wp:posOffset>
                </wp:positionV>
                <wp:extent cx="6061710" cy="1575435"/>
                <wp:effectExtent l="0" t="0" r="0" b="0"/>
                <wp:wrapTopAndBottom/>
                <wp:docPr id="317" name="Text Box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575435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4E0C" w:rsidRDefault="003B2F82">
                            <w:pPr>
                              <w:spacing w:before="71" w:line="230" w:lineRule="auto"/>
                              <w:ind w:left="144" w:right="140"/>
                              <w:jc w:val="both"/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Для климата нашего города характерны высокая влажность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воздуха и довольно сильные ветры. Особенно это чувствуется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зимой, в это время года погода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неустойчивая, пасмурная, с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регулярными оттепелями, а сильных морозов не бывает. Летом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тоже не очень много солнечных дней, ветрено и сравнительно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прохладно.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6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Летом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осенью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6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часты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дожди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туманы.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0" o:spid="_x0000_s1553" type="#_x0000_t202" style="position:absolute;left:0;text-align:left;margin-left:68pt;margin-top:37.85pt;width:477.3pt;height:124.05pt;z-index:-25161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" fillcolor="#f1f1f1" strokecolor="#7e7e7e" strokeweight="2pt">
                <v:textbox inset="0,0,0,0">
                  <w:txbxContent>
                    <w:p w:rsidR="00774E0C" w:rsidRDefault="003B2F82">
                      <w:pPr>
                        <w:spacing w:before="71" w:line="230" w:lineRule="auto"/>
                        <w:ind w:left="144" w:right="140"/>
                        <w:jc w:val="both"/>
                        <w:rPr>
                          <w:rFonts w:ascii="Segoe Script" w:hAnsi="Segoe Script"/>
                          <w:i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Для климата нашего города характерны высокая влажность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воздуха и довольно сильные ветры. Особенно это чувствуется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зимой, в это время года погода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неустойчивая, пасмурная, с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регулярными оттепелями, а сильных морозов не бывает. Летом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тоже не очень много солнечных дней, ветрено и сравнительно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прохладно.</w:t>
                      </w:r>
                      <w:r>
                        <w:rPr>
                          <w:rFonts w:ascii="Segoe Script" w:hAnsi="Segoe Script"/>
                          <w:i/>
                          <w:spacing w:val="-16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Летом</w:t>
                      </w:r>
                      <w:r>
                        <w:rPr>
                          <w:rFonts w:ascii="Segoe Script" w:hAnsi="Segoe Script"/>
                          <w:i/>
                          <w:spacing w:val="-1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i/>
                          <w:spacing w:val="-1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осенью</w:t>
                      </w:r>
                      <w:r>
                        <w:rPr>
                          <w:rFonts w:ascii="Segoe Script" w:hAnsi="Segoe Script"/>
                          <w:i/>
                          <w:spacing w:val="-16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часты</w:t>
                      </w:r>
                      <w:r>
                        <w:rPr>
                          <w:rFonts w:ascii="Segoe Script" w:hAnsi="Segoe Script"/>
                          <w:i/>
                          <w:spacing w:val="-1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дожди</w:t>
                      </w:r>
                      <w:r>
                        <w:rPr>
                          <w:rFonts w:ascii="Segoe Script" w:hAnsi="Segoe Script"/>
                          <w:i/>
                          <w:spacing w:val="-1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i/>
                          <w:spacing w:val="-1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туманы.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5"/>
          <w:sz w:val="24"/>
        </w:rPr>
        <w:t xml:space="preserve"> </w:t>
      </w:r>
      <w:r>
        <w:rPr>
          <w:sz w:val="24"/>
        </w:rPr>
        <w:t>Калининграда</w:t>
      </w:r>
      <w:r>
        <w:rPr>
          <w:spacing w:val="53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55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54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55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55"/>
          <w:sz w:val="24"/>
        </w:rPr>
        <w:t xml:space="preserve"> </w:t>
      </w:r>
      <w:r>
        <w:rPr>
          <w:sz w:val="24"/>
        </w:rPr>
        <w:t>в</w:t>
      </w:r>
      <w:r>
        <w:rPr>
          <w:spacing w:val="54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55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57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живёт в</w:t>
      </w:r>
      <w:r>
        <w:rPr>
          <w:spacing w:val="-1"/>
          <w:sz w:val="24"/>
        </w:rPr>
        <w:t xml:space="preserve"> </w:t>
      </w:r>
      <w:r>
        <w:rPr>
          <w:sz w:val="24"/>
        </w:rPr>
        <w:t>Чите.</w:t>
      </w:r>
    </w:p>
    <w:p w:rsidR="00774E0C" w:rsidRDefault="003B2F82">
      <w:pPr>
        <w:pStyle w:val="a3"/>
        <w:spacing w:before="105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45"/>
        </w:rPr>
        <w:t xml:space="preserve"> </w:t>
      </w:r>
      <w:r>
        <w:t>для</w:t>
      </w:r>
      <w:r>
        <w:rPr>
          <w:spacing w:val="46"/>
        </w:rPr>
        <w:t xml:space="preserve"> </w:t>
      </w:r>
      <w:r>
        <w:t>города</w:t>
      </w:r>
      <w:r>
        <w:rPr>
          <w:spacing w:val="47"/>
        </w:rPr>
        <w:t xml:space="preserve"> </w:t>
      </w:r>
      <w:r>
        <w:t>Калининграда.</w:t>
      </w:r>
      <w:r>
        <w:rPr>
          <w:spacing w:val="47"/>
        </w:rPr>
        <w:t xml:space="preserve"> </w:t>
      </w:r>
      <w:r>
        <w:t>Укажите</w:t>
      </w:r>
      <w:r>
        <w:rPr>
          <w:spacing w:val="47"/>
        </w:rPr>
        <w:t xml:space="preserve"> </w:t>
      </w:r>
      <w:r>
        <w:t>в</w:t>
      </w:r>
      <w:r>
        <w:rPr>
          <w:spacing w:val="46"/>
        </w:rPr>
        <w:t xml:space="preserve"> </w:t>
      </w:r>
      <w:r>
        <w:t>ответе</w:t>
      </w:r>
      <w:r>
        <w:rPr>
          <w:spacing w:val="47"/>
        </w:rPr>
        <w:t xml:space="preserve"> </w:t>
      </w:r>
      <w:r>
        <w:t>название</w:t>
      </w:r>
      <w:r>
        <w:rPr>
          <w:spacing w:val="47"/>
        </w:rPr>
        <w:t xml:space="preserve"> </w:t>
      </w:r>
      <w:r>
        <w:t>климатического</w:t>
      </w:r>
      <w:r>
        <w:rPr>
          <w:spacing w:val="46"/>
        </w:rPr>
        <w:t xml:space="preserve"> </w:t>
      </w:r>
      <w:r>
        <w:t>пояса</w:t>
      </w:r>
      <w:r>
        <w:rPr>
          <w:spacing w:val="47"/>
        </w:rPr>
        <w:t xml:space="preserve"> </w:t>
      </w:r>
      <w:r>
        <w:t>/</w:t>
      </w:r>
      <w:r>
        <w:rPr>
          <w:spacing w:val="-58"/>
        </w:rPr>
        <w:t xml:space="preserve"> </w:t>
      </w:r>
      <w:r>
        <w:t>типа</w:t>
      </w:r>
      <w:r>
        <w:rPr>
          <w:spacing w:val="-1"/>
        </w:rPr>
        <w:t xml:space="preserve"> </w:t>
      </w:r>
      <w:r>
        <w:t>климата.</w:t>
      </w:r>
    </w:p>
    <w:p w:rsidR="00774E0C" w:rsidRDefault="003B2F82">
      <w:pPr>
        <w:pStyle w:val="a3"/>
        <w:tabs>
          <w:tab w:val="left" w:pos="5042"/>
        </w:tabs>
        <w:spacing w:before="138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74E0C" w:rsidRDefault="003B2F82">
      <w:pPr>
        <w:pStyle w:val="a3"/>
        <w:spacing w:before="138"/>
        <w:ind w:left="96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1248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16" name="Rectangl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B3A86" id="Rectangle 289" o:spid="_x0000_s1026" style="position:absolute;margin-left:25pt;margin-top:83.4pt;width:25.5pt;height:25.5pt;z-index:-251615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489585</wp:posOffset>
                </wp:positionV>
                <wp:extent cx="6267450" cy="904875"/>
                <wp:effectExtent l="0" t="0" r="0" b="0"/>
                <wp:wrapTopAndBottom/>
                <wp:docPr id="315" name="Text Box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774E0C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774E0C" w:rsidRDefault="003B2F82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ind w:left="455" w:right="442" w:hanging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</w:p>
                                <w:p w:rsidR="00774E0C" w:rsidRDefault="003B2F82">
                                  <w:pPr>
                                    <w:pStyle w:val="TableParagraph"/>
                                    <w:spacing w:line="269" w:lineRule="exact"/>
                                    <w:ind w:left="207" w:right="19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ind w:left="316" w:right="302" w:hanging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</w:p>
                                <w:p w:rsidR="00774E0C" w:rsidRDefault="003B2F82">
                                  <w:pPr>
                                    <w:pStyle w:val="TableParagraph"/>
                                    <w:spacing w:line="269" w:lineRule="exact"/>
                                    <w:ind w:left="261" w:right="25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ind w:left="221" w:right="208" w:firstLine="26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 на который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</w:p>
                                <w:p w:rsidR="00774E0C" w:rsidRDefault="003B2F82">
                                  <w:pPr>
                                    <w:pStyle w:val="TableParagraph"/>
                                    <w:spacing w:line="269" w:lineRule="exact"/>
                                    <w:ind w:left="45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774E0C">
                              <w:trPr>
                                <w:trHeight w:val="275"/>
                              </w:trPr>
                              <w:tc>
                                <w:tcPr>
                                  <w:tcW w:w="1574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56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774E0C" w:rsidRDefault="003B2F82">
                                  <w:pPr>
                                    <w:pStyle w:val="TableParagraph"/>
                                    <w:spacing w:line="256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774E0C" w:rsidRDefault="00774E0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774E0C" w:rsidRDefault="00774E0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774E0C" w:rsidRDefault="00774E0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774E0C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774E0C" w:rsidRDefault="00774E0C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774E0C" w:rsidRDefault="00774E0C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8" o:spid="_x0000_s1345" type="#_x0000_t202" style="position:absolute;left:0;text-align:left;margin-left:61.4pt;margin-top:38.55pt;width:493.5pt;height:71.25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LpFswIAALU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774E0C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774E0C" w:rsidRDefault="003B2F82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774E0C" w:rsidRDefault="003B2F82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774E0C" w:rsidRDefault="003B2F82">
                            <w:pPr>
                              <w:pStyle w:val="TableParagraph"/>
                              <w:ind w:left="455" w:right="442" w:hanging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</w:p>
                          <w:p w:rsidR="00774E0C" w:rsidRDefault="003B2F82">
                            <w:pPr>
                              <w:pStyle w:val="TableParagraph"/>
                              <w:spacing w:line="269" w:lineRule="exact"/>
                              <w:ind w:left="207" w:right="19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774E0C" w:rsidRDefault="003B2F82">
                            <w:pPr>
                              <w:pStyle w:val="TableParagraph"/>
                              <w:ind w:left="316" w:right="302" w:hanging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</w:p>
                          <w:p w:rsidR="00774E0C" w:rsidRDefault="003B2F82">
                            <w:pPr>
                              <w:pStyle w:val="TableParagraph"/>
                              <w:spacing w:line="269" w:lineRule="exact"/>
                              <w:ind w:left="261" w:right="25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774E0C" w:rsidRDefault="003B2F82">
                            <w:pPr>
                              <w:pStyle w:val="TableParagraph"/>
                              <w:ind w:left="221" w:right="208" w:firstLine="26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 на который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</w:p>
                          <w:p w:rsidR="00774E0C" w:rsidRDefault="003B2F82">
                            <w:pPr>
                              <w:pStyle w:val="TableParagraph"/>
                              <w:spacing w:line="269" w:lineRule="exact"/>
                              <w:ind w:left="45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774E0C">
                        <w:trPr>
                          <w:trHeight w:val="275"/>
                        </w:trPr>
                        <w:tc>
                          <w:tcPr>
                            <w:tcW w:w="1574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56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774E0C" w:rsidRDefault="003B2F82">
                            <w:pPr>
                              <w:pStyle w:val="TableParagraph"/>
                              <w:spacing w:line="256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774E0C" w:rsidRDefault="00774E0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774E0C" w:rsidRDefault="00774E0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774E0C" w:rsidRDefault="00774E0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774E0C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774E0C" w:rsidRDefault="00774E0C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774E0C" w:rsidRDefault="00774E0C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774E0C" w:rsidRDefault="00774E0C">
      <w:pPr>
        <w:jc w:val="both"/>
        <w:sectPr w:rsidR="00774E0C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774E0C" w:rsidRPr="00B7256B" w:rsidRDefault="00774E0C" w:rsidP="00B7256B">
      <w:pPr>
        <w:tabs>
          <w:tab w:val="left" w:pos="1461"/>
        </w:tabs>
        <w:ind w:right="223"/>
        <w:jc w:val="both"/>
        <w:rPr>
          <w:sz w:val="24"/>
        </w:rPr>
      </w:pPr>
    </w:p>
    <w:sectPr w:rsidR="00774E0C" w:rsidRPr="00B7256B">
      <w:headerReference w:type="default" r:id="rId221"/>
      <w:footerReference w:type="default" r:id="rId222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C7A6A" w:rsidRDefault="003B2F82">
      <w:r>
        <w:separator/>
      </w:r>
    </w:p>
  </w:endnote>
  <w:endnote w:type="continuationSeparator" w:id="0">
    <w:p w:rsidR="00AC7A6A" w:rsidRDefault="003B2F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E0C" w:rsidRDefault="003B2F82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6032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22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31E23">
                            <w:rPr>
                              <w:noProof/>
                              <w:w w:val="99"/>
                              <w:sz w:val="20"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350" type="#_x0000_t202" style="position:absolute;margin-left:306.3pt;margin-top:810.65pt;width:11pt;height:13.05pt;z-index:-1700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" filled="f" stroked="f">
              <v:textbox inset="0,0,0,0">
                <w:txbxContent>
                  <w:p w:rsidR="00774E0C" w:rsidRDefault="003B2F82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31E23">
                      <w:rPr>
                        <w:noProof/>
                        <w:w w:val="99"/>
                        <w:sz w:val="20"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E0C" w:rsidRDefault="003B2F82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8080" behindDoc="1" locked="0" layoutInCell="1" allowOverlap="1">
              <wp:simplePos x="0" y="0"/>
              <wp:positionH relativeFrom="page">
                <wp:posOffset>311150</wp:posOffset>
              </wp:positionH>
              <wp:positionV relativeFrom="page">
                <wp:posOffset>9020810</wp:posOffset>
              </wp:positionV>
              <wp:extent cx="323850" cy="323850"/>
              <wp:effectExtent l="0" t="0" r="0" b="0"/>
              <wp:wrapNone/>
              <wp:docPr id="18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3850" cy="3238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ot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305B18B" id="Rectangle 10" o:spid="_x0000_s1026" style="position:absolute;margin-left:24.5pt;margin-top:710.3pt;width:25.5pt;height:25.5pt;z-index:-1699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" filled="f">
              <v:stroke dashstyle="dot"/>
              <w10:wrap anchorx="page" anchory="page"/>
            </v:rect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8592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7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31E23">
                            <w:rPr>
                              <w:noProof/>
                              <w:w w:val="99"/>
                              <w:sz w:val="20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353" type="#_x0000_t202" style="position:absolute;margin-left:306.3pt;margin-top:810.65pt;width:11pt;height:13.05pt;z-index:-169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" filled="f" stroked="f">
              <v:textbox inset="0,0,0,0">
                <w:txbxContent>
                  <w:p w:rsidR="00774E0C" w:rsidRDefault="003B2F82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31E23">
                      <w:rPr>
                        <w:noProof/>
                        <w:w w:val="99"/>
                        <w:sz w:val="20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E0C" w:rsidRDefault="003B2F82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0640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31E23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56" type="#_x0000_t202" style="position:absolute;margin-left:306.3pt;margin-top:810.65pt;width:11pt;height:13.05pt;z-index:-169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" filled="f" stroked="f">
              <v:textbox inset="0,0,0,0">
                <w:txbxContent>
                  <w:p w:rsidR="00774E0C" w:rsidRDefault="003B2F82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31E23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E0C" w:rsidRDefault="003B2F82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2688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31E23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59" type="#_x0000_t202" style="position:absolute;margin-left:303.85pt;margin-top:810.65pt;width:16pt;height:13.05pt;z-index:-169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" filled="f" stroked="f">
              <v:textbox inset="0,0,0,0">
                <w:txbxContent>
                  <w:p w:rsidR="00774E0C" w:rsidRDefault="003B2F82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31E23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C7A6A" w:rsidRDefault="003B2F82">
      <w:r>
        <w:separator/>
      </w:r>
    </w:p>
  </w:footnote>
  <w:footnote w:type="continuationSeparator" w:id="0">
    <w:p w:rsidR="00AC7A6A" w:rsidRDefault="003B2F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E0C" w:rsidRDefault="00B7256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3984" behindDoc="1" locked="0" layoutInCell="1" allowOverlap="1" wp14:anchorId="6C9DC135" wp14:editId="7B09F786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73499" cy="165735"/>
              <wp:effectExtent l="0" t="0" r="3175" b="5715"/>
              <wp:wrapNone/>
              <wp:docPr id="26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349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B7256B">
                            <w:rPr>
                              <w:sz w:val="2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9DC135" id="_x0000_t202" coordsize="21600,21600" o:spt="202" path="m,l,21600r21600,l21600,xe">
              <v:stroke joinstyle="miter"/>
              <v:path gradientshapeok="t" o:connecttype="rect"/>
            </v:shapetype>
            <v:shape id="Text Box 18" o:spid="_x0000_s1346" type="#_x0000_t202" style="position:absolute;margin-left:69.95pt;margin-top:28.9pt;width:163.25pt;height:13.05pt;z-index:-1700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D6CrgIAAKs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" filled="f" stroked="f">
              <v:textbox inset="0,0,0,0">
                <w:txbxContent>
                  <w:p w:rsidR="00774E0C" w:rsidRDefault="003B2F82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B7256B">
                      <w:rPr>
                        <w:sz w:val="2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B2F82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2960" behindDoc="1" locked="0" layoutInCell="1" allowOverlap="1" wp14:anchorId="3D46EF6D" wp14:editId="655C09ED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8" name="AutoShap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5DB334B" id="AutoShape 20" o:spid="_x0000_s1026" style="position:absolute;margin-left:375.9pt;margin-top:22.25pt;width:176.9pt;height:23.7pt;z-index:-1700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JQa1D8uBAAA+A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3B2F82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3472" behindDoc="1" locked="0" layoutInCell="1" allowOverlap="1" wp14:anchorId="16F5C76E" wp14:editId="6DF083E0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7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F5C76E" id="Text Box 19" o:spid="_x0000_s1347" type="#_x0000_t202" style="position:absolute;margin-left:378.3pt;margin-top:20.2pt;width:41.8pt;height:24.1pt;z-index:-170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P5WsAIAAKo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hSj+Vr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774E0C" w:rsidRDefault="003B2F82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E0C" w:rsidRDefault="00B7256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5520" behindDoc="1" locked="0" layoutInCell="1" allowOverlap="1" wp14:anchorId="117252EE" wp14:editId="69E43C3D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73499" cy="165735"/>
              <wp:effectExtent l="0" t="0" r="3175" b="5715"/>
              <wp:wrapNone/>
              <wp:docPr id="23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349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B7256B">
                            <w:rPr>
                              <w:sz w:val="2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17252EE" id="_x0000_t202" coordsize="21600,21600" o:spt="202" path="m,l,21600r21600,l21600,xe">
              <v:stroke joinstyle="miter"/>
              <v:path gradientshapeok="t" o:connecttype="rect"/>
            </v:shapetype>
            <v:shape id="Text Box 15" o:spid="_x0000_s1348" type="#_x0000_t202" style="position:absolute;margin-left:69.95pt;margin-top:28.9pt;width:163.25pt;height:13.05pt;z-index:-170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ZQXtAIAALI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" filled="f" stroked="f">
              <v:textbox inset="0,0,0,0">
                <w:txbxContent>
                  <w:p w:rsidR="00774E0C" w:rsidRDefault="003B2F82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B7256B">
                      <w:rPr>
                        <w:sz w:val="2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B2F82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4496" behindDoc="1" locked="0" layoutInCell="1" allowOverlap="1" wp14:anchorId="496A214B" wp14:editId="078C2253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5" name="AutoShap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909EBF" id="AutoShape 17" o:spid="_x0000_s1026" style="position:absolute;margin-left:375.9pt;margin-top:22.25pt;width:176.9pt;height:23.7pt;z-index:-170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Bb2P7ExBAAA+A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3B2F82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5008" behindDoc="1" locked="0" layoutInCell="1" allowOverlap="1" wp14:anchorId="260D8918" wp14:editId="7051275F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4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0D8918" id="Text Box 16" o:spid="_x0000_s1349" type="#_x0000_t202" style="position:absolute;margin-left:378.3pt;margin-top:20.2pt;width:41.8pt;height:24.1pt;z-index:-1700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XHbsgIAALE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DxDXHbsgIAALE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774E0C" w:rsidRDefault="003B2F82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E0C" w:rsidRDefault="00B7256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7568" behindDoc="1" locked="0" layoutInCell="1" allowOverlap="1" wp14:anchorId="222C6BE1" wp14:editId="1D336DA8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18575" cy="165735"/>
              <wp:effectExtent l="0" t="0" r="15240" b="5715"/>
              <wp:wrapNone/>
              <wp:docPr id="19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1857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B7256B">
                            <w:rPr>
                              <w:sz w:val="2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2C6BE1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351" type="#_x0000_t202" style="position:absolute;margin-left:69.95pt;margin-top:28.9pt;width:166.8pt;height:13.05pt;z-index:-169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" filled="f" stroked="f">
              <v:textbox inset="0,0,0,0">
                <w:txbxContent>
                  <w:p w:rsidR="00774E0C" w:rsidRDefault="003B2F82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B7256B">
                      <w:rPr>
                        <w:sz w:val="2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B2F82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6544" behindDoc="1" locked="0" layoutInCell="1" allowOverlap="1" wp14:anchorId="2EA8E991" wp14:editId="21152F67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1" name="AutoShap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8E79780" id="AutoShape 13" o:spid="_x0000_s1026" style="position:absolute;margin-left:375.9pt;margin-top:22.25pt;width:176.9pt;height:23.7pt;z-index:-169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CwAuPUxBAAA+A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3B2F82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7056" behindDoc="1" locked="0" layoutInCell="1" allowOverlap="1" wp14:anchorId="44C84016" wp14:editId="514F5246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0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4C84016" id="Text Box 12" o:spid="_x0000_s1352" type="#_x0000_t202" style="position:absolute;margin-left:378.3pt;margin-top:20.2pt;width:41.8pt;height:24.1pt;z-index:-1699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zw9swIAALE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" filled="f" stroked="f">
              <v:textbox inset="0,0,0,0">
                <w:txbxContent>
                  <w:p w:rsidR="00774E0C" w:rsidRDefault="003B2F82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E0C" w:rsidRDefault="00B7256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0128" behindDoc="1" locked="0" layoutInCell="1" allowOverlap="1" wp14:anchorId="6EB704B2" wp14:editId="7E3C2369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06456" cy="165735"/>
              <wp:effectExtent l="0" t="0" r="8255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06456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 w:rsidP="00331E23">
                          <w:pPr>
                            <w:spacing w:before="11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B7256B">
                            <w:rPr>
                              <w:sz w:val="2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B704B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354" type="#_x0000_t202" style="position:absolute;margin-left:69.95pt;margin-top:28.9pt;width:165.85pt;height:13.05pt;z-index:-1699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W0AsAIAALE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" filled="f" stroked="f">
              <v:textbox inset="0,0,0,0">
                <w:txbxContent>
                  <w:p w:rsidR="00774E0C" w:rsidRDefault="003B2F82" w:rsidP="00331E23">
                    <w:pPr>
                      <w:spacing w:before="11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B7256B">
                      <w:rPr>
                        <w:sz w:val="2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B2F82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9104" behindDoc="1" locked="0" layoutInCell="1" allowOverlap="1" wp14:anchorId="5DCD1420" wp14:editId="1F89FF0C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6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240B9C8" id="AutoShape 8" o:spid="_x0000_s1026" style="position:absolute;margin-left:375.9pt;margin-top:22.25pt;width:176.9pt;height:23.7pt;z-index:-1699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lrVenzAEAAD3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3B2F82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9616" behindDoc="1" locked="0" layoutInCell="1" allowOverlap="1" wp14:anchorId="0C0A26A9" wp14:editId="7C79D6D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C0A26A9" id="Text Box 7" o:spid="_x0000_s1355" type="#_x0000_t202" style="position:absolute;margin-left:378.3pt;margin-top:20.2pt;width:41.8pt;height:24.1pt;z-index:-169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O19MSi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774E0C" w:rsidRDefault="003B2F82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E0C" w:rsidRDefault="00B7256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2176" behindDoc="1" locked="0" layoutInCell="1" allowOverlap="1" wp14:anchorId="4E9F6797" wp14:editId="5455F488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67059" cy="165735"/>
              <wp:effectExtent l="0" t="0" r="9525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705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774E0C" w:rsidP="00B7256B">
                          <w:pPr>
                            <w:spacing w:before="11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9F679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57" type="#_x0000_t202" style="position:absolute;margin-left:69.95pt;margin-top:28.9pt;width:162.75pt;height:13.05pt;z-index:-1699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" filled="f" stroked="f">
              <v:textbox inset="0,0,0,0">
                <w:txbxContent>
                  <w:p w:rsidR="00774E0C" w:rsidRDefault="00774E0C" w:rsidP="00B7256B">
                    <w:pPr>
                      <w:spacing w:before="11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3B2F82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1152" behindDoc="1" locked="0" layoutInCell="1" allowOverlap="1" wp14:anchorId="11010F8D" wp14:editId="70BE4154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D7A85BA" id="AutoShape 4" o:spid="_x0000_s1026" style="position:absolute;margin-left:375.9pt;margin-top:22.25pt;width:176.9pt;height:23.7pt;z-index:-1699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3B2F82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1664" behindDoc="1" locked="0" layoutInCell="1" allowOverlap="1" wp14:anchorId="4DDD1AB1" wp14:editId="3655D6C9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E0C" w:rsidRDefault="003B2F82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DD1AB1" id="Text Box 3" o:spid="_x0000_s1358" type="#_x0000_t202" style="position:absolute;margin-left:378.3pt;margin-top:20.2pt;width:41.8pt;height:24.1pt;z-index:-169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AxzzU8sgIAALA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774E0C" w:rsidRDefault="003B2F82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985ADC"/>
    <w:multiLevelType w:val="multilevel"/>
    <w:tmpl w:val="93C8C242"/>
    <w:lvl w:ilvl="0">
      <w:start w:val="8"/>
      <w:numFmt w:val="decimal"/>
      <w:lvlText w:val="%1"/>
      <w:lvlJc w:val="left"/>
      <w:pPr>
        <w:ind w:left="980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225664E3"/>
    <w:multiLevelType w:val="multilevel"/>
    <w:tmpl w:val="10A00D06"/>
    <w:lvl w:ilvl="0">
      <w:start w:val="5"/>
      <w:numFmt w:val="decimal"/>
      <w:lvlText w:val="%1"/>
      <w:lvlJc w:val="left"/>
      <w:pPr>
        <w:ind w:left="960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281C7BB7"/>
    <w:multiLevelType w:val="multilevel"/>
    <w:tmpl w:val="E90AC34A"/>
    <w:lvl w:ilvl="0">
      <w:start w:val="1"/>
      <w:numFmt w:val="decimal"/>
      <w:lvlText w:val="%1"/>
      <w:lvlJc w:val="left"/>
      <w:pPr>
        <w:ind w:left="960" w:hanging="458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3" w15:restartNumberingAfterBreak="0">
    <w:nsid w:val="2A9141F9"/>
    <w:multiLevelType w:val="multilevel"/>
    <w:tmpl w:val="A7D4E1BC"/>
    <w:lvl w:ilvl="0">
      <w:start w:val="7"/>
      <w:numFmt w:val="decimal"/>
      <w:lvlText w:val="%1"/>
      <w:lvlJc w:val="left"/>
      <w:pPr>
        <w:ind w:left="960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385A10E3"/>
    <w:multiLevelType w:val="multilevel"/>
    <w:tmpl w:val="88DCD304"/>
    <w:lvl w:ilvl="0">
      <w:start w:val="2"/>
      <w:numFmt w:val="decimal"/>
      <w:lvlText w:val="%1"/>
      <w:lvlJc w:val="left"/>
      <w:pPr>
        <w:ind w:left="1000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39E67E3D"/>
    <w:multiLevelType w:val="multilevel"/>
    <w:tmpl w:val="FF1EED3A"/>
    <w:lvl w:ilvl="0">
      <w:start w:val="3"/>
      <w:numFmt w:val="decimal"/>
      <w:lvlText w:val="%1"/>
      <w:lvlJc w:val="left"/>
      <w:pPr>
        <w:ind w:left="960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47AA1753"/>
    <w:multiLevelType w:val="multilevel"/>
    <w:tmpl w:val="85188A2E"/>
    <w:lvl w:ilvl="0">
      <w:start w:val="1"/>
      <w:numFmt w:val="decimal"/>
      <w:lvlText w:val="%1)"/>
      <w:lvlJc w:val="left"/>
      <w:pPr>
        <w:ind w:left="1423" w:hanging="4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48FA6537"/>
    <w:multiLevelType w:val="hybridMultilevel"/>
    <w:tmpl w:val="9580E046"/>
    <w:lvl w:ilvl="0" w:tplc="891C757A">
      <w:start w:val="1"/>
      <w:numFmt w:val="decimal"/>
      <w:lvlText w:val="%1)"/>
      <w:lvlJc w:val="left"/>
      <w:pPr>
        <w:ind w:left="1399" w:hanging="4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9AC0A18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A87E5DFA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A7A4EC2A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A24CAAEE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E68AD206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E884B97E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BA1EA4DC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2E1C2D84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8" w15:restartNumberingAfterBreak="0">
    <w:nsid w:val="68013CDC"/>
    <w:multiLevelType w:val="multilevel"/>
    <w:tmpl w:val="6D9EBAFE"/>
    <w:lvl w:ilvl="0">
      <w:start w:val="4"/>
      <w:numFmt w:val="decimal"/>
      <w:lvlText w:val="%1"/>
      <w:lvlJc w:val="left"/>
      <w:pPr>
        <w:ind w:left="1000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8"/>
  </w:num>
  <w:num w:numId="6">
    <w:abstractNumId w:val="7"/>
  </w:num>
  <w:num w:numId="7">
    <w:abstractNumId w:val="5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4E0C"/>
    <w:rsid w:val="00043C77"/>
    <w:rsid w:val="00331E23"/>
    <w:rsid w:val="003B2F82"/>
    <w:rsid w:val="00774E0C"/>
    <w:rsid w:val="00AC7A6A"/>
    <w:rsid w:val="00B725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1"/>
    </o:shapelayout>
  </w:shapeDefaults>
  <w:decimalSymbol w:val=","/>
  <w:listSeparator w:val=";"/>
  <w14:docId w14:val="4FEC3B3E"/>
  <w15:docId w15:val="{98ABE84E-ADC2-475E-801B-D0D62A6316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646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3B2F82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B7256B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B7256B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B7256B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B7256B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7256B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427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54" Type="http://schemas.openxmlformats.org/officeDocument/2006/relationships/image" Target="media/image6.png"/><Relationship Id="rId159" Type="http://schemas.openxmlformats.org/officeDocument/2006/relationships/image" Target="media/image150.png"/><Relationship Id="rId167" Type="http://schemas.openxmlformats.org/officeDocument/2006/relationships/image" Target="media/image15.png"/><Relationship Id="rId175" Type="http://schemas.openxmlformats.org/officeDocument/2006/relationships/image" Target="media/image23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0.png"/><Relationship Id="rId170" Type="http://schemas.openxmlformats.org/officeDocument/2006/relationships/image" Target="media/image18.png"/><Relationship Id="rId183" Type="http://schemas.openxmlformats.org/officeDocument/2006/relationships/image" Target="media/image31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204.png"/><Relationship Id="rId218" Type="http://schemas.openxmlformats.org/officeDocument/2006/relationships/footer" Target="footer2.xml"/><Relationship Id="rId2" Type="http://schemas.openxmlformats.org/officeDocument/2006/relationships/styles" Target="styles.xml"/><Relationship Id="rId221" Type="http://schemas.openxmlformats.org/officeDocument/2006/relationships/header" Target="header5.xml"/><Relationship Id="rId149" Type="http://schemas.openxmlformats.org/officeDocument/2006/relationships/image" Target="media/image142.png"/><Relationship Id="rId157" Type="http://schemas.openxmlformats.org/officeDocument/2006/relationships/image" Target="media/image148.png"/><Relationship Id="rId178" Type="http://schemas.openxmlformats.org/officeDocument/2006/relationships/image" Target="media/image26.png"/><Relationship Id="rId5" Type="http://schemas.openxmlformats.org/officeDocument/2006/relationships/footnotes" Target="footnotes.xml"/><Relationship Id="rId152" Type="http://schemas.openxmlformats.org/officeDocument/2006/relationships/header" Target="header2.xml"/><Relationship Id="rId160" Type="http://schemas.openxmlformats.org/officeDocument/2006/relationships/image" Target="media/image9.png"/><Relationship Id="rId165" Type="http://schemas.openxmlformats.org/officeDocument/2006/relationships/image" Target="media/image13.png"/><Relationship Id="rId173" Type="http://schemas.openxmlformats.org/officeDocument/2006/relationships/image" Target="media/image21.png"/><Relationship Id="rId181" Type="http://schemas.openxmlformats.org/officeDocument/2006/relationships/image" Target="media/image29.png"/><Relationship Id="rId186" Type="http://schemas.openxmlformats.org/officeDocument/2006/relationships/image" Target="media/image34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image" Target="media/image38.png"/><Relationship Id="rId211" Type="http://schemas.openxmlformats.org/officeDocument/2006/relationships/image" Target="media/image202.png"/><Relationship Id="rId22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140.png"/><Relationship Id="rId168" Type="http://schemas.openxmlformats.org/officeDocument/2006/relationships/image" Target="media/image16.png"/><Relationship Id="rId172" Type="http://schemas.openxmlformats.org/officeDocument/2006/relationships/image" Target="media/image20.png"/><Relationship Id="rId180" Type="http://schemas.openxmlformats.org/officeDocument/2006/relationships/image" Target="media/image28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image" Target="media/image37.png"/><Relationship Id="rId223" Type="http://schemas.openxmlformats.org/officeDocument/2006/relationships/fontTable" Target="fontTable.xml"/><Relationship Id="rId8" Type="http://schemas.openxmlformats.org/officeDocument/2006/relationships/header" Target="header1.xml"/><Relationship Id="rId150" Type="http://schemas.openxmlformats.org/officeDocument/2006/relationships/image" Target="media/image5.png"/><Relationship Id="rId155" Type="http://schemas.openxmlformats.org/officeDocument/2006/relationships/image" Target="media/image7.png"/><Relationship Id="rId163" Type="http://schemas.openxmlformats.org/officeDocument/2006/relationships/image" Target="media/image11.png"/><Relationship Id="rId171" Type="http://schemas.openxmlformats.org/officeDocument/2006/relationships/image" Target="media/image19.png"/><Relationship Id="rId176" Type="http://schemas.openxmlformats.org/officeDocument/2006/relationships/image" Target="media/image24.png"/><Relationship Id="rId184" Type="http://schemas.openxmlformats.org/officeDocument/2006/relationships/image" Target="media/image32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219" Type="http://schemas.openxmlformats.org/officeDocument/2006/relationships/header" Target="header4.xml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image" Target="media/image36.png"/><Relationship Id="rId222" Type="http://schemas.openxmlformats.org/officeDocument/2006/relationships/footer" Target="footer4.xml"/><Relationship Id="rId158" Type="http://schemas.openxmlformats.org/officeDocument/2006/relationships/image" Target="media/image149.png"/><Relationship Id="rId153" Type="http://schemas.openxmlformats.org/officeDocument/2006/relationships/footer" Target="footer1.xml"/><Relationship Id="rId161" Type="http://schemas.openxmlformats.org/officeDocument/2006/relationships/image" Target="media/image152.png"/><Relationship Id="rId166" Type="http://schemas.openxmlformats.org/officeDocument/2006/relationships/image" Target="media/image14.png"/><Relationship Id="rId174" Type="http://schemas.openxmlformats.org/officeDocument/2006/relationships/image" Target="media/image22.png"/><Relationship Id="rId179" Type="http://schemas.openxmlformats.org/officeDocument/2006/relationships/image" Target="media/image27.png"/><Relationship Id="rId182" Type="http://schemas.openxmlformats.org/officeDocument/2006/relationships/image" Target="media/image30.png"/><Relationship Id="rId187" Type="http://schemas.openxmlformats.org/officeDocument/2006/relationships/image" Target="media/image35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203.png"/><Relationship Id="rId220" Type="http://schemas.openxmlformats.org/officeDocument/2006/relationships/footer" Target="footer3.xml"/><Relationship Id="rId10" Type="http://schemas.openxmlformats.org/officeDocument/2006/relationships/image" Target="media/image3.png"/><Relationship Id="rId148" Type="http://schemas.openxmlformats.org/officeDocument/2006/relationships/image" Target="media/image4.png"/><Relationship Id="rId151" Type="http://schemas.openxmlformats.org/officeDocument/2006/relationships/image" Target="media/image144.png"/><Relationship Id="rId156" Type="http://schemas.openxmlformats.org/officeDocument/2006/relationships/image" Target="media/image8.png"/><Relationship Id="rId164" Type="http://schemas.openxmlformats.org/officeDocument/2006/relationships/image" Target="media/image12.png"/><Relationship Id="rId169" Type="http://schemas.openxmlformats.org/officeDocument/2006/relationships/image" Target="media/image17.png"/><Relationship Id="rId177" Type="http://schemas.openxmlformats.org/officeDocument/2006/relationships/image" Target="media/image25.png"/><Relationship Id="rId185" Type="http://schemas.openxmlformats.org/officeDocument/2006/relationships/image" Target="media/image33.png"/><Relationship Id="rId198" Type="http://schemas.openxmlformats.org/officeDocument/2006/relationships/image" Target="media/image18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8</Pages>
  <Words>937</Words>
  <Characters>5342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5</cp:revision>
  <dcterms:created xsi:type="dcterms:W3CDTF">2021-05-05T03:06:00Z</dcterms:created>
  <dcterms:modified xsi:type="dcterms:W3CDTF">2021-05-07T05:08:00Z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2021.03.12:0838</vt:lpwstr>
  </property>
  <property fmtid="{D5CDD505-2E9C-101B-9397-08002B2CF9AE}" pid="4" name="LastSaved">
    <vt:filetime>2021-05-05T00:00:00Z</vt:filetime>
  </property>
</Properties>
</file>